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892ED" w14:textId="77777777" w:rsidR="001F1281" w:rsidRDefault="00E04C89">
      <w:pPr>
        <w:pStyle w:val="af7"/>
        <w:sectPr w:rsidR="001F1281">
          <w:headerReference w:type="even" r:id="rId7"/>
          <w:headerReference w:type="default" r:id="rId8"/>
          <w:footerReference w:type="even" r:id="rId9"/>
          <w:footerReference w:type="default" r:id="rId10"/>
          <w:headerReference w:type="first" r:id="rId11"/>
          <w:footerReference w:type="first" r:id="rId12"/>
          <w:pgSz w:w="11907" w:h="16839"/>
          <w:pgMar w:top="567" w:right="1134" w:bottom="1418" w:left="1134" w:header="0" w:footer="0" w:gutter="0"/>
          <w:pgNumType w:start="1"/>
          <w:cols w:space="720"/>
          <w:titlePg/>
          <w:docGrid w:type="lines" w:linePitch="312"/>
        </w:sectPr>
      </w:pPr>
      <w:bookmarkStart w:id="0" w:name="SectionMark0"/>
      <w:bookmarkStart w:id="1" w:name="SectionMark2"/>
      <w:r>
        <w:rPr>
          <w:noProof/>
        </w:rPr>
        <mc:AlternateContent>
          <mc:Choice Requires="wps">
            <w:drawing>
              <wp:anchor distT="0" distB="0" distL="114300" distR="114300" simplePos="0" relativeHeight="251662848" behindDoc="0" locked="0" layoutInCell="1" allowOverlap="1" wp14:anchorId="6D75D645" wp14:editId="30DD5A18">
                <wp:simplePos x="0" y="0"/>
                <wp:positionH relativeFrom="column">
                  <wp:posOffset>4866640</wp:posOffset>
                </wp:positionH>
                <wp:positionV relativeFrom="paragraph">
                  <wp:posOffset>8861425</wp:posOffset>
                </wp:positionV>
                <wp:extent cx="733425" cy="396240"/>
                <wp:effectExtent l="5080" t="10795" r="13970" b="12065"/>
                <wp:wrapNone/>
                <wp:docPr id="1489037116" name="Rectangle 1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396240"/>
                        </a:xfrm>
                        <a:prstGeom prst="rect">
                          <a:avLst/>
                        </a:prstGeom>
                        <a:solidFill>
                          <a:srgbClr val="FFFFFF"/>
                        </a:solidFill>
                        <a:ln w="9525" cmpd="sng">
                          <a:solidFill>
                            <a:srgbClr val="FFFFFF"/>
                          </a:solidFill>
                          <a:miter lim="800000"/>
                          <a:headEnd/>
                          <a:tailEnd/>
                        </a:ln>
                      </wps:spPr>
                      <wps:txbx>
                        <w:txbxContent>
                          <w:p w14:paraId="08F05946" w14:textId="77777777" w:rsidR="001F1281" w:rsidRDefault="00000000">
                            <w:pPr>
                              <w:rPr>
                                <w:sz w:val="28"/>
                                <w:szCs w:val="28"/>
                              </w:rPr>
                            </w:pPr>
                            <w:r>
                              <w:rPr>
                                <w:rStyle w:val="af4"/>
                                <w:rFonts w:hint="eastAsia"/>
                                <w:szCs w:val="28"/>
                              </w:rPr>
                              <w:t>发布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75D645" id="Rectangle 1146" o:spid="_x0000_s1026" style="position:absolute;left:0;text-align:left;margin-left:383.2pt;margin-top:697.75pt;width:57.75pt;height:31.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" strokecolor="white">
                <v:textbox>
                  <w:txbxContent>
                    <w:p w14:paraId="08F05946" w14:textId="77777777" w:rsidR="001F1281" w:rsidRDefault="00000000">
                      <w:pPr>
                        <w:rPr>
                          <w:sz w:val="28"/>
                          <w:szCs w:val="28"/>
                        </w:rPr>
                      </w:pPr>
                      <w:r>
                        <w:rPr>
                          <w:rStyle w:val="af4"/>
                          <w:rFonts w:hint="eastAsia"/>
                          <w:szCs w:val="28"/>
                        </w:rPr>
                        <w:t>发布</w:t>
                      </w:r>
                    </w:p>
                  </w:txbxContent>
                </v:textbox>
              </v:rect>
            </w:pict>
          </mc:Fallback>
        </mc:AlternateContent>
      </w:r>
      <w:r>
        <w:rPr>
          <w:noProof/>
        </w:rPr>
        <mc:AlternateContent>
          <mc:Choice Requires="wps">
            <w:drawing>
              <wp:anchor distT="0" distB="0" distL="114300" distR="114300" simplePos="0" relativeHeight="251661824" behindDoc="0" locked="0" layoutInCell="1" allowOverlap="1" wp14:anchorId="5CAA145E" wp14:editId="2C485EB9">
                <wp:simplePos x="0" y="0"/>
                <wp:positionH relativeFrom="column">
                  <wp:posOffset>0</wp:posOffset>
                </wp:positionH>
                <wp:positionV relativeFrom="paragraph">
                  <wp:posOffset>8618220</wp:posOffset>
                </wp:positionV>
                <wp:extent cx="6121400" cy="0"/>
                <wp:effectExtent l="15240" t="15240" r="6985" b="13335"/>
                <wp:wrapNone/>
                <wp:docPr id="1970228417" name="Line 1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cmpd="sng">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28E03E" id="Line 1145"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78.6pt" to="482pt,67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" strokecolor="#800008" strokeweight="1pt"/>
            </w:pict>
          </mc:Fallback>
        </mc:AlternateContent>
      </w:r>
      <w:r>
        <w:rPr>
          <w:noProof/>
        </w:rPr>
        <mc:AlternateContent>
          <mc:Choice Requires="wps">
            <w:drawing>
              <wp:anchor distT="0" distB="0" distL="114300" distR="114300" simplePos="0" relativeHeight="251660800" behindDoc="0" locked="0" layoutInCell="1" allowOverlap="1" wp14:anchorId="03DC4B5E" wp14:editId="4B27D4D5">
                <wp:simplePos x="0" y="0"/>
                <wp:positionH relativeFrom="column">
                  <wp:posOffset>0</wp:posOffset>
                </wp:positionH>
                <wp:positionV relativeFrom="paragraph">
                  <wp:posOffset>2273300</wp:posOffset>
                </wp:positionV>
                <wp:extent cx="6121400" cy="0"/>
                <wp:effectExtent l="15240" t="13970" r="6985" b="14605"/>
                <wp:wrapNone/>
                <wp:docPr id="208272879" name="Line 1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cmpd="sng">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A393D0" id="Line 1144"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" strokecolor="#800008" strokeweight="1pt"/>
            </w:pict>
          </mc:Fallback>
        </mc:AlternateContent>
      </w:r>
      <w:r>
        <w:rPr>
          <w:noProof/>
        </w:rPr>
        <mc:AlternateContent>
          <mc:Choice Requires="wps">
            <w:drawing>
              <wp:anchor distT="0" distB="0" distL="114300" distR="114300" simplePos="0" relativeHeight="251659776" behindDoc="0" locked="1" layoutInCell="1" allowOverlap="1" wp14:anchorId="35441A3C" wp14:editId="2DF7E69B">
                <wp:simplePos x="0" y="0"/>
                <wp:positionH relativeFrom="margin">
                  <wp:posOffset>0</wp:posOffset>
                </wp:positionH>
                <wp:positionV relativeFrom="margin">
                  <wp:posOffset>8717280</wp:posOffset>
                </wp:positionV>
                <wp:extent cx="6120130" cy="754380"/>
                <wp:effectExtent l="0" t="0" r="0" b="0"/>
                <wp:wrapNone/>
                <wp:docPr id="284150457"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5438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3F43FCAE" w14:textId="2489C0FE" w:rsidR="001F1281" w:rsidRDefault="00000000" w:rsidP="003C5541">
                            <w:pPr>
                              <w:pStyle w:val="afc"/>
                              <w:spacing w:beforeLines="50" w:before="156" w:line="400" w:lineRule="exact"/>
                              <w:ind w:firstLineChars="1104" w:firstLine="3547"/>
                              <w:jc w:val="both"/>
                              <w:rPr>
                                <w:rFonts w:ascii="黑体" w:eastAsia="黑体"/>
                                <w:spacing w:val="0"/>
                                <w:w w:val="100"/>
                                <w:sz w:val="32"/>
                                <w:szCs w:val="32"/>
                              </w:rPr>
                            </w:pPr>
                            <w:r>
                              <w:rPr>
                                <w:rFonts w:ascii="黑体" w:eastAsia="黑体" w:hint="eastAsia"/>
                                <w:spacing w:val="0"/>
                                <w:w w:val="100"/>
                                <w:sz w:val="32"/>
                                <w:szCs w:val="32"/>
                              </w:rPr>
                              <w:t>国家</w:t>
                            </w:r>
                            <w:r w:rsidR="00FC769B">
                              <w:rPr>
                                <w:rFonts w:ascii="黑体" w:eastAsia="黑体" w:hint="eastAsia"/>
                                <w:spacing w:val="0"/>
                                <w:w w:val="100"/>
                                <w:sz w:val="32"/>
                                <w:szCs w:val="32"/>
                              </w:rPr>
                              <w:t>市场监督管理</w:t>
                            </w:r>
                            <w:r>
                              <w:rPr>
                                <w:rFonts w:ascii="黑体" w:eastAsia="黑体" w:hint="eastAsia"/>
                                <w:spacing w:val="0"/>
                                <w:w w:val="100"/>
                                <w:sz w:val="32"/>
                                <w:szCs w:val="32"/>
                              </w:rPr>
                              <w:t>总局</w:t>
                            </w:r>
                          </w:p>
                          <w:p w14:paraId="2E417A66" w14:textId="53BD8B04" w:rsidR="001F1281" w:rsidRPr="003C5541" w:rsidRDefault="00000000" w:rsidP="003C5541">
                            <w:pPr>
                              <w:pStyle w:val="afc"/>
                              <w:spacing w:beforeLines="50" w:before="156" w:line="400" w:lineRule="exact"/>
                              <w:ind w:firstLineChars="1104" w:firstLine="3547"/>
                              <w:jc w:val="both"/>
                              <w:rPr>
                                <w:rFonts w:ascii="黑体" w:eastAsia="黑体"/>
                                <w:spacing w:val="0"/>
                                <w:w w:val="100"/>
                                <w:sz w:val="32"/>
                                <w:szCs w:val="32"/>
                              </w:rPr>
                            </w:pPr>
                            <w:r w:rsidRPr="003C5541">
                              <w:rPr>
                                <w:rFonts w:ascii="黑体" w:eastAsia="黑体" w:hint="eastAsia"/>
                                <w:spacing w:val="0"/>
                                <w:w w:val="100"/>
                                <w:sz w:val="32"/>
                                <w:szCs w:val="32"/>
                              </w:rPr>
                              <w:t>国家标准化管理委员会</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441A3C" id="_x0000_t202" coordsize="21600,21600" o:spt="202" path="m,l,21600r21600,l21600,xe">
                <v:stroke joinstyle="miter"/>
                <v:path gradientshapeok="t" o:connecttype="rect"/>
              </v:shapetype>
              <v:shape id="fmFrame7" o:spid="_x0000_s1027" type="#_x0000_t202" style="position:absolute;left:0;text-align:left;margin-left:0;margin-top:686.4pt;width:481.9pt;height:59.4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" stroked="f">
                <v:textbox inset="0,0,0,0">
                  <w:txbxContent>
                    <w:p w14:paraId="3F43FCAE" w14:textId="2489C0FE" w:rsidR="001F1281" w:rsidRDefault="00000000" w:rsidP="003C5541">
                      <w:pPr>
                        <w:pStyle w:val="afc"/>
                        <w:spacing w:beforeLines="50" w:before="156" w:line="400" w:lineRule="exact"/>
                        <w:ind w:firstLineChars="1104" w:firstLine="3547"/>
                        <w:jc w:val="both"/>
                        <w:rPr>
                          <w:rFonts w:ascii="黑体" w:eastAsia="黑体"/>
                          <w:spacing w:val="0"/>
                          <w:w w:val="100"/>
                          <w:sz w:val="32"/>
                          <w:szCs w:val="32"/>
                        </w:rPr>
                      </w:pPr>
                      <w:r>
                        <w:rPr>
                          <w:rFonts w:ascii="黑体" w:eastAsia="黑体" w:hint="eastAsia"/>
                          <w:spacing w:val="0"/>
                          <w:w w:val="100"/>
                          <w:sz w:val="32"/>
                          <w:szCs w:val="32"/>
                        </w:rPr>
                        <w:t>国家</w:t>
                      </w:r>
                      <w:r w:rsidR="00FC769B">
                        <w:rPr>
                          <w:rFonts w:ascii="黑体" w:eastAsia="黑体" w:hint="eastAsia"/>
                          <w:spacing w:val="0"/>
                          <w:w w:val="100"/>
                          <w:sz w:val="32"/>
                          <w:szCs w:val="32"/>
                        </w:rPr>
                        <w:t>市场监督管理</w:t>
                      </w:r>
                      <w:r>
                        <w:rPr>
                          <w:rFonts w:ascii="黑体" w:eastAsia="黑体" w:hint="eastAsia"/>
                          <w:spacing w:val="0"/>
                          <w:w w:val="100"/>
                          <w:sz w:val="32"/>
                          <w:szCs w:val="32"/>
                        </w:rPr>
                        <w:t>总局</w:t>
                      </w:r>
                    </w:p>
                    <w:p w14:paraId="2E417A66" w14:textId="53BD8B04" w:rsidR="001F1281" w:rsidRPr="003C5541" w:rsidRDefault="00000000" w:rsidP="003C5541">
                      <w:pPr>
                        <w:pStyle w:val="afc"/>
                        <w:spacing w:beforeLines="50" w:before="156" w:line="400" w:lineRule="exact"/>
                        <w:ind w:firstLineChars="1104" w:firstLine="3547"/>
                        <w:jc w:val="both"/>
                        <w:rPr>
                          <w:rFonts w:ascii="黑体" w:eastAsia="黑体"/>
                          <w:spacing w:val="0"/>
                          <w:w w:val="100"/>
                          <w:sz w:val="32"/>
                          <w:szCs w:val="32"/>
                        </w:rPr>
                      </w:pPr>
                      <w:r w:rsidRPr="003C5541">
                        <w:rPr>
                          <w:rFonts w:ascii="黑体" w:eastAsia="黑体" w:hint="eastAsia"/>
                          <w:spacing w:val="0"/>
                          <w:w w:val="100"/>
                          <w:sz w:val="32"/>
                          <w:szCs w:val="32"/>
                        </w:rPr>
                        <w:t>国家标准化管理委员会</w:t>
                      </w:r>
                    </w:p>
                  </w:txbxContent>
                </v:textbox>
                <w10:wrap anchorx="margin" anchory="margin"/>
                <w10:anchorlock/>
              </v:shape>
            </w:pict>
          </mc:Fallback>
        </mc:AlternateContent>
      </w:r>
      <w:r>
        <w:rPr>
          <w:noProof/>
        </w:rPr>
        <mc:AlternateContent>
          <mc:Choice Requires="wps">
            <w:drawing>
              <wp:anchor distT="0" distB="0" distL="114300" distR="114300" simplePos="0" relativeHeight="251658752" behindDoc="0" locked="1" layoutInCell="1" allowOverlap="1" wp14:anchorId="10AF3569" wp14:editId="3C2D0DA2">
                <wp:simplePos x="0" y="0"/>
                <wp:positionH relativeFrom="margin">
                  <wp:posOffset>4100830</wp:posOffset>
                </wp:positionH>
                <wp:positionV relativeFrom="margin">
                  <wp:posOffset>8321040</wp:posOffset>
                </wp:positionV>
                <wp:extent cx="2019300" cy="297180"/>
                <wp:effectExtent l="1270" t="3810" r="0" b="3810"/>
                <wp:wrapNone/>
                <wp:docPr id="1906781430"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5041A31D" w14:textId="77777777" w:rsidR="001F1281" w:rsidRDefault="00000000">
                            <w:pPr>
                              <w:pStyle w:val="aff"/>
                            </w:pPr>
                            <w:r>
                              <w:rPr>
                                <w:rFonts w:hint="eastAsia"/>
                              </w:rPr>
                              <w:t>××××</w:t>
                            </w:r>
                            <w:r>
                              <w:rPr>
                                <w:rFonts w:hint="eastAsia"/>
                              </w:rPr>
                              <w:t>-</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AF3569" id="fmFrame6" o:spid="_x0000_s1028" type="#_x0000_t202" style="position:absolute;left:0;text-align:left;margin-left:322.9pt;margin-top:655.2pt;width:159pt;height:23.4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" stroked="f">
                <v:textbox inset="0,0,0,0">
                  <w:txbxContent>
                    <w:p w14:paraId="5041A31D" w14:textId="77777777" w:rsidR="001F1281" w:rsidRDefault="00000000">
                      <w:pPr>
                        <w:pStyle w:val="aff"/>
                      </w:pP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7728" behindDoc="0" locked="1" layoutInCell="1" allowOverlap="1" wp14:anchorId="2CA0A6CE" wp14:editId="60D1D1A4">
                <wp:simplePos x="0" y="0"/>
                <wp:positionH relativeFrom="margin">
                  <wp:posOffset>0</wp:posOffset>
                </wp:positionH>
                <wp:positionV relativeFrom="margin">
                  <wp:posOffset>8321040</wp:posOffset>
                </wp:positionV>
                <wp:extent cx="2019300" cy="297180"/>
                <wp:effectExtent l="0" t="3810" r="3810" b="3810"/>
                <wp:wrapNone/>
                <wp:docPr id="1563777642"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12EB81F5" w14:textId="77777777" w:rsidR="001F1281" w:rsidRDefault="00000000">
                            <w:pPr>
                              <w:pStyle w:val="aff0"/>
                            </w:pP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A0A6CE" id="fmFrame5" o:spid="_x0000_s1029" type="#_x0000_t202" style="position:absolute;left:0;text-align:left;margin-left:0;margin-top:655.2pt;width:159pt;height:23.4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" stroked="f">
                <v:textbox inset="0,0,0,0">
                  <w:txbxContent>
                    <w:p w14:paraId="12EB81F5" w14:textId="77777777" w:rsidR="001F1281" w:rsidRDefault="00000000">
                      <w:pPr>
                        <w:pStyle w:val="aff0"/>
                      </w:pP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6704" behindDoc="0" locked="1" layoutInCell="1" allowOverlap="1" wp14:anchorId="2A2C0660" wp14:editId="5E342E5B">
                <wp:simplePos x="0" y="0"/>
                <wp:positionH relativeFrom="margin">
                  <wp:posOffset>0</wp:posOffset>
                </wp:positionH>
                <wp:positionV relativeFrom="margin">
                  <wp:posOffset>3635375</wp:posOffset>
                </wp:positionV>
                <wp:extent cx="5969000" cy="3938270"/>
                <wp:effectExtent l="0" t="4445" r="0" b="635"/>
                <wp:wrapNone/>
                <wp:docPr id="157482015"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393827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49C8F8CC" w14:textId="77777777" w:rsidR="001F1281" w:rsidRDefault="00000000">
                            <w:pPr>
                              <w:pStyle w:val="aff3"/>
                            </w:pPr>
                            <w:r>
                              <w:rPr>
                                <w:rFonts w:hint="eastAsia"/>
                              </w:rPr>
                              <w:t>厨房油污清洁剂</w:t>
                            </w:r>
                          </w:p>
                          <w:p w14:paraId="3DFD8359" w14:textId="77777777" w:rsidR="001F1281" w:rsidRDefault="00000000">
                            <w:pPr>
                              <w:pStyle w:val="aff1"/>
                            </w:pPr>
                            <w:r>
                              <w:rPr>
                                <w:rFonts w:hint="eastAsia"/>
                              </w:rPr>
                              <w:t>C</w:t>
                            </w:r>
                            <w:r>
                              <w:t>leaner for kitchen stains &amp; grease</w:t>
                            </w:r>
                          </w:p>
                          <w:p w14:paraId="41A4D3FC" w14:textId="7F5C35D3" w:rsidR="001F1281" w:rsidRDefault="00000000">
                            <w:pPr>
                              <w:pStyle w:val="aff8"/>
                            </w:pPr>
                            <w:r>
                              <w:rPr>
                                <w:rFonts w:hint="eastAsia"/>
                              </w:rPr>
                              <w:t>（</w:t>
                            </w:r>
                            <w:r w:rsidR="00FC769B">
                              <w:rPr>
                                <w:rFonts w:hint="eastAsia"/>
                              </w:rPr>
                              <w:t>征求意见</w:t>
                            </w:r>
                            <w:r>
                              <w:rPr>
                                <w:rFonts w:hint="eastAsia"/>
                              </w:rPr>
                              <w:t>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2C0660" id="fmFrame4" o:spid="_x0000_s1030" type="#_x0000_t202" style="position:absolute;left:0;text-align:left;margin-left:0;margin-top:286.25pt;width:470pt;height:310.1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" stroked="f">
                <v:textbox inset="0,0,0,0">
                  <w:txbxContent>
                    <w:p w14:paraId="49C8F8CC" w14:textId="77777777" w:rsidR="001F1281" w:rsidRDefault="00000000">
                      <w:pPr>
                        <w:pStyle w:val="aff3"/>
                      </w:pPr>
                      <w:r>
                        <w:rPr>
                          <w:rFonts w:hint="eastAsia"/>
                        </w:rPr>
                        <w:t>厨房油污清洁剂</w:t>
                      </w:r>
                    </w:p>
                    <w:p w14:paraId="3DFD8359" w14:textId="77777777" w:rsidR="001F1281" w:rsidRDefault="00000000">
                      <w:pPr>
                        <w:pStyle w:val="aff1"/>
                      </w:pPr>
                      <w:r>
                        <w:rPr>
                          <w:rFonts w:hint="eastAsia"/>
                        </w:rPr>
                        <w:t>C</w:t>
                      </w:r>
                      <w:r>
                        <w:t>leaner for kitchen stains &amp; grease</w:t>
                      </w:r>
                    </w:p>
                    <w:p w14:paraId="41A4D3FC" w14:textId="7F5C35D3" w:rsidR="001F1281" w:rsidRDefault="00000000">
                      <w:pPr>
                        <w:pStyle w:val="aff8"/>
                      </w:pPr>
                      <w:r>
                        <w:rPr>
                          <w:rFonts w:hint="eastAsia"/>
                        </w:rPr>
                        <w:t>（</w:t>
                      </w:r>
                      <w:r w:rsidR="00FC769B">
                        <w:rPr>
                          <w:rFonts w:hint="eastAsia"/>
                        </w:rPr>
                        <w:t>征求意见</w:t>
                      </w:r>
                      <w:r>
                        <w:rPr>
                          <w:rFonts w:hint="eastAsia"/>
                        </w:rPr>
                        <w:t>稿）</w:t>
                      </w:r>
                    </w:p>
                  </w:txbxContent>
                </v:textbox>
                <w10:wrap anchorx="margin" anchory="margin"/>
                <w10:anchorlock/>
              </v:shape>
            </w:pict>
          </mc:Fallback>
        </mc:AlternateContent>
      </w:r>
      <w:r>
        <w:rPr>
          <w:noProof/>
        </w:rPr>
        <mc:AlternateContent>
          <mc:Choice Requires="wps">
            <w:drawing>
              <wp:anchor distT="0" distB="0" distL="114300" distR="114300" simplePos="0" relativeHeight="251655680" behindDoc="0" locked="1" layoutInCell="1" allowOverlap="1" wp14:anchorId="75FD6D09" wp14:editId="6A6FF284">
                <wp:simplePos x="0" y="0"/>
                <wp:positionH relativeFrom="margin">
                  <wp:posOffset>0</wp:posOffset>
                </wp:positionH>
                <wp:positionV relativeFrom="margin">
                  <wp:posOffset>1783080</wp:posOffset>
                </wp:positionV>
                <wp:extent cx="5802630" cy="478790"/>
                <wp:effectExtent l="0" t="0" r="1905" b="0"/>
                <wp:wrapNone/>
                <wp:docPr id="1486022200"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47879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261D25BA" w14:textId="54D3DE04" w:rsidR="001F1281" w:rsidRDefault="00000000">
                            <w:pPr>
                              <w:pStyle w:val="10"/>
                              <w:spacing w:before="0" w:line="360" w:lineRule="exact"/>
                            </w:pPr>
                            <w:r>
                              <w:t>GB</w:t>
                            </w:r>
                            <w:r>
                              <w:rPr>
                                <w:rFonts w:hint="eastAsia"/>
                              </w:rPr>
                              <w:t>/T</w:t>
                            </w:r>
                            <w:r>
                              <w:t xml:space="preserve"> </w:t>
                            </w:r>
                            <w:r w:rsidR="00FC769B">
                              <w:rPr>
                                <w:rFonts w:hint="eastAsia"/>
                              </w:rPr>
                              <w:t>35833</w:t>
                            </w:r>
                            <w:r w:rsidR="00FC769B">
                              <w:rPr>
                                <w:rFonts w:hint="eastAsia"/>
                              </w:rPr>
                              <w:t>—</w:t>
                            </w:r>
                            <w:r>
                              <w:rPr>
                                <w:rFonts w:hint="eastAsia"/>
                              </w:rPr>
                              <w:t>xxxx</w:t>
                            </w:r>
                          </w:p>
                          <w:p w14:paraId="46280E8E" w14:textId="596ECAD1" w:rsidR="00FC769B" w:rsidRPr="003C5541" w:rsidRDefault="00FC769B">
                            <w:pPr>
                              <w:pStyle w:val="10"/>
                              <w:spacing w:before="0" w:line="360" w:lineRule="exact"/>
                              <w:rPr>
                                <w:sz w:val="24"/>
                                <w:szCs w:val="24"/>
                              </w:rPr>
                            </w:pPr>
                            <w:r w:rsidRPr="003C5541">
                              <w:rPr>
                                <w:rFonts w:hint="eastAsia"/>
                                <w:sz w:val="24"/>
                                <w:szCs w:val="24"/>
                              </w:rPr>
                              <w:t>代替</w:t>
                            </w:r>
                            <w:r w:rsidRPr="003C5541">
                              <w:rPr>
                                <w:sz w:val="24"/>
                                <w:szCs w:val="24"/>
                              </w:rPr>
                              <w:t>GB/T35833</w:t>
                            </w:r>
                            <w:r>
                              <w:rPr>
                                <w:rFonts w:hint="eastAsia"/>
                                <w:sz w:val="24"/>
                                <w:szCs w:val="24"/>
                              </w:rPr>
                              <w:t>—</w:t>
                            </w:r>
                            <w:r w:rsidRPr="003C5541">
                              <w:rPr>
                                <w:sz w:val="24"/>
                                <w:szCs w:val="24"/>
                              </w:rPr>
                              <w:t>2018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FD6D09" id="fmFrame3" o:spid="_x0000_s1031" type="#_x0000_t202" style="position:absolute;left:0;text-align:left;margin-left:0;margin-top:140.4pt;width:456.9pt;height:37.7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" stroked="f">
                <v:textbox inset="0,0,0,0">
                  <w:txbxContent>
                    <w:p w14:paraId="261D25BA" w14:textId="54D3DE04" w:rsidR="001F1281" w:rsidRDefault="00000000">
                      <w:pPr>
                        <w:pStyle w:val="10"/>
                        <w:spacing w:before="0" w:line="360" w:lineRule="exact"/>
                      </w:pPr>
                      <w:r>
                        <w:t>GB</w:t>
                      </w:r>
                      <w:r>
                        <w:rPr>
                          <w:rFonts w:hint="eastAsia"/>
                        </w:rPr>
                        <w:t>/T</w:t>
                      </w:r>
                      <w:r>
                        <w:t xml:space="preserve"> </w:t>
                      </w:r>
                      <w:r w:rsidR="00FC769B">
                        <w:rPr>
                          <w:rFonts w:hint="eastAsia"/>
                        </w:rPr>
                        <w:t>35833</w:t>
                      </w:r>
                      <w:r w:rsidR="00FC769B">
                        <w:rPr>
                          <w:rFonts w:hint="eastAsia"/>
                        </w:rPr>
                        <w:t>—</w:t>
                      </w:r>
                      <w:r>
                        <w:rPr>
                          <w:rFonts w:hint="eastAsia"/>
                        </w:rPr>
                        <w:t>xxxx</w:t>
                      </w:r>
                    </w:p>
                    <w:p w14:paraId="46280E8E" w14:textId="596ECAD1" w:rsidR="00FC769B" w:rsidRPr="003C5541" w:rsidRDefault="00FC769B">
                      <w:pPr>
                        <w:pStyle w:val="10"/>
                        <w:spacing w:before="0" w:line="360" w:lineRule="exact"/>
                        <w:rPr>
                          <w:sz w:val="24"/>
                          <w:szCs w:val="24"/>
                        </w:rPr>
                      </w:pPr>
                      <w:r w:rsidRPr="003C5541">
                        <w:rPr>
                          <w:rFonts w:hint="eastAsia"/>
                          <w:sz w:val="24"/>
                          <w:szCs w:val="24"/>
                        </w:rPr>
                        <w:t>代替</w:t>
                      </w:r>
                      <w:r w:rsidRPr="003C5541">
                        <w:rPr>
                          <w:sz w:val="24"/>
                          <w:szCs w:val="24"/>
                        </w:rPr>
                        <w:t>GB/T35833</w:t>
                      </w:r>
                      <w:r>
                        <w:rPr>
                          <w:rFonts w:hint="eastAsia"/>
                          <w:sz w:val="24"/>
                          <w:szCs w:val="24"/>
                        </w:rPr>
                        <w:t>—</w:t>
                      </w:r>
                      <w:r w:rsidRPr="003C5541">
                        <w:rPr>
                          <w:sz w:val="24"/>
                          <w:szCs w:val="24"/>
                        </w:rPr>
                        <w:t>2018</w:t>
                      </w:r>
                    </w:p>
                  </w:txbxContent>
                </v:textbox>
                <w10:wrap anchorx="margin" anchory="margin"/>
                <w10:anchorlock/>
              </v:shape>
            </w:pict>
          </mc:Fallback>
        </mc:AlternateContent>
      </w:r>
      <w:r>
        <w:rPr>
          <w:noProof/>
        </w:rPr>
        <w:drawing>
          <wp:anchor distT="0" distB="0" distL="114300" distR="114300" simplePos="0" relativeHeight="251654656" behindDoc="0" locked="1" layoutInCell="1" allowOverlap="1" wp14:anchorId="164CDC25" wp14:editId="4B9C694A">
            <wp:simplePos x="0" y="0"/>
            <wp:positionH relativeFrom="margin">
              <wp:posOffset>4284345</wp:posOffset>
            </wp:positionH>
            <wp:positionV relativeFrom="margin">
              <wp:posOffset>107315</wp:posOffset>
            </wp:positionV>
            <wp:extent cx="1403350" cy="720090"/>
            <wp:effectExtent l="0" t="0" r="0" b="0"/>
            <wp:wrapNone/>
            <wp:docPr id="10" name="HBPict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HBPicture"/>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335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3632" behindDoc="0" locked="1" layoutInCell="1" allowOverlap="1" wp14:anchorId="1DA6443F" wp14:editId="3ACC6832">
                <wp:simplePos x="0" y="0"/>
                <wp:positionH relativeFrom="margin">
                  <wp:posOffset>0</wp:posOffset>
                </wp:positionH>
                <wp:positionV relativeFrom="margin">
                  <wp:posOffset>1010920</wp:posOffset>
                </wp:positionV>
                <wp:extent cx="6120130" cy="391160"/>
                <wp:effectExtent l="0" t="0" r="0" b="0"/>
                <wp:wrapNone/>
                <wp:docPr id="2120787125"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0CED79B9" w14:textId="77777777" w:rsidR="001F1281" w:rsidRDefault="00000000">
                            <w:pPr>
                              <w:pStyle w:val="affb"/>
                            </w:pPr>
                            <w:r>
                              <w:rPr>
                                <w:rFonts w:hint="eastAsia"/>
                              </w:rPr>
                              <w:t>中华人民共和国国家标准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A6443F" id="fmFrame2" o:spid="_x0000_s1032" type="#_x0000_t202" style="position:absolute;left:0;text-align:left;margin-left:0;margin-top:79.6pt;width:481.9pt;height:30.8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" stroked="f">
                <v:textbox inset="0,0,0,0">
                  <w:txbxContent>
                    <w:p w14:paraId="0CED79B9" w14:textId="77777777" w:rsidR="001F1281" w:rsidRDefault="00000000">
                      <w:pPr>
                        <w:pStyle w:val="affb"/>
                      </w:pPr>
                      <w:r>
                        <w:rPr>
                          <w:rFonts w:hint="eastAsia"/>
                        </w:rPr>
                        <w:t>中华人民共和国国家标准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2608" behindDoc="0" locked="1" layoutInCell="1" allowOverlap="1" wp14:anchorId="0E94DF56" wp14:editId="3CB2EB37">
                <wp:simplePos x="0" y="0"/>
                <wp:positionH relativeFrom="margin">
                  <wp:posOffset>0</wp:posOffset>
                </wp:positionH>
                <wp:positionV relativeFrom="margin">
                  <wp:posOffset>0</wp:posOffset>
                </wp:positionV>
                <wp:extent cx="2540000" cy="657860"/>
                <wp:effectExtent l="0" t="0" r="0" b="1270"/>
                <wp:wrapNone/>
                <wp:docPr id="194452127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377695F5" w14:textId="77777777" w:rsidR="001F1281" w:rsidRDefault="00000000">
                            <w:pPr>
                              <w:pStyle w:val="affd"/>
                              <w:rPr>
                                <w:b/>
                              </w:rPr>
                            </w:pPr>
                            <w:r>
                              <w:rPr>
                                <w:b/>
                              </w:rPr>
                              <w:t>ICS 71.</w:t>
                            </w:r>
                            <w:r>
                              <w:rPr>
                                <w:rFonts w:hint="eastAsia"/>
                                <w:b/>
                              </w:rPr>
                              <w:t>1</w:t>
                            </w:r>
                            <w:r>
                              <w:rPr>
                                <w:b/>
                              </w:rPr>
                              <w:t>00.</w:t>
                            </w:r>
                            <w:r>
                              <w:rPr>
                                <w:rFonts w:hint="eastAsia"/>
                                <w:b/>
                              </w:rPr>
                              <w:t>4</w:t>
                            </w:r>
                            <w:r>
                              <w:rPr>
                                <w:b/>
                              </w:rPr>
                              <w:t>0</w:t>
                            </w:r>
                          </w:p>
                          <w:p w14:paraId="5B6399DD" w14:textId="77777777" w:rsidR="001F1281" w:rsidRDefault="00000000">
                            <w:pPr>
                              <w:pStyle w:val="affd"/>
                              <w:rPr>
                                <w:b/>
                              </w:rPr>
                            </w:pPr>
                            <w:r>
                              <w:rPr>
                                <w:rFonts w:hint="eastAsia"/>
                                <w:b/>
                              </w:rPr>
                              <w:t>Y 43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94DF56" id="fmFrame1" o:spid="_x0000_s1033" type="#_x0000_t202" style="position:absolute;left:0;text-align:left;margin-left:0;margin-top:0;width:200pt;height:51.8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377695F5" w14:textId="77777777" w:rsidR="001F1281" w:rsidRDefault="00000000">
                      <w:pPr>
                        <w:pStyle w:val="affd"/>
                        <w:rPr>
                          <w:b/>
                        </w:rPr>
                      </w:pPr>
                      <w:r>
                        <w:rPr>
                          <w:b/>
                        </w:rPr>
                        <w:t>ICS 71.</w:t>
                      </w:r>
                      <w:r>
                        <w:rPr>
                          <w:rFonts w:hint="eastAsia"/>
                          <w:b/>
                        </w:rPr>
                        <w:t>1</w:t>
                      </w:r>
                      <w:r>
                        <w:rPr>
                          <w:b/>
                        </w:rPr>
                        <w:t>00.</w:t>
                      </w:r>
                      <w:r>
                        <w:rPr>
                          <w:rFonts w:hint="eastAsia"/>
                          <w:b/>
                        </w:rPr>
                        <w:t>4</w:t>
                      </w:r>
                      <w:r>
                        <w:rPr>
                          <w:b/>
                        </w:rPr>
                        <w:t>0</w:t>
                      </w:r>
                    </w:p>
                    <w:p w14:paraId="5B6399DD" w14:textId="77777777" w:rsidR="001F1281" w:rsidRDefault="00000000">
                      <w:pPr>
                        <w:pStyle w:val="affd"/>
                        <w:rPr>
                          <w:b/>
                        </w:rPr>
                      </w:pPr>
                      <w:r>
                        <w:rPr>
                          <w:rFonts w:hint="eastAsia"/>
                          <w:b/>
                        </w:rPr>
                        <w:t>Y 43</w:t>
                      </w:r>
                    </w:p>
                  </w:txbxContent>
                </v:textbox>
                <w10:wrap anchorx="margin" anchory="margin"/>
                <w10:anchorlock/>
              </v:shape>
            </w:pict>
          </mc:Fallback>
        </mc:AlternateContent>
      </w:r>
    </w:p>
    <w:bookmarkEnd w:id="0"/>
    <w:p w14:paraId="2B694F70" w14:textId="77777777" w:rsidR="001F1281" w:rsidRDefault="00000000">
      <w:pPr>
        <w:autoSpaceDE/>
        <w:autoSpaceDN/>
        <w:adjustRightInd/>
        <w:jc w:val="center"/>
        <w:rPr>
          <w:rFonts w:ascii="黑体" w:eastAsia="黑体" w:hAnsi="黑体" w:hint="eastAsia"/>
          <w:kern w:val="2"/>
          <w:sz w:val="32"/>
          <w:szCs w:val="24"/>
        </w:rPr>
      </w:pPr>
      <w:r>
        <w:rPr>
          <w:rFonts w:ascii="黑体" w:eastAsia="黑体" w:hAnsi="黑体"/>
          <w:kern w:val="2"/>
          <w:sz w:val="32"/>
          <w:szCs w:val="24"/>
        </w:rPr>
        <w:lastRenderedPageBreak/>
        <w:t>前    言</w:t>
      </w:r>
    </w:p>
    <w:p w14:paraId="02193E27" w14:textId="3985C9AC" w:rsidR="001F1281" w:rsidRDefault="00000000">
      <w:pPr>
        <w:pStyle w:val="af5"/>
        <w:ind w:firstLine="420"/>
        <w:rPr>
          <w:rFonts w:ascii="Times New Roman"/>
        </w:rPr>
      </w:pPr>
      <w:bookmarkStart w:id="2" w:name="OLE_LINK10"/>
      <w:r>
        <w:rPr>
          <w:rFonts w:ascii="Times New Roman"/>
        </w:rPr>
        <w:t>本文件按照</w:t>
      </w:r>
      <w:r>
        <w:rPr>
          <w:rFonts w:ascii="Times New Roman"/>
        </w:rPr>
        <w:t>GB/T 1.1</w:t>
      </w:r>
      <w:r w:rsidR="00FC769B">
        <w:rPr>
          <w:rFonts w:ascii="Times New Roman" w:hint="eastAsia"/>
        </w:rPr>
        <w:t>—</w:t>
      </w:r>
      <w:r>
        <w:rPr>
          <w:rFonts w:ascii="Times New Roman"/>
        </w:rPr>
        <w:t>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14:paraId="1D721611" w14:textId="02CD60BA" w:rsidR="001F1281" w:rsidRDefault="00000000">
      <w:pPr>
        <w:pStyle w:val="af5"/>
        <w:ind w:firstLine="420"/>
        <w:rPr>
          <w:rFonts w:ascii="Times New Roman"/>
        </w:rPr>
      </w:pPr>
      <w:r>
        <w:rPr>
          <w:rFonts w:ascii="Times New Roman"/>
        </w:rPr>
        <w:t>本文件代替</w:t>
      </w:r>
      <w:r>
        <w:rPr>
          <w:rFonts w:ascii="Times New Roman"/>
        </w:rPr>
        <w:t>GB/T 35833</w:t>
      </w:r>
      <w:r w:rsidR="00FC769B">
        <w:rPr>
          <w:rFonts w:ascii="Times New Roman" w:hint="eastAsia"/>
        </w:rPr>
        <w:t>—</w:t>
      </w:r>
      <w:r>
        <w:rPr>
          <w:rFonts w:ascii="Times New Roman"/>
        </w:rPr>
        <w:t>2018</w:t>
      </w:r>
      <w:r>
        <w:rPr>
          <w:rFonts w:ascii="Times New Roman"/>
        </w:rPr>
        <w:t>《厨房油污清洁剂》</w:t>
      </w:r>
      <w:bookmarkEnd w:id="2"/>
      <w:r>
        <w:rPr>
          <w:rFonts w:ascii="Times New Roman"/>
        </w:rPr>
        <w:t>，本文件与</w:t>
      </w:r>
      <w:r>
        <w:rPr>
          <w:rFonts w:ascii="Times New Roman"/>
        </w:rPr>
        <w:t>GB/T 35833</w:t>
      </w:r>
      <w:r w:rsidR="00FC769B">
        <w:rPr>
          <w:rFonts w:ascii="Times New Roman" w:hint="eastAsia"/>
        </w:rPr>
        <w:t>—</w:t>
      </w:r>
      <w:r>
        <w:rPr>
          <w:rFonts w:ascii="Times New Roman"/>
        </w:rPr>
        <w:t>2018</w:t>
      </w:r>
      <w:r>
        <w:rPr>
          <w:rFonts w:ascii="Times New Roman"/>
        </w:rPr>
        <w:t>相比，除结构调整和编辑性改动外，主要技术变化如下：</w:t>
      </w:r>
    </w:p>
    <w:p w14:paraId="40280848" w14:textId="2D33955E" w:rsidR="00A42510" w:rsidRDefault="00000000">
      <w:pPr>
        <w:pStyle w:val="af5"/>
        <w:ind w:firstLine="420"/>
        <w:rPr>
          <w:rFonts w:ascii="Times New Roman"/>
        </w:rPr>
      </w:pPr>
      <w:r>
        <w:rPr>
          <w:rFonts w:ascii="Times New Roman"/>
        </w:rPr>
        <w:t>——</w:t>
      </w:r>
      <w:r w:rsidR="00A42510">
        <w:rPr>
          <w:rFonts w:ascii="Times New Roman" w:hint="eastAsia"/>
        </w:rPr>
        <w:t>删除了材料要求（</w:t>
      </w:r>
      <w:r w:rsidR="00A42510">
        <w:rPr>
          <w:rFonts w:ascii="Times New Roman"/>
        </w:rPr>
        <w:t>2018</w:t>
      </w:r>
      <w:r w:rsidR="00A42510">
        <w:rPr>
          <w:rFonts w:ascii="Times New Roman"/>
        </w:rPr>
        <w:t>年版的</w:t>
      </w:r>
      <w:r w:rsidR="00A42510">
        <w:rPr>
          <w:rFonts w:ascii="Times New Roman"/>
        </w:rPr>
        <w:t>3.</w:t>
      </w:r>
      <w:r w:rsidR="000D5587">
        <w:rPr>
          <w:rFonts w:ascii="Times New Roman" w:hint="eastAsia"/>
        </w:rPr>
        <w:t>1</w:t>
      </w:r>
      <w:r w:rsidR="00A42510">
        <w:rPr>
          <w:rFonts w:ascii="Times New Roman" w:hint="eastAsia"/>
        </w:rPr>
        <w:t>）</w:t>
      </w:r>
      <w:r w:rsidR="000D5587">
        <w:rPr>
          <w:rFonts w:ascii="Times New Roman" w:hint="eastAsia"/>
        </w:rPr>
        <w:t>；</w:t>
      </w:r>
    </w:p>
    <w:p w14:paraId="3CC550FC" w14:textId="7F2D0DA7" w:rsidR="001F1281" w:rsidRDefault="00A42510">
      <w:pPr>
        <w:pStyle w:val="af5"/>
        <w:ind w:firstLine="420"/>
        <w:rPr>
          <w:rFonts w:ascii="Times New Roman"/>
        </w:rPr>
      </w:pPr>
      <w:r>
        <w:rPr>
          <w:rFonts w:ascii="Times New Roman" w:hint="eastAsia"/>
        </w:rPr>
        <w:t>——</w:t>
      </w:r>
      <w:r>
        <w:rPr>
          <w:rFonts w:ascii="Times New Roman"/>
        </w:rPr>
        <w:t>更改了稳定性指标要求的具体描述（见</w:t>
      </w:r>
      <w:r>
        <w:rPr>
          <w:rFonts w:ascii="Times New Roman"/>
        </w:rPr>
        <w:t>4.2.2</w:t>
      </w:r>
      <w:r>
        <w:rPr>
          <w:rFonts w:ascii="Times New Roman"/>
        </w:rPr>
        <w:t>，</w:t>
      </w:r>
      <w:r>
        <w:rPr>
          <w:rFonts w:ascii="Times New Roman"/>
        </w:rPr>
        <w:t>2018</w:t>
      </w:r>
      <w:r>
        <w:rPr>
          <w:rFonts w:ascii="Times New Roman"/>
        </w:rPr>
        <w:t>年版的</w:t>
      </w:r>
      <w:r>
        <w:rPr>
          <w:rFonts w:ascii="Times New Roman"/>
        </w:rPr>
        <w:t>3.2.2</w:t>
      </w:r>
      <w:r>
        <w:rPr>
          <w:rFonts w:ascii="Times New Roman"/>
        </w:rPr>
        <w:t>）；</w:t>
      </w:r>
    </w:p>
    <w:p w14:paraId="78C0B6F9" w14:textId="77777777" w:rsidR="001F1281" w:rsidRDefault="00000000">
      <w:pPr>
        <w:pStyle w:val="af5"/>
        <w:ind w:firstLine="420"/>
        <w:rPr>
          <w:rFonts w:ascii="Times New Roman"/>
        </w:rPr>
      </w:pPr>
      <w:r>
        <w:rPr>
          <w:rFonts w:ascii="Times New Roman"/>
        </w:rPr>
        <w:t>——</w:t>
      </w:r>
      <w:r>
        <w:rPr>
          <w:rFonts w:ascii="Times New Roman"/>
        </w:rPr>
        <w:t>更改了总五氧化二磷含量的指标要求（见表</w:t>
      </w:r>
      <w:r>
        <w:rPr>
          <w:rFonts w:ascii="Times New Roman"/>
        </w:rPr>
        <w:t>1</w:t>
      </w:r>
      <w:r>
        <w:rPr>
          <w:rFonts w:ascii="Times New Roman"/>
        </w:rPr>
        <w:t>）；</w:t>
      </w:r>
    </w:p>
    <w:p w14:paraId="14387016" w14:textId="77777777" w:rsidR="001F1281" w:rsidRDefault="00000000">
      <w:pPr>
        <w:pStyle w:val="af5"/>
        <w:ind w:firstLine="420"/>
        <w:rPr>
          <w:rFonts w:ascii="Times New Roman"/>
        </w:rPr>
      </w:pPr>
      <w:r>
        <w:rPr>
          <w:rFonts w:ascii="Times New Roman"/>
        </w:rPr>
        <w:t>——</w:t>
      </w:r>
      <w:r>
        <w:rPr>
          <w:rFonts w:ascii="Times New Roman"/>
        </w:rPr>
        <w:t>增加了去污力的指标要求（见表</w:t>
      </w:r>
      <w:r>
        <w:rPr>
          <w:rFonts w:ascii="Times New Roman"/>
        </w:rPr>
        <w:t>1</w:t>
      </w:r>
      <w:r>
        <w:rPr>
          <w:rFonts w:ascii="Times New Roman"/>
        </w:rPr>
        <w:t>）；</w:t>
      </w:r>
    </w:p>
    <w:p w14:paraId="5430B8C2" w14:textId="77777777" w:rsidR="001F1281" w:rsidRDefault="00000000">
      <w:pPr>
        <w:pStyle w:val="af5"/>
        <w:ind w:firstLine="420"/>
        <w:rPr>
          <w:rFonts w:ascii="Times New Roman"/>
        </w:rPr>
      </w:pPr>
      <w:r>
        <w:rPr>
          <w:rFonts w:ascii="Times New Roman"/>
        </w:rPr>
        <w:t>——</w:t>
      </w:r>
      <w:r>
        <w:rPr>
          <w:rFonts w:ascii="Times New Roman"/>
        </w:rPr>
        <w:t>更改了外观与稳定性的试验方法（见</w:t>
      </w:r>
      <w:r>
        <w:rPr>
          <w:rFonts w:ascii="Times New Roman"/>
        </w:rPr>
        <w:t>5.1</w:t>
      </w:r>
      <w:r>
        <w:rPr>
          <w:rFonts w:ascii="Times New Roman"/>
        </w:rPr>
        <w:t>及</w:t>
      </w:r>
      <w:r>
        <w:rPr>
          <w:rFonts w:ascii="Times New Roman"/>
        </w:rPr>
        <w:t>5.2</w:t>
      </w:r>
      <w:r>
        <w:rPr>
          <w:rFonts w:ascii="Times New Roman"/>
        </w:rPr>
        <w:t>，</w:t>
      </w:r>
      <w:r>
        <w:rPr>
          <w:rFonts w:ascii="Times New Roman"/>
        </w:rPr>
        <w:t>2018</w:t>
      </w:r>
      <w:r>
        <w:rPr>
          <w:rFonts w:ascii="Times New Roman"/>
        </w:rPr>
        <w:t>年版的</w:t>
      </w:r>
      <w:r>
        <w:rPr>
          <w:rFonts w:ascii="Times New Roman"/>
        </w:rPr>
        <w:t>4.1</w:t>
      </w:r>
      <w:r>
        <w:rPr>
          <w:rFonts w:ascii="Times New Roman"/>
        </w:rPr>
        <w:t>及</w:t>
      </w:r>
      <w:r>
        <w:rPr>
          <w:rFonts w:ascii="Times New Roman"/>
        </w:rPr>
        <w:t>4.2</w:t>
      </w:r>
      <w:r>
        <w:rPr>
          <w:rFonts w:ascii="Times New Roman"/>
        </w:rPr>
        <w:t>）；</w:t>
      </w:r>
    </w:p>
    <w:p w14:paraId="6C2CD03A" w14:textId="77777777" w:rsidR="001F1281" w:rsidRDefault="00000000">
      <w:pPr>
        <w:pStyle w:val="af5"/>
        <w:ind w:firstLine="420"/>
        <w:rPr>
          <w:rFonts w:ascii="Times New Roman"/>
        </w:rPr>
      </w:pPr>
      <w:r>
        <w:rPr>
          <w:rFonts w:ascii="Times New Roman"/>
        </w:rPr>
        <w:t>——</w:t>
      </w:r>
      <w:r>
        <w:rPr>
          <w:rFonts w:ascii="Times New Roman"/>
        </w:rPr>
        <w:t>更改了腐蚀量试验方法的规范性引用文件（见</w:t>
      </w:r>
      <w:r>
        <w:rPr>
          <w:rFonts w:ascii="Times New Roman"/>
        </w:rPr>
        <w:t>5.6</w:t>
      </w:r>
      <w:r>
        <w:rPr>
          <w:rFonts w:ascii="Times New Roman"/>
        </w:rPr>
        <w:t>，</w:t>
      </w:r>
      <w:r>
        <w:rPr>
          <w:rFonts w:ascii="Times New Roman"/>
        </w:rPr>
        <w:t>2018</w:t>
      </w:r>
      <w:r>
        <w:rPr>
          <w:rFonts w:ascii="Times New Roman"/>
        </w:rPr>
        <w:t>年版的</w:t>
      </w:r>
      <w:r>
        <w:rPr>
          <w:rFonts w:ascii="Times New Roman"/>
        </w:rPr>
        <w:t>4.6</w:t>
      </w:r>
      <w:r>
        <w:rPr>
          <w:rFonts w:ascii="Times New Roman"/>
        </w:rPr>
        <w:t>）。</w:t>
      </w:r>
    </w:p>
    <w:p w14:paraId="0E3D348A" w14:textId="77777777" w:rsidR="001F1281" w:rsidRDefault="00000000">
      <w:pPr>
        <w:pStyle w:val="af5"/>
        <w:ind w:firstLine="420"/>
        <w:rPr>
          <w:rFonts w:ascii="Times New Roman"/>
        </w:rPr>
      </w:pPr>
      <w:r>
        <w:rPr>
          <w:rFonts w:ascii="Times New Roman"/>
        </w:rPr>
        <w:t>请注意本文件的某些内容可能涉及专利。本文件的发布机构不承担识别专利的责任。</w:t>
      </w:r>
    </w:p>
    <w:p w14:paraId="5D154229" w14:textId="77777777" w:rsidR="001F1281" w:rsidRDefault="00000000">
      <w:pPr>
        <w:pStyle w:val="af5"/>
        <w:ind w:firstLine="420"/>
        <w:rPr>
          <w:rFonts w:ascii="Times New Roman"/>
        </w:rPr>
      </w:pPr>
      <w:r>
        <w:rPr>
          <w:rFonts w:ascii="Times New Roman"/>
        </w:rPr>
        <w:t>本文件由中国轻工业联合会提出。</w:t>
      </w:r>
    </w:p>
    <w:p w14:paraId="1398094C" w14:textId="77777777" w:rsidR="001F1281" w:rsidRDefault="00000000">
      <w:pPr>
        <w:pStyle w:val="af5"/>
        <w:ind w:firstLine="420"/>
        <w:rPr>
          <w:rFonts w:ascii="Times New Roman"/>
        </w:rPr>
      </w:pPr>
      <w:r>
        <w:rPr>
          <w:rFonts w:ascii="Times New Roman"/>
        </w:rPr>
        <w:t>本文件由全国食品用洗涤消毒产品标准化技术委员会（</w:t>
      </w:r>
      <w:r>
        <w:rPr>
          <w:rFonts w:ascii="Times New Roman"/>
        </w:rPr>
        <w:t>SAC/TC395</w:t>
      </w:r>
      <w:r>
        <w:rPr>
          <w:rFonts w:ascii="Times New Roman"/>
        </w:rPr>
        <w:t>）归口。</w:t>
      </w:r>
    </w:p>
    <w:p w14:paraId="4AA95963" w14:textId="730EB5E6" w:rsidR="001F1281" w:rsidRDefault="00000000">
      <w:pPr>
        <w:pStyle w:val="af5"/>
        <w:ind w:firstLine="420"/>
        <w:rPr>
          <w:rFonts w:ascii="Times New Roman"/>
          <w:szCs w:val="21"/>
        </w:rPr>
      </w:pPr>
      <w:r>
        <w:rPr>
          <w:rFonts w:ascii="Times New Roman"/>
        </w:rPr>
        <w:t>本文件起草单位：</w:t>
      </w:r>
    </w:p>
    <w:p w14:paraId="5DD70E51" w14:textId="77777777" w:rsidR="001F1281" w:rsidRDefault="00000000" w:rsidP="003C5541">
      <w:pPr>
        <w:pStyle w:val="af5"/>
        <w:ind w:leftChars="126" w:left="2570" w:hangingChars="1020" w:hanging="2142"/>
        <w:rPr>
          <w:rFonts w:ascii="Times New Roman"/>
        </w:rPr>
      </w:pPr>
      <w:r>
        <w:rPr>
          <w:rFonts w:ascii="Times New Roman"/>
        </w:rPr>
        <w:t>本文件主要起草人：。</w:t>
      </w:r>
    </w:p>
    <w:p w14:paraId="1E4D3416" w14:textId="77777777" w:rsidR="001F1281" w:rsidRDefault="00000000">
      <w:pPr>
        <w:pStyle w:val="af5"/>
        <w:ind w:firstLine="420"/>
        <w:rPr>
          <w:rFonts w:ascii="Times New Roman"/>
        </w:rPr>
      </w:pPr>
      <w:r>
        <w:rPr>
          <w:rFonts w:ascii="Times New Roman"/>
          <w:bCs/>
        </w:rPr>
        <w:t>本文件</w:t>
      </w:r>
      <w:r>
        <w:rPr>
          <w:rFonts w:ascii="Times New Roman"/>
        </w:rPr>
        <w:t>所代替标准的历次版本发布情况为：</w:t>
      </w:r>
    </w:p>
    <w:p w14:paraId="12D3F0BC" w14:textId="16653982" w:rsidR="001F1281" w:rsidRDefault="00000000">
      <w:pPr>
        <w:pStyle w:val="af5"/>
        <w:ind w:firstLine="420"/>
        <w:rPr>
          <w:rFonts w:ascii="Times New Roman"/>
        </w:rPr>
      </w:pPr>
      <w:r>
        <w:rPr>
          <w:rFonts w:ascii="Times New Roman"/>
        </w:rPr>
        <w:t>—— GB/T 35833</w:t>
      </w:r>
      <w:r w:rsidR="00FC769B">
        <w:rPr>
          <w:rFonts w:ascii="Times New Roman" w:hint="eastAsia"/>
        </w:rPr>
        <w:t>—</w:t>
      </w:r>
      <w:r>
        <w:rPr>
          <w:rFonts w:ascii="Times New Roman"/>
        </w:rPr>
        <w:t>2018</w:t>
      </w:r>
      <w:r>
        <w:rPr>
          <w:rFonts w:ascii="Times New Roman"/>
        </w:rPr>
        <w:t>。</w:t>
      </w:r>
    </w:p>
    <w:p w14:paraId="67C70D5F" w14:textId="77777777" w:rsidR="001F1281" w:rsidRDefault="001F1281">
      <w:pPr>
        <w:pStyle w:val="af5"/>
        <w:ind w:firstLine="420"/>
        <w:rPr>
          <w:rFonts w:ascii="Times New Roman"/>
        </w:rPr>
      </w:pPr>
    </w:p>
    <w:p w14:paraId="5A58F4BD" w14:textId="77777777" w:rsidR="001F1281" w:rsidRDefault="001F1281">
      <w:pPr>
        <w:pStyle w:val="af5"/>
        <w:ind w:firstLine="420"/>
        <w:rPr>
          <w:rFonts w:ascii="Times New Roman"/>
        </w:rPr>
        <w:sectPr w:rsidR="001F1281">
          <w:headerReference w:type="even" r:id="rId14"/>
          <w:headerReference w:type="default" r:id="rId15"/>
          <w:footerReference w:type="even" r:id="rId16"/>
          <w:footerReference w:type="default" r:id="rId17"/>
          <w:pgSz w:w="11907" w:h="16839"/>
          <w:pgMar w:top="1418" w:right="1134" w:bottom="1134" w:left="1418" w:header="1418" w:footer="851" w:gutter="0"/>
          <w:pgNumType w:fmt="upperRoman" w:start="1"/>
          <w:cols w:space="720"/>
          <w:docGrid w:type="lines" w:linePitch="312"/>
        </w:sectPr>
      </w:pPr>
    </w:p>
    <w:p w14:paraId="21B1E0D6" w14:textId="77777777" w:rsidR="001F1281" w:rsidRDefault="00000000">
      <w:pPr>
        <w:pStyle w:val="aff2"/>
        <w:adjustRightInd w:val="0"/>
        <w:snapToGrid w:val="0"/>
        <w:spacing w:before="700" w:line="240" w:lineRule="auto"/>
        <w:ind w:leftChars="-135" w:left="-177" w:rightChars="-68" w:right="-231" w:hangingChars="88" w:hanging="282"/>
        <w:rPr>
          <w:rFonts w:ascii="Times New Roman"/>
        </w:rPr>
      </w:pPr>
      <w:bookmarkStart w:id="3" w:name="SectionMark4"/>
      <w:bookmarkEnd w:id="1"/>
      <w:r>
        <w:rPr>
          <w:rFonts w:ascii="Times New Roman"/>
        </w:rPr>
        <w:lastRenderedPageBreak/>
        <w:t>厨房油污清洁剂</w:t>
      </w:r>
    </w:p>
    <w:p w14:paraId="400B33FB" w14:textId="77777777" w:rsidR="001F1281" w:rsidRDefault="00000000">
      <w:pPr>
        <w:autoSpaceDE/>
        <w:autoSpaceDN/>
        <w:snapToGrid w:val="0"/>
        <w:spacing w:beforeLines="100" w:before="312" w:afterLines="100" w:after="312"/>
        <w:jc w:val="both"/>
        <w:rPr>
          <w:rFonts w:ascii="Times New Roman" w:eastAsia="黑体"/>
          <w:kern w:val="2"/>
          <w:sz w:val="21"/>
          <w:szCs w:val="21"/>
        </w:rPr>
      </w:pPr>
      <w:r>
        <w:rPr>
          <w:rFonts w:ascii="Times New Roman" w:eastAsia="黑体" w:hint="eastAsia"/>
          <w:kern w:val="2"/>
          <w:sz w:val="21"/>
          <w:szCs w:val="21"/>
        </w:rPr>
        <w:t xml:space="preserve">1 </w:t>
      </w:r>
      <w:r>
        <w:rPr>
          <w:rFonts w:ascii="Times New Roman" w:eastAsia="黑体" w:hint="eastAsia"/>
          <w:kern w:val="2"/>
          <w:sz w:val="21"/>
          <w:szCs w:val="21"/>
        </w:rPr>
        <w:t>范围</w:t>
      </w:r>
    </w:p>
    <w:p w14:paraId="08D5ED8B" w14:textId="77777777" w:rsidR="001F1281" w:rsidRDefault="00000000">
      <w:pPr>
        <w:pStyle w:val="af5"/>
        <w:ind w:firstLine="420"/>
        <w:rPr>
          <w:rFonts w:ascii="Times New Roman"/>
          <w:color w:val="000000"/>
        </w:rPr>
      </w:pPr>
      <w:r>
        <w:rPr>
          <w:rFonts w:ascii="Times New Roman"/>
        </w:rPr>
        <w:t>本文件规定了</w:t>
      </w:r>
      <w:r>
        <w:rPr>
          <w:rFonts w:ascii="Times New Roman"/>
          <w:color w:val="000000"/>
        </w:rPr>
        <w:t>家庭用厨房油污清洁剂的要求、试验方法、检验规则和标志、包装、运输、贮存。</w:t>
      </w:r>
    </w:p>
    <w:p w14:paraId="12069A4E" w14:textId="77777777" w:rsidR="001F1281" w:rsidRDefault="00000000">
      <w:pPr>
        <w:pStyle w:val="af5"/>
        <w:ind w:firstLine="420"/>
        <w:rPr>
          <w:rFonts w:ascii="Times New Roman"/>
          <w:color w:val="000000"/>
        </w:rPr>
      </w:pPr>
      <w:r>
        <w:rPr>
          <w:rFonts w:ascii="Times New Roman"/>
          <w:color w:val="000000"/>
        </w:rPr>
        <w:t>本文件适用于由表面活性剂、助剂、溶剂配制而成，用于厨房硬表面清洁去污的洗涤剂产品，如灶台、油烟机等。</w:t>
      </w:r>
    </w:p>
    <w:p w14:paraId="225A6DA4" w14:textId="77777777" w:rsidR="001F1281" w:rsidRDefault="00000000">
      <w:pPr>
        <w:pStyle w:val="af5"/>
        <w:ind w:firstLine="420"/>
        <w:rPr>
          <w:rFonts w:ascii="Times New Roman"/>
        </w:rPr>
      </w:pPr>
      <w:r>
        <w:rPr>
          <w:rFonts w:ascii="Times New Roman"/>
          <w:color w:val="000000"/>
        </w:rPr>
        <w:t>本文件不适用于通过摩擦作用去除油污的清洁剂，如去污粉。</w:t>
      </w:r>
    </w:p>
    <w:p w14:paraId="022CF51D" w14:textId="77777777" w:rsidR="001F1281" w:rsidRDefault="00000000">
      <w:pPr>
        <w:pStyle w:val="af5"/>
        <w:ind w:firstLine="420"/>
        <w:rPr>
          <w:rFonts w:ascii="Times New Roman"/>
        </w:rPr>
      </w:pPr>
      <w:r>
        <w:rPr>
          <w:rFonts w:ascii="Times New Roman"/>
        </w:rPr>
        <w:t>本文件不适用于直接接触食品器具的清洗，如锅具内表面。</w:t>
      </w:r>
    </w:p>
    <w:p w14:paraId="11C4066C" w14:textId="77777777" w:rsidR="001F1281" w:rsidRDefault="00000000">
      <w:pPr>
        <w:autoSpaceDE/>
        <w:autoSpaceDN/>
        <w:snapToGrid w:val="0"/>
        <w:spacing w:beforeLines="100" w:before="312" w:afterLines="100" w:after="312"/>
        <w:jc w:val="both"/>
        <w:rPr>
          <w:rFonts w:ascii="Times New Roman" w:eastAsia="黑体"/>
          <w:kern w:val="2"/>
          <w:sz w:val="21"/>
          <w:szCs w:val="21"/>
        </w:rPr>
      </w:pPr>
      <w:r>
        <w:rPr>
          <w:rFonts w:ascii="Times New Roman" w:eastAsia="黑体"/>
          <w:kern w:val="2"/>
          <w:sz w:val="21"/>
          <w:szCs w:val="21"/>
        </w:rPr>
        <w:t xml:space="preserve">2 </w:t>
      </w:r>
      <w:r>
        <w:rPr>
          <w:rFonts w:ascii="Times New Roman" w:eastAsia="黑体"/>
          <w:kern w:val="2"/>
          <w:sz w:val="21"/>
          <w:szCs w:val="21"/>
        </w:rPr>
        <w:t>规范性引用文件</w:t>
      </w:r>
    </w:p>
    <w:p w14:paraId="28370925" w14:textId="77777777" w:rsidR="001F1281" w:rsidRDefault="00000000">
      <w:pPr>
        <w:pStyle w:val="af5"/>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266ABDA" w14:textId="77777777" w:rsidR="001F1281" w:rsidRDefault="00000000">
      <w:pPr>
        <w:pStyle w:val="af5"/>
        <w:ind w:firstLine="420"/>
        <w:rPr>
          <w:rFonts w:ascii="Times New Roman"/>
        </w:rPr>
      </w:pPr>
      <w:r>
        <w:rPr>
          <w:rFonts w:ascii="Times New Roman"/>
        </w:rPr>
        <w:t xml:space="preserve">GB/T 6368 </w:t>
      </w:r>
      <w:r>
        <w:rPr>
          <w:rFonts w:ascii="Times New Roman"/>
        </w:rPr>
        <w:t>表面活性剂</w:t>
      </w:r>
      <w:r>
        <w:rPr>
          <w:rFonts w:ascii="Times New Roman"/>
        </w:rPr>
        <w:t xml:space="preserve">  </w:t>
      </w:r>
      <w:r>
        <w:rPr>
          <w:rFonts w:ascii="Times New Roman"/>
        </w:rPr>
        <w:t>水溶液</w:t>
      </w:r>
      <w:r>
        <w:rPr>
          <w:rFonts w:ascii="Times New Roman"/>
        </w:rPr>
        <w:t>pH</w:t>
      </w:r>
      <w:r>
        <w:rPr>
          <w:rFonts w:ascii="Times New Roman"/>
        </w:rPr>
        <w:t>值的测定</w:t>
      </w:r>
      <w:r>
        <w:rPr>
          <w:rFonts w:ascii="Times New Roman"/>
        </w:rPr>
        <w:t xml:space="preserve">  </w:t>
      </w:r>
      <w:r>
        <w:rPr>
          <w:rFonts w:ascii="Times New Roman"/>
        </w:rPr>
        <w:t>电位法</w:t>
      </w:r>
    </w:p>
    <w:p w14:paraId="17DBBB1D" w14:textId="77777777" w:rsidR="001F1281" w:rsidRDefault="00000000">
      <w:pPr>
        <w:pStyle w:val="af5"/>
        <w:ind w:firstLine="420"/>
        <w:rPr>
          <w:rFonts w:ascii="Times New Roman"/>
        </w:rPr>
      </w:pPr>
      <w:r>
        <w:rPr>
          <w:rFonts w:ascii="Times New Roman"/>
        </w:rPr>
        <w:t xml:space="preserve">GB/T 6682 </w:t>
      </w:r>
      <w:r>
        <w:rPr>
          <w:rFonts w:ascii="Times New Roman"/>
        </w:rPr>
        <w:t>分析实验室用水规格和试验方法</w:t>
      </w:r>
    </w:p>
    <w:p w14:paraId="63A6171B" w14:textId="77777777" w:rsidR="001F1281" w:rsidRDefault="00000000">
      <w:pPr>
        <w:pStyle w:val="af5"/>
        <w:ind w:firstLine="420"/>
        <w:rPr>
          <w:rFonts w:ascii="Times New Roman"/>
        </w:rPr>
      </w:pPr>
      <w:r>
        <w:rPr>
          <w:rFonts w:ascii="Times New Roman"/>
        </w:rPr>
        <w:t xml:space="preserve">GB/T 7378 </w:t>
      </w:r>
      <w:r>
        <w:rPr>
          <w:rFonts w:ascii="Times New Roman"/>
        </w:rPr>
        <w:t>表面活性剂</w:t>
      </w:r>
      <w:r>
        <w:rPr>
          <w:rFonts w:ascii="Times New Roman"/>
        </w:rPr>
        <w:t xml:space="preserve"> </w:t>
      </w:r>
      <w:r>
        <w:rPr>
          <w:rFonts w:ascii="Times New Roman"/>
        </w:rPr>
        <w:t>碱度的测定</w:t>
      </w:r>
      <w:r>
        <w:rPr>
          <w:rFonts w:ascii="Times New Roman"/>
        </w:rPr>
        <w:t xml:space="preserve">  </w:t>
      </w:r>
      <w:r>
        <w:rPr>
          <w:rFonts w:ascii="Times New Roman"/>
        </w:rPr>
        <w:t>滴定法</w:t>
      </w:r>
    </w:p>
    <w:p w14:paraId="75D16343" w14:textId="77777777" w:rsidR="001F1281" w:rsidRDefault="00000000">
      <w:pPr>
        <w:pStyle w:val="af5"/>
        <w:ind w:firstLine="420"/>
        <w:rPr>
          <w:rFonts w:ascii="Times New Roman"/>
        </w:rPr>
      </w:pPr>
      <w:r>
        <w:rPr>
          <w:rFonts w:ascii="Times New Roman"/>
        </w:rPr>
        <w:t xml:space="preserve">GB/T 13173 </w:t>
      </w:r>
      <w:r>
        <w:rPr>
          <w:rFonts w:ascii="Times New Roman"/>
        </w:rPr>
        <w:t>表面活性剂</w:t>
      </w:r>
      <w:r>
        <w:rPr>
          <w:rFonts w:ascii="Times New Roman"/>
        </w:rPr>
        <w:t xml:space="preserve">  </w:t>
      </w:r>
      <w:r>
        <w:rPr>
          <w:rFonts w:ascii="Times New Roman"/>
        </w:rPr>
        <w:t>洗涤剂试验方法</w:t>
      </w:r>
    </w:p>
    <w:p w14:paraId="7CD9F639" w14:textId="77777777" w:rsidR="001F1281" w:rsidRDefault="00000000">
      <w:pPr>
        <w:pStyle w:val="af5"/>
        <w:ind w:firstLine="420"/>
        <w:rPr>
          <w:rFonts w:ascii="Times New Roman"/>
        </w:rPr>
      </w:pPr>
      <w:r>
        <w:rPr>
          <w:rFonts w:ascii="Times New Roman"/>
        </w:rPr>
        <w:t xml:space="preserve">GB/T 26396 </w:t>
      </w:r>
      <w:r>
        <w:rPr>
          <w:rFonts w:ascii="Times New Roman"/>
        </w:rPr>
        <w:t>洗涤用品安全技术规范</w:t>
      </w:r>
    </w:p>
    <w:p w14:paraId="50C7F6B2" w14:textId="77777777" w:rsidR="001F1281" w:rsidRDefault="00000000">
      <w:pPr>
        <w:pStyle w:val="af5"/>
        <w:ind w:firstLine="420"/>
        <w:rPr>
          <w:rFonts w:ascii="Times New Roman"/>
        </w:rPr>
      </w:pPr>
      <w:r>
        <w:rPr>
          <w:rFonts w:ascii="Times New Roman"/>
        </w:rPr>
        <w:t xml:space="preserve">GB/T 35759 </w:t>
      </w:r>
      <w:r>
        <w:rPr>
          <w:rFonts w:ascii="Times New Roman"/>
        </w:rPr>
        <w:t>金属清洗剂</w:t>
      </w:r>
    </w:p>
    <w:p w14:paraId="017C471E" w14:textId="77777777" w:rsidR="00FC769B" w:rsidRDefault="00FC769B" w:rsidP="00FC769B">
      <w:pPr>
        <w:pStyle w:val="af5"/>
        <w:ind w:firstLine="420"/>
        <w:rPr>
          <w:rFonts w:ascii="Times New Roman"/>
        </w:rPr>
      </w:pPr>
      <w:r>
        <w:rPr>
          <w:rFonts w:ascii="Times New Roman"/>
        </w:rPr>
        <w:t xml:space="preserve">JJF 1070  </w:t>
      </w:r>
      <w:r>
        <w:rPr>
          <w:rFonts w:ascii="Times New Roman"/>
        </w:rPr>
        <w:t>定量包装商品净含量计量检验规则</w:t>
      </w:r>
    </w:p>
    <w:p w14:paraId="224FEC99" w14:textId="77777777" w:rsidR="001F1281" w:rsidRDefault="00000000">
      <w:pPr>
        <w:pStyle w:val="af5"/>
        <w:spacing w:line="320" w:lineRule="exact"/>
        <w:ind w:firstLine="420"/>
        <w:rPr>
          <w:rFonts w:ascii="Times New Roman"/>
        </w:rPr>
      </w:pPr>
      <w:r>
        <w:rPr>
          <w:rFonts w:ascii="Times New Roman"/>
        </w:rPr>
        <w:t xml:space="preserve">QB/T 2951 </w:t>
      </w:r>
      <w:r>
        <w:rPr>
          <w:rFonts w:ascii="Times New Roman"/>
        </w:rPr>
        <w:t>洗涤用品检验规则</w:t>
      </w:r>
    </w:p>
    <w:p w14:paraId="6F346C91" w14:textId="77777777" w:rsidR="001F1281" w:rsidRDefault="00000000">
      <w:pPr>
        <w:pStyle w:val="af5"/>
        <w:spacing w:line="320" w:lineRule="exact"/>
        <w:ind w:firstLine="420"/>
        <w:rPr>
          <w:rFonts w:ascii="Times New Roman"/>
        </w:rPr>
      </w:pPr>
      <w:r>
        <w:rPr>
          <w:rFonts w:ascii="Times New Roman"/>
        </w:rPr>
        <w:t xml:space="preserve">QB/T 2952 </w:t>
      </w:r>
      <w:r>
        <w:rPr>
          <w:rFonts w:ascii="Times New Roman"/>
        </w:rPr>
        <w:t>洗涤用品标识和包装要求</w:t>
      </w:r>
    </w:p>
    <w:p w14:paraId="32C65018" w14:textId="77777777" w:rsidR="001F1281" w:rsidRDefault="00000000" w:rsidP="003C5541">
      <w:pPr>
        <w:pStyle w:val="af6"/>
        <w:adjustRightInd w:val="0"/>
        <w:snapToGrid w:val="0"/>
        <w:spacing w:beforeLines="0" w:before="0" w:afterLines="100" w:after="312"/>
        <w:ind w:firstLineChars="202" w:firstLine="424"/>
        <w:rPr>
          <w:rFonts w:hAnsi="黑体" w:cs="黑体" w:hint="eastAsia"/>
        </w:rPr>
      </w:pPr>
      <w:r>
        <w:rPr>
          <w:rFonts w:hAnsi="黑体" w:cs="黑体"/>
        </w:rPr>
        <w:t>国家质量技术监督检验检疫总局令[2005]第75号《定量包装商品计量监督管理办法》</w:t>
      </w:r>
    </w:p>
    <w:p w14:paraId="7CFB7EBC" w14:textId="77777777" w:rsidR="001F1281" w:rsidRDefault="00000000">
      <w:pPr>
        <w:autoSpaceDE/>
        <w:autoSpaceDN/>
        <w:snapToGrid w:val="0"/>
        <w:spacing w:beforeLines="100" w:before="312" w:afterLines="100" w:after="312"/>
        <w:jc w:val="both"/>
        <w:rPr>
          <w:rFonts w:ascii="Times New Roman" w:eastAsia="黑体"/>
          <w:kern w:val="2"/>
          <w:sz w:val="21"/>
          <w:szCs w:val="21"/>
        </w:rPr>
      </w:pPr>
      <w:r>
        <w:rPr>
          <w:rFonts w:ascii="Times New Roman" w:eastAsia="黑体"/>
          <w:kern w:val="2"/>
          <w:sz w:val="21"/>
          <w:szCs w:val="21"/>
        </w:rPr>
        <w:t xml:space="preserve">3 </w:t>
      </w:r>
      <w:r>
        <w:rPr>
          <w:rFonts w:ascii="Times New Roman" w:eastAsia="黑体"/>
          <w:kern w:val="2"/>
          <w:sz w:val="21"/>
          <w:szCs w:val="21"/>
        </w:rPr>
        <w:t>术语和定义</w:t>
      </w:r>
    </w:p>
    <w:p w14:paraId="5739E037" w14:textId="77777777" w:rsidR="001F1281" w:rsidRPr="003C5541" w:rsidRDefault="00000000" w:rsidP="003C5541">
      <w:pPr>
        <w:pStyle w:val="af6"/>
        <w:adjustRightInd w:val="0"/>
        <w:snapToGrid w:val="0"/>
        <w:spacing w:beforeLines="0" w:before="0" w:afterLines="100" w:after="312"/>
        <w:ind w:firstLineChars="202" w:firstLine="424"/>
        <w:rPr>
          <w:rFonts w:ascii="宋体" w:eastAsia="宋体" w:hAnsi="宋体" w:cs="黑体" w:hint="eastAsia"/>
        </w:rPr>
      </w:pPr>
      <w:r w:rsidRPr="003C5541">
        <w:rPr>
          <w:rFonts w:ascii="宋体" w:eastAsia="宋体" w:hAnsi="宋体" w:cs="黑体" w:hint="eastAsia"/>
        </w:rPr>
        <w:t>本文件没有需要界定的术语和定义。</w:t>
      </w:r>
    </w:p>
    <w:p w14:paraId="625B89CD" w14:textId="77777777" w:rsidR="001F1281" w:rsidRDefault="00000000">
      <w:pPr>
        <w:autoSpaceDE/>
        <w:autoSpaceDN/>
        <w:snapToGrid w:val="0"/>
        <w:spacing w:beforeLines="100" w:before="312" w:afterLines="100" w:after="312"/>
        <w:jc w:val="both"/>
        <w:rPr>
          <w:rFonts w:ascii="Times New Roman" w:eastAsia="黑体"/>
          <w:kern w:val="2"/>
          <w:sz w:val="21"/>
          <w:szCs w:val="21"/>
        </w:rPr>
      </w:pPr>
      <w:r>
        <w:rPr>
          <w:rFonts w:ascii="Times New Roman" w:eastAsia="黑体"/>
          <w:kern w:val="2"/>
          <w:sz w:val="21"/>
          <w:szCs w:val="21"/>
        </w:rPr>
        <w:t xml:space="preserve">4 </w:t>
      </w:r>
      <w:r>
        <w:rPr>
          <w:rFonts w:ascii="Times New Roman" w:eastAsia="黑体"/>
          <w:kern w:val="2"/>
          <w:sz w:val="21"/>
          <w:szCs w:val="21"/>
        </w:rPr>
        <w:t>要求</w:t>
      </w:r>
    </w:p>
    <w:p w14:paraId="6933D370" w14:textId="763773AB" w:rsidR="001F1281" w:rsidRDefault="00000000">
      <w:pPr>
        <w:pStyle w:val="af5"/>
        <w:ind w:firstLineChars="0" w:firstLine="0"/>
        <w:rPr>
          <w:rFonts w:ascii="Times New Roman"/>
        </w:rPr>
      </w:pPr>
      <w:r>
        <w:rPr>
          <w:rFonts w:ascii="Times New Roman"/>
        </w:rPr>
        <w:t>4.</w:t>
      </w:r>
      <w:r w:rsidR="00FC769B">
        <w:rPr>
          <w:rFonts w:ascii="Times New Roman" w:hint="eastAsia"/>
        </w:rPr>
        <w:t>1</w:t>
      </w:r>
      <w:r>
        <w:rPr>
          <w:rFonts w:ascii="Times New Roman"/>
        </w:rPr>
        <w:t xml:space="preserve">  </w:t>
      </w:r>
      <w:r>
        <w:rPr>
          <w:rFonts w:ascii="Times New Roman"/>
        </w:rPr>
        <w:t>感官指标</w:t>
      </w:r>
    </w:p>
    <w:p w14:paraId="044367A7" w14:textId="485D6107" w:rsidR="001F1281" w:rsidRDefault="00000000">
      <w:pPr>
        <w:pStyle w:val="af5"/>
        <w:ind w:firstLineChars="0" w:firstLine="0"/>
        <w:rPr>
          <w:rFonts w:ascii="Times New Roman"/>
        </w:rPr>
      </w:pPr>
      <w:r>
        <w:rPr>
          <w:rFonts w:ascii="Times New Roman"/>
        </w:rPr>
        <w:t>4.</w:t>
      </w:r>
      <w:r w:rsidR="00FC769B">
        <w:rPr>
          <w:rFonts w:ascii="Times New Roman" w:hint="eastAsia"/>
        </w:rPr>
        <w:t>1</w:t>
      </w:r>
      <w:r>
        <w:rPr>
          <w:rFonts w:ascii="Times New Roman"/>
        </w:rPr>
        <w:t xml:space="preserve">.1 </w:t>
      </w:r>
      <w:r>
        <w:rPr>
          <w:rFonts w:ascii="Times New Roman"/>
        </w:rPr>
        <w:t>外观</w:t>
      </w:r>
    </w:p>
    <w:p w14:paraId="28EC1DBA" w14:textId="77777777" w:rsidR="001F1281" w:rsidRDefault="00000000">
      <w:pPr>
        <w:pStyle w:val="af5"/>
        <w:ind w:firstLineChars="0" w:firstLine="420"/>
        <w:rPr>
          <w:rFonts w:ascii="Times New Roman"/>
        </w:rPr>
      </w:pPr>
      <w:r>
        <w:rPr>
          <w:rFonts w:ascii="Times New Roman"/>
        </w:rPr>
        <w:t>液体产品应均匀，不分层，无悬浮物或沉淀</w:t>
      </w:r>
      <w:r>
        <w:rPr>
          <w:rFonts w:ascii="Times New Roman"/>
          <w:color w:val="000000"/>
        </w:rPr>
        <w:t>（加入均匀悬浮颗粒组分的除外）</w:t>
      </w:r>
      <w:r>
        <w:rPr>
          <w:rFonts w:ascii="Times New Roman"/>
        </w:rPr>
        <w:t>；浆状产品应为均匀膏体，无结块，无明显离析现象</w:t>
      </w:r>
      <w:r>
        <w:rPr>
          <w:rFonts w:ascii="Times New Roman"/>
          <w:color w:val="000000"/>
        </w:rPr>
        <w:t>（加入均匀悬浮颗粒组分的除外）</w:t>
      </w:r>
      <w:r>
        <w:rPr>
          <w:rFonts w:ascii="Times New Roman"/>
        </w:rPr>
        <w:t>；粉状产品应松散，无结块。</w:t>
      </w:r>
    </w:p>
    <w:p w14:paraId="053D3AEC" w14:textId="416037C3" w:rsidR="001F1281" w:rsidRDefault="00000000">
      <w:pPr>
        <w:pStyle w:val="af5"/>
        <w:ind w:firstLineChars="0" w:firstLine="0"/>
        <w:rPr>
          <w:rFonts w:ascii="Times New Roman"/>
        </w:rPr>
      </w:pPr>
      <w:r>
        <w:rPr>
          <w:rFonts w:ascii="Times New Roman"/>
        </w:rPr>
        <w:t>4.</w:t>
      </w:r>
      <w:r w:rsidR="00FC769B">
        <w:rPr>
          <w:rFonts w:ascii="Times New Roman" w:hint="eastAsia"/>
        </w:rPr>
        <w:t>1</w:t>
      </w:r>
      <w:r>
        <w:rPr>
          <w:rFonts w:ascii="Times New Roman"/>
        </w:rPr>
        <w:t xml:space="preserve">.2 </w:t>
      </w:r>
      <w:r>
        <w:rPr>
          <w:rFonts w:ascii="Times New Roman"/>
        </w:rPr>
        <w:t>稳定性（适用于液体或浆状产品）</w:t>
      </w:r>
    </w:p>
    <w:p w14:paraId="190A14C0" w14:textId="41302ADB" w:rsidR="001F1281" w:rsidRDefault="00000000">
      <w:pPr>
        <w:pStyle w:val="af5"/>
        <w:ind w:firstLine="420"/>
        <w:rPr>
          <w:rFonts w:ascii="Times New Roman"/>
        </w:rPr>
      </w:pPr>
      <w:r>
        <w:rPr>
          <w:rFonts w:ascii="Times New Roman"/>
        </w:rPr>
        <w:t>于</w:t>
      </w:r>
      <w:r>
        <w:rPr>
          <w:rFonts w:ascii="Times New Roman"/>
        </w:rPr>
        <w:t>-5</w:t>
      </w:r>
      <w:r>
        <w:rPr>
          <w:rFonts w:ascii="Times New Roman" w:hint="eastAsia"/>
        </w:rPr>
        <w:t xml:space="preserve"> </w:t>
      </w:r>
      <w:r>
        <w:rPr>
          <w:rFonts w:ascii="Times New Roman"/>
        </w:rPr>
        <w:t>℃</w:t>
      </w:r>
      <w:r w:rsidR="00FC769B">
        <w:rPr>
          <w:rFonts w:ascii="Times New Roman" w:hint="eastAsia"/>
        </w:rPr>
        <w:t xml:space="preserve"> </w:t>
      </w:r>
      <w:r>
        <w:rPr>
          <w:rFonts w:ascii="Times New Roman"/>
        </w:rPr>
        <w:t>±</w:t>
      </w:r>
      <w:r w:rsidR="00FC769B">
        <w:rPr>
          <w:rFonts w:ascii="Times New Roman" w:hint="eastAsia"/>
        </w:rPr>
        <w:t xml:space="preserve"> </w:t>
      </w:r>
      <w:r>
        <w:rPr>
          <w:rFonts w:ascii="Times New Roman"/>
        </w:rPr>
        <w:t>2</w:t>
      </w:r>
      <w:r>
        <w:rPr>
          <w:rFonts w:ascii="Times New Roman" w:hint="eastAsia"/>
        </w:rPr>
        <w:t xml:space="preserve"> </w:t>
      </w:r>
      <w:r>
        <w:rPr>
          <w:rFonts w:ascii="Times New Roman"/>
        </w:rPr>
        <w:t>℃</w:t>
      </w:r>
      <w:r>
        <w:rPr>
          <w:rFonts w:ascii="Times New Roman"/>
        </w:rPr>
        <w:t>的冰箱中放置</w:t>
      </w:r>
      <w:r>
        <w:rPr>
          <w:rFonts w:ascii="Times New Roman"/>
        </w:rPr>
        <w:t>24</w:t>
      </w:r>
      <w:r>
        <w:rPr>
          <w:rFonts w:ascii="Times New Roman" w:hint="eastAsia"/>
        </w:rPr>
        <w:t xml:space="preserve"> </w:t>
      </w:r>
      <w:r>
        <w:rPr>
          <w:rFonts w:ascii="Times New Roman"/>
        </w:rPr>
        <w:t>h</w:t>
      </w:r>
      <w:r>
        <w:rPr>
          <w:rFonts w:ascii="Times New Roman"/>
        </w:rPr>
        <w:t>，取出恢复至室温后观察，样品与试验前相比应无明显变化。</w:t>
      </w:r>
    </w:p>
    <w:p w14:paraId="32CAD940" w14:textId="2D1402C1" w:rsidR="001F1281" w:rsidRDefault="00000000">
      <w:pPr>
        <w:pStyle w:val="af5"/>
        <w:ind w:firstLine="420"/>
        <w:rPr>
          <w:rFonts w:ascii="Times New Roman"/>
        </w:rPr>
      </w:pPr>
      <w:r>
        <w:rPr>
          <w:rFonts w:ascii="Times New Roman"/>
        </w:rPr>
        <w:t>于</w:t>
      </w:r>
      <w:r>
        <w:rPr>
          <w:rFonts w:ascii="Times New Roman"/>
        </w:rPr>
        <w:t>40</w:t>
      </w:r>
      <w:r>
        <w:rPr>
          <w:rFonts w:ascii="Times New Roman" w:hint="eastAsia"/>
        </w:rPr>
        <w:t xml:space="preserve"> </w:t>
      </w:r>
      <w:r>
        <w:rPr>
          <w:rFonts w:ascii="Times New Roman"/>
        </w:rPr>
        <w:t>℃</w:t>
      </w:r>
      <w:r w:rsidR="00FC769B">
        <w:rPr>
          <w:rFonts w:ascii="Times New Roman" w:hint="eastAsia"/>
        </w:rPr>
        <w:t xml:space="preserve"> </w:t>
      </w:r>
      <w:r>
        <w:rPr>
          <w:rFonts w:ascii="Times New Roman"/>
        </w:rPr>
        <w:t>±</w:t>
      </w:r>
      <w:r w:rsidR="00FC769B">
        <w:rPr>
          <w:rFonts w:ascii="Times New Roman" w:hint="eastAsia"/>
        </w:rPr>
        <w:t xml:space="preserve"> </w:t>
      </w:r>
      <w:r>
        <w:rPr>
          <w:rFonts w:ascii="Times New Roman"/>
        </w:rPr>
        <w:t>2</w:t>
      </w:r>
      <w:r>
        <w:rPr>
          <w:rFonts w:ascii="Times New Roman" w:hint="eastAsia"/>
        </w:rPr>
        <w:t xml:space="preserve"> </w:t>
      </w:r>
      <w:r>
        <w:rPr>
          <w:rFonts w:ascii="Times New Roman"/>
        </w:rPr>
        <w:t>℃</w:t>
      </w:r>
      <w:r>
        <w:rPr>
          <w:rFonts w:ascii="Times New Roman"/>
        </w:rPr>
        <w:t>的保温箱中放置</w:t>
      </w:r>
      <w:r>
        <w:rPr>
          <w:rFonts w:ascii="Times New Roman"/>
        </w:rPr>
        <w:t>24</w:t>
      </w:r>
      <w:r>
        <w:rPr>
          <w:rFonts w:ascii="Times New Roman" w:hint="eastAsia"/>
        </w:rPr>
        <w:t xml:space="preserve"> </w:t>
      </w:r>
      <w:r>
        <w:rPr>
          <w:rFonts w:ascii="Times New Roman"/>
        </w:rPr>
        <w:t>h</w:t>
      </w:r>
      <w:r>
        <w:rPr>
          <w:rFonts w:ascii="Times New Roman"/>
        </w:rPr>
        <w:t>，取出恢复至室温后观察，样品与试验前相比应无明显变化。</w:t>
      </w:r>
    </w:p>
    <w:p w14:paraId="2AFD3B60" w14:textId="23481519" w:rsidR="001F1281" w:rsidRDefault="00000000">
      <w:pPr>
        <w:pStyle w:val="af5"/>
        <w:ind w:firstLineChars="0" w:firstLine="0"/>
        <w:rPr>
          <w:rFonts w:ascii="Times New Roman"/>
        </w:rPr>
      </w:pPr>
      <w:r>
        <w:rPr>
          <w:rFonts w:ascii="Times New Roman"/>
        </w:rPr>
        <w:t>4.</w:t>
      </w:r>
      <w:r w:rsidR="00FC769B">
        <w:rPr>
          <w:rFonts w:ascii="Times New Roman" w:hint="eastAsia"/>
        </w:rPr>
        <w:t>2</w:t>
      </w:r>
      <w:r>
        <w:rPr>
          <w:rFonts w:ascii="Times New Roman"/>
        </w:rPr>
        <w:t xml:space="preserve"> </w:t>
      </w:r>
      <w:r>
        <w:rPr>
          <w:rFonts w:ascii="Times New Roman"/>
        </w:rPr>
        <w:t>理化指标</w:t>
      </w:r>
    </w:p>
    <w:p w14:paraId="4FDBA485" w14:textId="77777777" w:rsidR="001F1281" w:rsidRDefault="00000000">
      <w:pPr>
        <w:pStyle w:val="af5"/>
        <w:ind w:firstLine="420"/>
        <w:rPr>
          <w:rFonts w:ascii="Times New Roman"/>
        </w:rPr>
      </w:pPr>
      <w:r>
        <w:rPr>
          <w:rFonts w:ascii="Times New Roman"/>
        </w:rPr>
        <w:t>厨房油污清洁剂产品的理化指标应符合表</w:t>
      </w:r>
      <w:r>
        <w:rPr>
          <w:rFonts w:ascii="Times New Roman"/>
        </w:rPr>
        <w:t>1</w:t>
      </w:r>
      <w:r>
        <w:rPr>
          <w:rFonts w:ascii="Times New Roman"/>
        </w:rPr>
        <w:t>的规定。</w:t>
      </w:r>
    </w:p>
    <w:p w14:paraId="38436992" w14:textId="77777777" w:rsidR="001F1281" w:rsidRDefault="00000000">
      <w:pPr>
        <w:pStyle w:val="a5"/>
        <w:numPr>
          <w:ilvl w:val="0"/>
          <w:numId w:val="0"/>
        </w:numPr>
        <w:tabs>
          <w:tab w:val="left" w:pos="360"/>
        </w:tabs>
        <w:rPr>
          <w:rFonts w:hAnsi="黑体" w:hint="eastAsia"/>
          <w:szCs w:val="21"/>
        </w:rPr>
      </w:pPr>
      <w:r>
        <w:rPr>
          <w:rFonts w:hAnsi="黑体"/>
          <w:szCs w:val="21"/>
        </w:rPr>
        <w:t>表1 厨房油污清洁剂的理化指标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670"/>
        <w:gridCol w:w="4166"/>
      </w:tblGrid>
      <w:tr w:rsidR="001F1281" w14:paraId="24DD3A68" w14:textId="77777777">
        <w:trPr>
          <w:cantSplit/>
          <w:trHeight w:val="257"/>
          <w:jc w:val="center"/>
        </w:trPr>
        <w:tc>
          <w:tcPr>
            <w:tcW w:w="3953" w:type="dxa"/>
            <w:tcBorders>
              <w:bottom w:val="single" w:sz="4" w:space="0" w:color="auto"/>
              <w:right w:val="nil"/>
            </w:tcBorders>
            <w:vAlign w:val="center"/>
          </w:tcPr>
          <w:p w14:paraId="0D35C50F" w14:textId="77777777" w:rsidR="001F1281" w:rsidRDefault="00000000">
            <w:pPr>
              <w:autoSpaceDE/>
              <w:autoSpaceDN/>
              <w:adjustRightInd/>
              <w:jc w:val="center"/>
              <w:rPr>
                <w:rFonts w:ascii="Times New Roman"/>
                <w:szCs w:val="21"/>
              </w:rPr>
            </w:pPr>
            <w:r>
              <w:rPr>
                <w:rFonts w:hAnsi="宋体"/>
                <w:b/>
                <w:bCs/>
                <w:kern w:val="2"/>
                <w:sz w:val="20"/>
                <w:szCs w:val="24"/>
              </w:rPr>
              <w:lastRenderedPageBreak/>
              <w:t>项  目</w:t>
            </w:r>
          </w:p>
        </w:tc>
        <w:tc>
          <w:tcPr>
            <w:tcW w:w="670" w:type="dxa"/>
            <w:tcBorders>
              <w:left w:val="nil"/>
              <w:bottom w:val="single" w:sz="4" w:space="0" w:color="auto"/>
            </w:tcBorders>
            <w:vAlign w:val="center"/>
          </w:tcPr>
          <w:p w14:paraId="62D57AB5" w14:textId="77777777" w:rsidR="001F1281" w:rsidRDefault="001F1281">
            <w:pPr>
              <w:pStyle w:val="af5"/>
              <w:adjustRightInd w:val="0"/>
              <w:snapToGrid w:val="0"/>
              <w:spacing w:line="140" w:lineRule="atLeast"/>
              <w:ind w:firstLineChars="0" w:firstLine="0"/>
              <w:jc w:val="center"/>
              <w:rPr>
                <w:rFonts w:ascii="Times New Roman"/>
                <w:szCs w:val="21"/>
              </w:rPr>
            </w:pPr>
          </w:p>
        </w:tc>
        <w:tc>
          <w:tcPr>
            <w:tcW w:w="4166" w:type="dxa"/>
            <w:tcBorders>
              <w:bottom w:val="single" w:sz="4" w:space="0" w:color="auto"/>
            </w:tcBorders>
            <w:vAlign w:val="center"/>
          </w:tcPr>
          <w:p w14:paraId="32D15CAD" w14:textId="77777777" w:rsidR="001F1281" w:rsidRDefault="00000000">
            <w:pPr>
              <w:autoSpaceDE/>
              <w:autoSpaceDN/>
              <w:adjustRightInd/>
              <w:jc w:val="center"/>
              <w:rPr>
                <w:rFonts w:ascii="Times New Roman"/>
                <w:szCs w:val="21"/>
              </w:rPr>
            </w:pPr>
            <w:r>
              <w:rPr>
                <w:rFonts w:hAnsi="宋体"/>
                <w:b/>
                <w:bCs/>
                <w:kern w:val="2"/>
                <w:sz w:val="20"/>
                <w:szCs w:val="24"/>
              </w:rPr>
              <w:t>指    标</w:t>
            </w:r>
          </w:p>
        </w:tc>
      </w:tr>
      <w:tr w:rsidR="001F1281" w14:paraId="11062765" w14:textId="77777777">
        <w:trPr>
          <w:cantSplit/>
          <w:jc w:val="center"/>
        </w:trPr>
        <w:tc>
          <w:tcPr>
            <w:tcW w:w="3953" w:type="dxa"/>
            <w:tcBorders>
              <w:right w:val="nil"/>
            </w:tcBorders>
            <w:vAlign w:val="center"/>
          </w:tcPr>
          <w:p w14:paraId="56166E4A" w14:textId="77777777" w:rsidR="001F1281" w:rsidRDefault="00000000">
            <w:pPr>
              <w:pStyle w:val="af5"/>
              <w:adjustRightInd w:val="0"/>
              <w:snapToGrid w:val="0"/>
              <w:spacing w:line="140" w:lineRule="atLeast"/>
              <w:ind w:firstLineChars="0" w:firstLine="0"/>
              <w:rPr>
                <w:rFonts w:ascii="Times New Roman"/>
                <w:szCs w:val="21"/>
              </w:rPr>
            </w:pPr>
            <w:r>
              <w:rPr>
                <w:rFonts w:ascii="Times New Roman"/>
                <w:sz w:val="20"/>
              </w:rPr>
              <w:t>总活性物含量</w:t>
            </w:r>
            <w:r>
              <w:rPr>
                <w:rFonts w:ascii="Times New Roman"/>
                <w:sz w:val="20"/>
              </w:rPr>
              <w:t>/%</w:t>
            </w:r>
          </w:p>
        </w:tc>
        <w:tc>
          <w:tcPr>
            <w:tcW w:w="670" w:type="dxa"/>
            <w:tcBorders>
              <w:left w:val="nil"/>
            </w:tcBorders>
            <w:vAlign w:val="center"/>
          </w:tcPr>
          <w:p w14:paraId="3591E3CD" w14:textId="77777777" w:rsidR="001F1281" w:rsidRDefault="00000000">
            <w:pPr>
              <w:pStyle w:val="af5"/>
              <w:adjustRightInd w:val="0"/>
              <w:snapToGrid w:val="0"/>
              <w:spacing w:line="140" w:lineRule="atLeast"/>
              <w:ind w:firstLineChars="0" w:firstLine="0"/>
              <w:jc w:val="center"/>
              <w:rPr>
                <w:rFonts w:ascii="Times New Roman"/>
                <w:szCs w:val="21"/>
              </w:rPr>
            </w:pPr>
            <w:r>
              <w:rPr>
                <w:rFonts w:ascii="Times New Roman"/>
                <w:sz w:val="20"/>
              </w:rPr>
              <w:t>≥</w:t>
            </w:r>
          </w:p>
        </w:tc>
        <w:tc>
          <w:tcPr>
            <w:tcW w:w="4166" w:type="dxa"/>
            <w:vAlign w:val="center"/>
          </w:tcPr>
          <w:p w14:paraId="38DCFDEC" w14:textId="77777777" w:rsidR="001F1281" w:rsidRDefault="00000000">
            <w:pPr>
              <w:pStyle w:val="af5"/>
              <w:adjustRightInd w:val="0"/>
              <w:snapToGrid w:val="0"/>
              <w:spacing w:line="140" w:lineRule="atLeast"/>
              <w:ind w:firstLineChars="0" w:firstLine="0"/>
              <w:jc w:val="center"/>
              <w:rPr>
                <w:rFonts w:ascii="Times New Roman"/>
                <w:sz w:val="20"/>
              </w:rPr>
            </w:pPr>
            <w:r>
              <w:rPr>
                <w:rFonts w:ascii="Times New Roman"/>
                <w:sz w:val="20"/>
              </w:rPr>
              <w:t>1.0</w:t>
            </w:r>
          </w:p>
        </w:tc>
      </w:tr>
      <w:tr w:rsidR="001F1281" w14:paraId="7C7C9A49" w14:textId="77777777">
        <w:trPr>
          <w:cantSplit/>
          <w:jc w:val="center"/>
        </w:trPr>
        <w:tc>
          <w:tcPr>
            <w:tcW w:w="3953" w:type="dxa"/>
            <w:tcBorders>
              <w:right w:val="nil"/>
            </w:tcBorders>
            <w:vAlign w:val="center"/>
          </w:tcPr>
          <w:p w14:paraId="34220D4E" w14:textId="77777777" w:rsidR="001F1281" w:rsidRDefault="00000000">
            <w:pPr>
              <w:pStyle w:val="af5"/>
              <w:adjustRightInd w:val="0"/>
              <w:snapToGrid w:val="0"/>
              <w:spacing w:line="140" w:lineRule="atLeast"/>
              <w:ind w:firstLineChars="0" w:firstLine="0"/>
              <w:rPr>
                <w:rFonts w:ascii="Times New Roman"/>
                <w:sz w:val="20"/>
              </w:rPr>
            </w:pPr>
            <w:r>
              <w:rPr>
                <w:rFonts w:ascii="Times New Roman"/>
                <w:sz w:val="20"/>
              </w:rPr>
              <w:t>碱度（以</w:t>
            </w:r>
            <w:r>
              <w:rPr>
                <w:rFonts w:ascii="Times New Roman"/>
                <w:sz w:val="20"/>
              </w:rPr>
              <w:t>Na</w:t>
            </w:r>
            <w:r w:rsidRPr="003C5541">
              <w:rPr>
                <w:rFonts w:ascii="Times New Roman"/>
                <w:sz w:val="20"/>
                <w:vertAlign w:val="subscript"/>
              </w:rPr>
              <w:t>2</w:t>
            </w:r>
            <w:r>
              <w:rPr>
                <w:rFonts w:ascii="Times New Roman"/>
                <w:sz w:val="20"/>
              </w:rPr>
              <w:t>O</w:t>
            </w:r>
            <w:r>
              <w:rPr>
                <w:rFonts w:ascii="Times New Roman"/>
                <w:sz w:val="20"/>
              </w:rPr>
              <w:t>计）</w:t>
            </w:r>
            <w:r>
              <w:rPr>
                <w:rFonts w:ascii="Times New Roman"/>
                <w:sz w:val="20"/>
              </w:rPr>
              <w:t>/%</w:t>
            </w:r>
          </w:p>
        </w:tc>
        <w:tc>
          <w:tcPr>
            <w:tcW w:w="670" w:type="dxa"/>
            <w:tcBorders>
              <w:left w:val="nil"/>
            </w:tcBorders>
            <w:vAlign w:val="center"/>
          </w:tcPr>
          <w:p w14:paraId="19654B58" w14:textId="77777777" w:rsidR="001F1281" w:rsidRDefault="00000000">
            <w:pPr>
              <w:pStyle w:val="af5"/>
              <w:adjustRightInd w:val="0"/>
              <w:snapToGrid w:val="0"/>
              <w:spacing w:line="140" w:lineRule="atLeast"/>
              <w:ind w:firstLineChars="0" w:firstLine="0"/>
              <w:jc w:val="center"/>
              <w:rPr>
                <w:rFonts w:ascii="Times New Roman"/>
                <w:sz w:val="20"/>
              </w:rPr>
            </w:pPr>
            <w:r>
              <w:rPr>
                <w:rFonts w:ascii="Times New Roman"/>
                <w:sz w:val="20"/>
              </w:rPr>
              <w:t>≤</w:t>
            </w:r>
          </w:p>
        </w:tc>
        <w:tc>
          <w:tcPr>
            <w:tcW w:w="4166" w:type="dxa"/>
            <w:vAlign w:val="center"/>
          </w:tcPr>
          <w:p w14:paraId="5E0838EC" w14:textId="77777777" w:rsidR="001F1281" w:rsidRDefault="00000000">
            <w:pPr>
              <w:pStyle w:val="af5"/>
              <w:adjustRightInd w:val="0"/>
              <w:snapToGrid w:val="0"/>
              <w:spacing w:line="140" w:lineRule="atLeast"/>
              <w:ind w:firstLineChars="0" w:firstLine="0"/>
              <w:jc w:val="center"/>
              <w:rPr>
                <w:rFonts w:ascii="Times New Roman"/>
                <w:sz w:val="20"/>
              </w:rPr>
            </w:pPr>
            <w:r>
              <w:rPr>
                <w:rFonts w:ascii="Times New Roman"/>
                <w:sz w:val="20"/>
              </w:rPr>
              <w:t>3.0</w:t>
            </w:r>
          </w:p>
        </w:tc>
      </w:tr>
      <w:tr w:rsidR="001F1281" w14:paraId="05C8625F" w14:textId="77777777">
        <w:trPr>
          <w:cantSplit/>
          <w:jc w:val="center"/>
        </w:trPr>
        <w:tc>
          <w:tcPr>
            <w:tcW w:w="3953" w:type="dxa"/>
            <w:tcBorders>
              <w:right w:val="nil"/>
            </w:tcBorders>
            <w:vAlign w:val="center"/>
          </w:tcPr>
          <w:p w14:paraId="5337D994" w14:textId="23030F48" w:rsidR="001F1281" w:rsidRDefault="00000000">
            <w:pPr>
              <w:pStyle w:val="af5"/>
              <w:adjustRightInd w:val="0"/>
              <w:snapToGrid w:val="0"/>
              <w:spacing w:line="140" w:lineRule="atLeast"/>
              <w:ind w:firstLineChars="0" w:firstLine="0"/>
              <w:rPr>
                <w:rFonts w:ascii="Times New Roman"/>
                <w:sz w:val="20"/>
              </w:rPr>
            </w:pPr>
            <w:r>
              <w:rPr>
                <w:rFonts w:ascii="Times New Roman"/>
                <w:sz w:val="20"/>
              </w:rPr>
              <w:t>pH</w:t>
            </w:r>
            <w:r>
              <w:rPr>
                <w:rFonts w:ascii="Times New Roman"/>
                <w:sz w:val="20"/>
              </w:rPr>
              <w:t>值（</w:t>
            </w:r>
            <w:r>
              <w:rPr>
                <w:rFonts w:ascii="Times New Roman"/>
                <w:sz w:val="20"/>
              </w:rPr>
              <w:t>25</w:t>
            </w:r>
            <w:r w:rsidR="00FC769B">
              <w:rPr>
                <w:rFonts w:ascii="Times New Roman" w:hint="eastAsia"/>
                <w:sz w:val="20"/>
              </w:rPr>
              <w:t xml:space="preserve"> </w:t>
            </w:r>
            <w:r>
              <w:rPr>
                <w:rFonts w:ascii="Times New Roman"/>
                <w:sz w:val="20"/>
              </w:rPr>
              <w:t>℃</w:t>
            </w:r>
            <w:r>
              <w:rPr>
                <w:rFonts w:ascii="Times New Roman"/>
                <w:sz w:val="20"/>
              </w:rPr>
              <w:t>，</w:t>
            </w:r>
            <w:r>
              <w:rPr>
                <w:rFonts w:ascii="Times New Roman"/>
                <w:sz w:val="20"/>
              </w:rPr>
              <w:t>1</w:t>
            </w:r>
            <w:r w:rsidR="00FC769B">
              <w:rPr>
                <w:rFonts w:ascii="Times New Roman" w:hint="eastAsia"/>
                <w:sz w:val="20"/>
              </w:rPr>
              <w:t xml:space="preserve"> </w:t>
            </w:r>
            <w:r>
              <w:rPr>
                <w:rFonts w:ascii="Times New Roman"/>
                <w:sz w:val="20"/>
              </w:rPr>
              <w:t>%</w:t>
            </w:r>
            <w:r>
              <w:rPr>
                <w:rFonts w:ascii="Times New Roman"/>
                <w:sz w:val="20"/>
              </w:rPr>
              <w:t>水溶液）</w:t>
            </w:r>
          </w:p>
        </w:tc>
        <w:tc>
          <w:tcPr>
            <w:tcW w:w="670" w:type="dxa"/>
            <w:tcBorders>
              <w:left w:val="nil"/>
            </w:tcBorders>
            <w:vAlign w:val="center"/>
          </w:tcPr>
          <w:p w14:paraId="20A2F4BC" w14:textId="77777777" w:rsidR="001F1281" w:rsidRDefault="00000000">
            <w:pPr>
              <w:pStyle w:val="af5"/>
              <w:adjustRightInd w:val="0"/>
              <w:snapToGrid w:val="0"/>
              <w:spacing w:line="140" w:lineRule="atLeast"/>
              <w:ind w:firstLineChars="0" w:firstLine="0"/>
              <w:jc w:val="center"/>
              <w:rPr>
                <w:rFonts w:ascii="Times New Roman"/>
                <w:sz w:val="20"/>
              </w:rPr>
            </w:pPr>
            <w:r>
              <w:rPr>
                <w:rFonts w:ascii="Times New Roman"/>
                <w:sz w:val="20"/>
              </w:rPr>
              <w:t>≤</w:t>
            </w:r>
          </w:p>
        </w:tc>
        <w:tc>
          <w:tcPr>
            <w:tcW w:w="4166" w:type="dxa"/>
            <w:vAlign w:val="center"/>
          </w:tcPr>
          <w:p w14:paraId="26938E57" w14:textId="77777777" w:rsidR="001F1281" w:rsidRDefault="00000000">
            <w:pPr>
              <w:pStyle w:val="af5"/>
              <w:adjustRightInd w:val="0"/>
              <w:snapToGrid w:val="0"/>
              <w:spacing w:line="140" w:lineRule="atLeast"/>
              <w:ind w:firstLineChars="0" w:firstLine="0"/>
              <w:jc w:val="center"/>
              <w:rPr>
                <w:rFonts w:ascii="Times New Roman"/>
                <w:sz w:val="20"/>
              </w:rPr>
            </w:pPr>
            <w:r>
              <w:rPr>
                <w:rFonts w:ascii="Times New Roman"/>
                <w:sz w:val="20"/>
              </w:rPr>
              <w:t>11.8</w:t>
            </w:r>
          </w:p>
        </w:tc>
      </w:tr>
      <w:tr w:rsidR="001F1281" w14:paraId="1F9C14FE" w14:textId="77777777">
        <w:trPr>
          <w:cantSplit/>
          <w:jc w:val="center"/>
        </w:trPr>
        <w:tc>
          <w:tcPr>
            <w:tcW w:w="3953" w:type="dxa"/>
            <w:tcBorders>
              <w:right w:val="nil"/>
            </w:tcBorders>
            <w:vAlign w:val="center"/>
          </w:tcPr>
          <w:p w14:paraId="737283EA" w14:textId="77777777" w:rsidR="001F1281" w:rsidRDefault="00000000">
            <w:pPr>
              <w:pStyle w:val="af5"/>
              <w:adjustRightInd w:val="0"/>
              <w:snapToGrid w:val="0"/>
              <w:spacing w:line="140" w:lineRule="atLeast"/>
              <w:ind w:firstLineChars="0" w:firstLine="0"/>
              <w:rPr>
                <w:rFonts w:ascii="Times New Roman"/>
                <w:sz w:val="20"/>
              </w:rPr>
            </w:pPr>
            <w:r>
              <w:rPr>
                <w:rFonts w:ascii="Times New Roman"/>
                <w:sz w:val="20"/>
              </w:rPr>
              <w:t>腐蚀量</w:t>
            </w:r>
            <w:r>
              <w:rPr>
                <w:rFonts w:ascii="Times New Roman"/>
                <w:sz w:val="20"/>
              </w:rPr>
              <w:t>(LY</w:t>
            </w:r>
            <w:r w:rsidRPr="003C5541">
              <w:rPr>
                <w:rFonts w:ascii="Times New Roman"/>
                <w:sz w:val="20"/>
                <w:vertAlign w:val="subscript"/>
              </w:rPr>
              <w:t>12</w:t>
            </w:r>
            <w:r>
              <w:rPr>
                <w:rFonts w:ascii="Times New Roman"/>
                <w:sz w:val="20"/>
              </w:rPr>
              <w:t>硬铝</w:t>
            </w:r>
            <w:r>
              <w:rPr>
                <w:rFonts w:ascii="Times New Roman"/>
                <w:sz w:val="20"/>
              </w:rPr>
              <w:t>)/mg</w:t>
            </w:r>
          </w:p>
        </w:tc>
        <w:tc>
          <w:tcPr>
            <w:tcW w:w="670" w:type="dxa"/>
            <w:tcBorders>
              <w:left w:val="nil"/>
            </w:tcBorders>
            <w:vAlign w:val="center"/>
          </w:tcPr>
          <w:p w14:paraId="0B3BAB10" w14:textId="77777777" w:rsidR="001F1281" w:rsidRDefault="00000000">
            <w:pPr>
              <w:pStyle w:val="af5"/>
              <w:adjustRightInd w:val="0"/>
              <w:snapToGrid w:val="0"/>
              <w:spacing w:line="140" w:lineRule="atLeast"/>
              <w:ind w:firstLineChars="0" w:firstLine="0"/>
              <w:jc w:val="center"/>
              <w:rPr>
                <w:rFonts w:ascii="Times New Roman"/>
                <w:sz w:val="20"/>
              </w:rPr>
            </w:pPr>
            <w:r>
              <w:rPr>
                <w:rFonts w:ascii="Times New Roman"/>
                <w:sz w:val="20"/>
              </w:rPr>
              <w:t>≤</w:t>
            </w:r>
          </w:p>
        </w:tc>
        <w:tc>
          <w:tcPr>
            <w:tcW w:w="4166" w:type="dxa"/>
            <w:vAlign w:val="center"/>
          </w:tcPr>
          <w:p w14:paraId="0B1E2C74" w14:textId="77777777" w:rsidR="001F1281" w:rsidRDefault="00000000">
            <w:pPr>
              <w:pStyle w:val="af5"/>
              <w:adjustRightInd w:val="0"/>
              <w:snapToGrid w:val="0"/>
              <w:spacing w:line="140" w:lineRule="atLeast"/>
              <w:ind w:firstLineChars="0" w:firstLine="0"/>
              <w:jc w:val="center"/>
              <w:rPr>
                <w:rFonts w:ascii="Times New Roman"/>
                <w:sz w:val="20"/>
              </w:rPr>
            </w:pPr>
            <w:r>
              <w:rPr>
                <w:rFonts w:ascii="Times New Roman"/>
                <w:sz w:val="20"/>
              </w:rPr>
              <w:t>100</w:t>
            </w:r>
          </w:p>
        </w:tc>
      </w:tr>
      <w:tr w:rsidR="001F1281" w14:paraId="36DB1E5F" w14:textId="77777777">
        <w:trPr>
          <w:cantSplit/>
          <w:jc w:val="center"/>
        </w:trPr>
        <w:tc>
          <w:tcPr>
            <w:tcW w:w="3953" w:type="dxa"/>
            <w:tcBorders>
              <w:right w:val="nil"/>
            </w:tcBorders>
            <w:vAlign w:val="center"/>
          </w:tcPr>
          <w:p w14:paraId="41DE0640" w14:textId="77777777" w:rsidR="001F1281" w:rsidRDefault="00000000">
            <w:pPr>
              <w:pStyle w:val="af5"/>
              <w:adjustRightInd w:val="0"/>
              <w:snapToGrid w:val="0"/>
              <w:spacing w:line="140" w:lineRule="atLeast"/>
              <w:ind w:firstLineChars="0" w:firstLine="0"/>
              <w:rPr>
                <w:rFonts w:ascii="Times New Roman"/>
                <w:sz w:val="20"/>
              </w:rPr>
            </w:pPr>
            <w:r>
              <w:rPr>
                <w:rFonts w:ascii="Times New Roman"/>
                <w:sz w:val="20"/>
              </w:rPr>
              <w:t>总五氧化二磷含量</w:t>
            </w:r>
            <w:r>
              <w:rPr>
                <w:rFonts w:ascii="Times New Roman"/>
                <w:sz w:val="20"/>
              </w:rPr>
              <w:t>/%</w:t>
            </w:r>
          </w:p>
        </w:tc>
        <w:tc>
          <w:tcPr>
            <w:tcW w:w="670" w:type="dxa"/>
            <w:tcBorders>
              <w:left w:val="nil"/>
            </w:tcBorders>
            <w:vAlign w:val="center"/>
          </w:tcPr>
          <w:p w14:paraId="7DA2A501" w14:textId="77777777" w:rsidR="001F1281" w:rsidRDefault="00000000">
            <w:pPr>
              <w:pStyle w:val="af5"/>
              <w:adjustRightInd w:val="0"/>
              <w:snapToGrid w:val="0"/>
              <w:spacing w:line="140" w:lineRule="atLeast"/>
              <w:ind w:firstLineChars="0" w:firstLine="0"/>
              <w:jc w:val="center"/>
              <w:rPr>
                <w:rFonts w:ascii="Times New Roman"/>
                <w:sz w:val="20"/>
              </w:rPr>
            </w:pPr>
            <w:r>
              <w:rPr>
                <w:rFonts w:ascii="Times New Roman"/>
                <w:sz w:val="20"/>
              </w:rPr>
              <w:t>≤</w:t>
            </w:r>
          </w:p>
        </w:tc>
        <w:tc>
          <w:tcPr>
            <w:tcW w:w="4166" w:type="dxa"/>
            <w:vAlign w:val="center"/>
          </w:tcPr>
          <w:p w14:paraId="63A11CCF" w14:textId="77777777" w:rsidR="001F1281" w:rsidRDefault="00000000">
            <w:pPr>
              <w:jc w:val="center"/>
              <w:rPr>
                <w:rFonts w:ascii="Times New Roman"/>
                <w:sz w:val="20"/>
              </w:rPr>
            </w:pPr>
            <w:r>
              <w:rPr>
                <w:rFonts w:ascii="Times New Roman"/>
                <w:sz w:val="20"/>
              </w:rPr>
              <w:t>0.5</w:t>
            </w:r>
            <w:r>
              <w:rPr>
                <w:rFonts w:ascii="Times New Roman"/>
                <w:sz w:val="20"/>
              </w:rPr>
              <w:t>（仅对无磷产品）</w:t>
            </w:r>
          </w:p>
        </w:tc>
      </w:tr>
      <w:tr w:rsidR="001F1281" w14:paraId="0EF26511" w14:textId="77777777">
        <w:trPr>
          <w:cantSplit/>
          <w:jc w:val="center"/>
        </w:trPr>
        <w:tc>
          <w:tcPr>
            <w:tcW w:w="3953" w:type="dxa"/>
            <w:tcBorders>
              <w:right w:val="nil"/>
            </w:tcBorders>
            <w:vAlign w:val="center"/>
          </w:tcPr>
          <w:p w14:paraId="0F28EEF1" w14:textId="77777777" w:rsidR="001F1281" w:rsidRDefault="00000000">
            <w:pPr>
              <w:pStyle w:val="af5"/>
              <w:adjustRightInd w:val="0"/>
              <w:snapToGrid w:val="0"/>
              <w:spacing w:line="140" w:lineRule="atLeast"/>
              <w:ind w:firstLineChars="0" w:firstLine="0"/>
              <w:rPr>
                <w:rFonts w:ascii="Times New Roman"/>
                <w:sz w:val="20"/>
              </w:rPr>
            </w:pPr>
            <w:r>
              <w:rPr>
                <w:rFonts w:ascii="Times New Roman"/>
                <w:sz w:val="20"/>
              </w:rPr>
              <w:t>去污力</w:t>
            </w:r>
            <w:r>
              <w:rPr>
                <w:rFonts w:ascii="Times New Roman"/>
                <w:sz w:val="20"/>
              </w:rPr>
              <w:t>/%</w:t>
            </w:r>
          </w:p>
        </w:tc>
        <w:tc>
          <w:tcPr>
            <w:tcW w:w="670" w:type="dxa"/>
            <w:tcBorders>
              <w:left w:val="nil"/>
            </w:tcBorders>
            <w:vAlign w:val="center"/>
          </w:tcPr>
          <w:p w14:paraId="30635185" w14:textId="77777777" w:rsidR="001F1281" w:rsidRDefault="00000000">
            <w:pPr>
              <w:pStyle w:val="af5"/>
              <w:adjustRightInd w:val="0"/>
              <w:snapToGrid w:val="0"/>
              <w:spacing w:line="140" w:lineRule="atLeast"/>
              <w:ind w:firstLineChars="0" w:firstLine="0"/>
              <w:jc w:val="center"/>
              <w:rPr>
                <w:rFonts w:ascii="Times New Roman"/>
                <w:sz w:val="20"/>
              </w:rPr>
            </w:pPr>
            <w:r>
              <w:rPr>
                <w:rFonts w:ascii="Times New Roman"/>
                <w:sz w:val="20"/>
              </w:rPr>
              <w:t>≥</w:t>
            </w:r>
          </w:p>
        </w:tc>
        <w:tc>
          <w:tcPr>
            <w:tcW w:w="4166" w:type="dxa"/>
            <w:vAlign w:val="center"/>
          </w:tcPr>
          <w:p w14:paraId="6D3B171B" w14:textId="77777777" w:rsidR="001F1281" w:rsidRDefault="00000000">
            <w:pPr>
              <w:jc w:val="center"/>
              <w:rPr>
                <w:rFonts w:ascii="Times New Roman"/>
                <w:sz w:val="20"/>
              </w:rPr>
            </w:pPr>
            <w:r>
              <w:rPr>
                <w:rFonts w:ascii="Times New Roman"/>
                <w:sz w:val="20"/>
              </w:rPr>
              <w:t>80</w:t>
            </w:r>
          </w:p>
        </w:tc>
      </w:tr>
    </w:tbl>
    <w:p w14:paraId="041BF334" w14:textId="77777777" w:rsidR="001F1281" w:rsidRDefault="00000000">
      <w:pPr>
        <w:pStyle w:val="a0"/>
        <w:numPr>
          <w:ilvl w:val="2"/>
          <w:numId w:val="0"/>
        </w:numPr>
        <w:tabs>
          <w:tab w:val="left" w:pos="720"/>
        </w:tabs>
        <w:rPr>
          <w:rFonts w:ascii="Times New Roman" w:eastAsia="宋体"/>
        </w:rPr>
      </w:pPr>
      <w:r>
        <w:rPr>
          <w:rFonts w:ascii="Times New Roman" w:eastAsia="宋体"/>
        </w:rPr>
        <w:t xml:space="preserve">4.4 </w:t>
      </w:r>
      <w:r>
        <w:rPr>
          <w:rFonts w:ascii="Times New Roman" w:eastAsia="宋体"/>
        </w:rPr>
        <w:t>定量包装要求</w:t>
      </w:r>
    </w:p>
    <w:p w14:paraId="3F4DC3F1" w14:textId="1F5E3115" w:rsidR="001F1281" w:rsidRDefault="00000000">
      <w:pPr>
        <w:pStyle w:val="af5"/>
        <w:ind w:firstLineChars="0" w:firstLine="420"/>
        <w:rPr>
          <w:rFonts w:ascii="Times New Roman"/>
        </w:rPr>
      </w:pPr>
      <w:r>
        <w:rPr>
          <w:rFonts w:ascii="Times New Roman"/>
        </w:rPr>
        <w:t>每批产品的销售包装净含量应符合国家质量技术监督检验检疫总局令</w:t>
      </w:r>
      <w:r>
        <w:rPr>
          <w:rFonts w:ascii="Times New Roman"/>
        </w:rPr>
        <w:t>[2005]</w:t>
      </w:r>
      <w:r>
        <w:rPr>
          <w:rFonts w:ascii="Times New Roman"/>
        </w:rPr>
        <w:t>第</w:t>
      </w:r>
      <w:r>
        <w:rPr>
          <w:rFonts w:ascii="Times New Roman"/>
        </w:rPr>
        <w:t>75</w:t>
      </w:r>
      <w:r>
        <w:rPr>
          <w:rFonts w:ascii="Times New Roman"/>
        </w:rPr>
        <w:t>号《定量包装商品计量监督管理办法》。</w:t>
      </w:r>
    </w:p>
    <w:p w14:paraId="2562DB48" w14:textId="77777777" w:rsidR="001F1281" w:rsidRDefault="00000000">
      <w:pPr>
        <w:autoSpaceDE/>
        <w:autoSpaceDN/>
        <w:snapToGrid w:val="0"/>
        <w:spacing w:beforeLines="100" w:before="312" w:afterLines="100" w:after="312"/>
        <w:jc w:val="both"/>
        <w:rPr>
          <w:rFonts w:ascii="Times New Roman" w:eastAsia="黑体"/>
          <w:kern w:val="2"/>
          <w:sz w:val="21"/>
          <w:szCs w:val="21"/>
        </w:rPr>
      </w:pPr>
      <w:r>
        <w:rPr>
          <w:rFonts w:ascii="Times New Roman" w:eastAsia="黑体"/>
          <w:kern w:val="2"/>
          <w:sz w:val="21"/>
          <w:szCs w:val="21"/>
        </w:rPr>
        <w:t>5</w:t>
      </w:r>
      <w:r>
        <w:rPr>
          <w:rFonts w:ascii="Times New Roman" w:eastAsia="黑体"/>
          <w:kern w:val="2"/>
          <w:sz w:val="21"/>
          <w:szCs w:val="21"/>
        </w:rPr>
        <w:t>试验方法</w:t>
      </w:r>
    </w:p>
    <w:p w14:paraId="5C830DC1" w14:textId="77777777" w:rsidR="001F1281" w:rsidRDefault="00000000">
      <w:pPr>
        <w:pStyle w:val="af5"/>
        <w:spacing w:line="300" w:lineRule="auto"/>
        <w:ind w:firstLine="420"/>
        <w:rPr>
          <w:rFonts w:ascii="Times New Roman"/>
        </w:rPr>
      </w:pPr>
      <w:r>
        <w:rPr>
          <w:rFonts w:ascii="Times New Roman"/>
        </w:rPr>
        <w:t>除非另有说明，在分析中仅使用确认为分析纯的试剂和</w:t>
      </w:r>
      <w:r>
        <w:rPr>
          <w:rFonts w:ascii="Times New Roman"/>
        </w:rPr>
        <w:t>GB/T 6682</w:t>
      </w:r>
      <w:r>
        <w:rPr>
          <w:rFonts w:ascii="Times New Roman"/>
        </w:rPr>
        <w:t>中规定的三级或以上的水。</w:t>
      </w:r>
    </w:p>
    <w:p w14:paraId="2AB39296" w14:textId="77777777" w:rsidR="001F1281" w:rsidRDefault="00000000">
      <w:pPr>
        <w:pStyle w:val="af5"/>
        <w:ind w:firstLineChars="0" w:firstLine="0"/>
        <w:rPr>
          <w:rFonts w:ascii="Times New Roman"/>
        </w:rPr>
      </w:pPr>
      <w:r>
        <w:rPr>
          <w:rFonts w:ascii="Times New Roman"/>
        </w:rPr>
        <w:t xml:space="preserve">5.1 </w:t>
      </w:r>
      <w:r>
        <w:rPr>
          <w:rFonts w:ascii="Times New Roman"/>
        </w:rPr>
        <w:t>外观</w:t>
      </w:r>
    </w:p>
    <w:p w14:paraId="460B466E" w14:textId="77777777" w:rsidR="001F1281" w:rsidRDefault="00000000">
      <w:pPr>
        <w:pStyle w:val="af5"/>
        <w:ind w:firstLine="420"/>
        <w:rPr>
          <w:rFonts w:ascii="Times New Roman"/>
        </w:rPr>
      </w:pPr>
      <w:r>
        <w:rPr>
          <w:rFonts w:ascii="Times New Roman"/>
        </w:rPr>
        <w:t>按</w:t>
      </w:r>
      <w:r>
        <w:rPr>
          <w:rFonts w:ascii="Times New Roman"/>
        </w:rPr>
        <w:t>GB/T 13173</w:t>
      </w:r>
      <w:r>
        <w:rPr>
          <w:rFonts w:ascii="Times New Roman"/>
        </w:rPr>
        <w:t>规定进行测试。</w:t>
      </w:r>
    </w:p>
    <w:p w14:paraId="3999BDCE" w14:textId="77777777" w:rsidR="001F1281" w:rsidRDefault="00000000">
      <w:pPr>
        <w:pStyle w:val="af5"/>
        <w:ind w:firstLineChars="0" w:firstLine="420"/>
        <w:rPr>
          <w:rFonts w:ascii="Times New Roman"/>
        </w:rPr>
      </w:pPr>
      <w:r>
        <w:rPr>
          <w:rFonts w:ascii="Times New Roman"/>
        </w:rPr>
        <w:t>取适量样品，置于干燥洁净的透明实验器皿内，在非直射光条件下进行观察，按指标要求进行评判。</w:t>
      </w:r>
    </w:p>
    <w:p w14:paraId="5A136B7D" w14:textId="77777777" w:rsidR="001F1281" w:rsidRDefault="00000000">
      <w:pPr>
        <w:pStyle w:val="af5"/>
        <w:ind w:firstLineChars="0" w:firstLine="0"/>
        <w:rPr>
          <w:rFonts w:ascii="Times New Roman"/>
        </w:rPr>
      </w:pPr>
      <w:r>
        <w:rPr>
          <w:rFonts w:ascii="Times New Roman"/>
        </w:rPr>
        <w:t xml:space="preserve">5.2 </w:t>
      </w:r>
      <w:r>
        <w:rPr>
          <w:rFonts w:ascii="Times New Roman"/>
        </w:rPr>
        <w:t>稳定性</w:t>
      </w:r>
    </w:p>
    <w:p w14:paraId="360F8A94" w14:textId="77777777" w:rsidR="001F1281" w:rsidRDefault="00000000">
      <w:pPr>
        <w:pStyle w:val="af5"/>
        <w:ind w:firstLine="420"/>
        <w:rPr>
          <w:rFonts w:ascii="Times New Roman"/>
        </w:rPr>
      </w:pPr>
      <w:r>
        <w:rPr>
          <w:rFonts w:ascii="Times New Roman"/>
        </w:rPr>
        <w:t>按</w:t>
      </w:r>
      <w:r>
        <w:rPr>
          <w:rFonts w:ascii="Times New Roman"/>
        </w:rPr>
        <w:t>GB/T 13173</w:t>
      </w:r>
      <w:r>
        <w:rPr>
          <w:rFonts w:ascii="Times New Roman"/>
        </w:rPr>
        <w:t>规定进行测试。</w:t>
      </w:r>
    </w:p>
    <w:p w14:paraId="0D442663" w14:textId="77777777" w:rsidR="001F1281" w:rsidRDefault="00000000">
      <w:pPr>
        <w:pStyle w:val="af5"/>
        <w:ind w:firstLineChars="0" w:firstLine="0"/>
        <w:rPr>
          <w:rFonts w:ascii="Times New Roman"/>
        </w:rPr>
      </w:pPr>
      <w:r>
        <w:rPr>
          <w:rFonts w:ascii="Times New Roman"/>
        </w:rPr>
        <w:t xml:space="preserve">5.3 </w:t>
      </w:r>
      <w:r>
        <w:rPr>
          <w:rFonts w:ascii="Times New Roman"/>
        </w:rPr>
        <w:t>总活性物含量</w:t>
      </w:r>
    </w:p>
    <w:p w14:paraId="0A81568C" w14:textId="77777777" w:rsidR="001F1281" w:rsidRDefault="00000000">
      <w:pPr>
        <w:pStyle w:val="af5"/>
        <w:ind w:firstLineChars="0" w:firstLine="420"/>
        <w:rPr>
          <w:rFonts w:ascii="Times New Roman"/>
        </w:rPr>
      </w:pPr>
      <w:r>
        <w:rPr>
          <w:rFonts w:ascii="Times New Roman"/>
        </w:rPr>
        <w:t>按</w:t>
      </w:r>
      <w:r>
        <w:rPr>
          <w:rFonts w:ascii="Times New Roman"/>
        </w:rPr>
        <w:t>GB/T 13173</w:t>
      </w:r>
      <w:r>
        <w:rPr>
          <w:rFonts w:ascii="Times New Roman"/>
        </w:rPr>
        <w:t>规定的</w:t>
      </w:r>
      <w:r>
        <w:rPr>
          <w:rFonts w:ascii="Times New Roman"/>
        </w:rPr>
        <w:t>A</w:t>
      </w:r>
      <w:r>
        <w:rPr>
          <w:rFonts w:ascii="Times New Roman"/>
        </w:rPr>
        <w:t>法规定测定。</w:t>
      </w:r>
    </w:p>
    <w:p w14:paraId="1EE1DD47" w14:textId="77777777" w:rsidR="001F1281" w:rsidRDefault="00000000">
      <w:pPr>
        <w:pStyle w:val="af5"/>
        <w:spacing w:line="300" w:lineRule="auto"/>
        <w:ind w:firstLineChars="0" w:firstLine="420"/>
        <w:rPr>
          <w:rFonts w:ascii="Times New Roman"/>
        </w:rPr>
      </w:pPr>
      <w:r>
        <w:rPr>
          <w:rFonts w:ascii="Times New Roman"/>
        </w:rPr>
        <w:t>当产品配方中含有不溶于乙醇的表面活性剂组分时，或客商订货合同书中规定总活性物含量检测结果不包括水助溶剂，要求用三氯甲烷萃取法测定时，按</w:t>
      </w:r>
      <w:r>
        <w:rPr>
          <w:rFonts w:ascii="Times New Roman"/>
        </w:rPr>
        <w:t>GB/T 13173</w:t>
      </w:r>
      <w:r>
        <w:rPr>
          <w:rFonts w:ascii="Times New Roman"/>
        </w:rPr>
        <w:t>规定的</w:t>
      </w:r>
      <w:r>
        <w:rPr>
          <w:rFonts w:ascii="Times New Roman"/>
        </w:rPr>
        <w:t>B</w:t>
      </w:r>
      <w:r>
        <w:rPr>
          <w:rFonts w:ascii="Times New Roman"/>
        </w:rPr>
        <w:t>法测定。</w:t>
      </w:r>
    </w:p>
    <w:p w14:paraId="59F2AAE8" w14:textId="77777777" w:rsidR="001F1281" w:rsidRDefault="00000000">
      <w:pPr>
        <w:pStyle w:val="af5"/>
        <w:ind w:firstLineChars="0" w:firstLine="0"/>
        <w:rPr>
          <w:rFonts w:ascii="Times New Roman"/>
        </w:rPr>
      </w:pPr>
      <w:r>
        <w:rPr>
          <w:rFonts w:ascii="Times New Roman"/>
        </w:rPr>
        <w:t xml:space="preserve">5.4 </w:t>
      </w:r>
      <w:r>
        <w:rPr>
          <w:rFonts w:ascii="Times New Roman"/>
        </w:rPr>
        <w:t>碱度</w:t>
      </w:r>
    </w:p>
    <w:p w14:paraId="4D937660" w14:textId="7B8DB3AA" w:rsidR="001F1281" w:rsidRDefault="00000000">
      <w:pPr>
        <w:pStyle w:val="af5"/>
        <w:ind w:firstLine="420"/>
        <w:rPr>
          <w:rFonts w:ascii="Times New Roman"/>
          <w:color w:val="000000"/>
        </w:rPr>
      </w:pPr>
      <w:r>
        <w:rPr>
          <w:rFonts w:ascii="Times New Roman"/>
        </w:rPr>
        <w:t>按照</w:t>
      </w:r>
      <w:r>
        <w:rPr>
          <w:rFonts w:ascii="Times New Roman"/>
        </w:rPr>
        <w:t>GB/T 7378</w:t>
      </w:r>
      <w:r>
        <w:rPr>
          <w:rFonts w:ascii="Times New Roman"/>
        </w:rPr>
        <w:t>规定测定，称样量为</w:t>
      </w:r>
      <w:r>
        <w:rPr>
          <w:rFonts w:ascii="Times New Roman"/>
        </w:rPr>
        <w:t>2 g</w:t>
      </w:r>
      <w:r w:rsidR="00FC769B">
        <w:rPr>
          <w:rFonts w:ascii="Times New Roman" w:hint="eastAsia"/>
        </w:rPr>
        <w:t xml:space="preserve"> </w:t>
      </w:r>
      <w:r>
        <w:rPr>
          <w:rFonts w:ascii="Times New Roman"/>
        </w:rPr>
        <w:t>～</w:t>
      </w:r>
      <w:r w:rsidR="00FC769B">
        <w:rPr>
          <w:rFonts w:ascii="Times New Roman" w:hint="eastAsia"/>
        </w:rPr>
        <w:t xml:space="preserve"> </w:t>
      </w:r>
      <w:r>
        <w:rPr>
          <w:rFonts w:ascii="Times New Roman"/>
        </w:rPr>
        <w:t>3 g</w:t>
      </w:r>
      <w:r>
        <w:rPr>
          <w:rFonts w:ascii="Times New Roman"/>
        </w:rPr>
        <w:t>，滴定管的体积为</w:t>
      </w:r>
      <w:r>
        <w:rPr>
          <w:rFonts w:ascii="Times New Roman"/>
        </w:rPr>
        <w:t>50 m</w:t>
      </w:r>
      <w:r w:rsidR="00FC769B">
        <w:rPr>
          <w:rFonts w:ascii="Times New Roman" w:hint="eastAsia"/>
        </w:rPr>
        <w:t>L</w:t>
      </w:r>
      <w:r>
        <w:rPr>
          <w:rFonts w:ascii="Times New Roman"/>
        </w:rPr>
        <w:t>。</w:t>
      </w:r>
      <w:r>
        <w:rPr>
          <w:rFonts w:ascii="Times New Roman"/>
          <w:color w:val="000000"/>
        </w:rPr>
        <w:t>对于有颜色干扰实验终点的样品，可以以酸度计代替指示剂，滴定至</w:t>
      </w:r>
      <w:r>
        <w:rPr>
          <w:rFonts w:ascii="Times New Roman"/>
          <w:color w:val="000000"/>
        </w:rPr>
        <w:t>pH</w:t>
      </w:r>
      <w:r>
        <w:rPr>
          <w:rFonts w:ascii="Times New Roman"/>
          <w:color w:val="000000"/>
        </w:rPr>
        <w:t>为</w:t>
      </w:r>
      <w:r>
        <w:rPr>
          <w:rFonts w:ascii="Times New Roman"/>
          <w:color w:val="000000"/>
        </w:rPr>
        <w:t>7.0</w:t>
      </w:r>
      <w:r w:rsidR="00FC769B">
        <w:rPr>
          <w:rFonts w:ascii="Times New Roman" w:hint="eastAsia"/>
          <w:color w:val="000000"/>
        </w:rPr>
        <w:t xml:space="preserve"> </w:t>
      </w:r>
      <w:r>
        <w:rPr>
          <w:rFonts w:ascii="Times New Roman"/>
          <w:color w:val="000000"/>
        </w:rPr>
        <w:t>±</w:t>
      </w:r>
      <w:r w:rsidR="00FC769B">
        <w:rPr>
          <w:rFonts w:ascii="Times New Roman" w:hint="eastAsia"/>
          <w:color w:val="000000"/>
        </w:rPr>
        <w:t xml:space="preserve"> </w:t>
      </w:r>
      <w:r>
        <w:rPr>
          <w:rFonts w:ascii="Times New Roman"/>
          <w:color w:val="000000"/>
        </w:rPr>
        <w:t>0.1</w:t>
      </w:r>
      <w:r>
        <w:rPr>
          <w:rFonts w:ascii="Times New Roman"/>
          <w:color w:val="000000"/>
        </w:rPr>
        <w:t>并且稳定</w:t>
      </w:r>
      <w:r>
        <w:rPr>
          <w:rFonts w:ascii="Times New Roman"/>
          <w:color w:val="000000"/>
        </w:rPr>
        <w:t>10 s</w:t>
      </w:r>
      <w:r>
        <w:rPr>
          <w:rFonts w:ascii="Times New Roman"/>
          <w:color w:val="000000"/>
        </w:rPr>
        <w:t>不变时，即为滴定终点，记录消耗盐酸标准滴定溶液的体积。</w:t>
      </w:r>
    </w:p>
    <w:p w14:paraId="2D311086" w14:textId="77777777" w:rsidR="001F1281" w:rsidRDefault="00000000">
      <w:pPr>
        <w:pStyle w:val="a0"/>
        <w:numPr>
          <w:ilvl w:val="2"/>
          <w:numId w:val="0"/>
        </w:numPr>
        <w:tabs>
          <w:tab w:val="left" w:pos="420"/>
          <w:tab w:val="left" w:pos="720"/>
        </w:tabs>
        <w:rPr>
          <w:rFonts w:ascii="Times New Roman" w:eastAsia="宋体"/>
        </w:rPr>
      </w:pPr>
      <w:r>
        <w:rPr>
          <w:rFonts w:ascii="Times New Roman" w:eastAsia="宋体"/>
        </w:rPr>
        <w:t>5.5 pH</w:t>
      </w:r>
      <w:r>
        <w:rPr>
          <w:rFonts w:ascii="Times New Roman" w:eastAsia="宋体"/>
        </w:rPr>
        <w:t>值</w:t>
      </w:r>
    </w:p>
    <w:p w14:paraId="4E53C1BD" w14:textId="77777777" w:rsidR="001F1281" w:rsidRDefault="00000000">
      <w:pPr>
        <w:pStyle w:val="af5"/>
        <w:ind w:firstLineChars="0" w:firstLine="420"/>
        <w:rPr>
          <w:rFonts w:ascii="Times New Roman"/>
        </w:rPr>
      </w:pPr>
      <w:r>
        <w:rPr>
          <w:rFonts w:ascii="Times New Roman"/>
        </w:rPr>
        <w:t>按</w:t>
      </w:r>
      <w:r>
        <w:rPr>
          <w:rFonts w:ascii="Times New Roman"/>
        </w:rPr>
        <w:t>GB/T 6368</w:t>
      </w:r>
      <w:r>
        <w:rPr>
          <w:rFonts w:ascii="Times New Roman"/>
        </w:rPr>
        <w:t>规定测定。测试温度</w:t>
      </w:r>
      <w:r>
        <w:rPr>
          <w:rFonts w:ascii="Times New Roman"/>
        </w:rPr>
        <w:t>25</w:t>
      </w:r>
      <w:r>
        <w:rPr>
          <w:rFonts w:ascii="Times New Roman" w:hint="eastAsia"/>
        </w:rPr>
        <w:t xml:space="preserve"> </w:t>
      </w:r>
      <w:r>
        <w:rPr>
          <w:rFonts w:ascii="Times New Roman"/>
        </w:rPr>
        <w:t>℃</w:t>
      </w:r>
      <w:r>
        <w:rPr>
          <w:rFonts w:ascii="Times New Roman"/>
        </w:rPr>
        <w:t>，</w:t>
      </w:r>
      <w:r>
        <w:rPr>
          <w:rFonts w:ascii="Times New Roman"/>
        </w:rPr>
        <w:t>1 %</w:t>
      </w:r>
      <w:r>
        <w:rPr>
          <w:rFonts w:ascii="Times New Roman"/>
        </w:rPr>
        <w:t>试样溶液浓度。</w:t>
      </w:r>
    </w:p>
    <w:p w14:paraId="7E3C606C" w14:textId="77777777" w:rsidR="001F1281" w:rsidRDefault="00000000">
      <w:pPr>
        <w:pStyle w:val="af5"/>
        <w:ind w:firstLineChars="0" w:firstLine="0"/>
        <w:rPr>
          <w:rFonts w:ascii="Times New Roman"/>
        </w:rPr>
      </w:pPr>
      <w:r>
        <w:rPr>
          <w:rFonts w:ascii="Times New Roman"/>
        </w:rPr>
        <w:t xml:space="preserve">5.6 </w:t>
      </w:r>
      <w:r>
        <w:rPr>
          <w:rFonts w:ascii="Times New Roman"/>
        </w:rPr>
        <w:t>腐蚀量</w:t>
      </w:r>
    </w:p>
    <w:p w14:paraId="6D4C1D98" w14:textId="77777777" w:rsidR="001F1281" w:rsidRDefault="00000000">
      <w:pPr>
        <w:pStyle w:val="af5"/>
        <w:ind w:firstLine="420"/>
        <w:rPr>
          <w:rFonts w:ascii="Times New Roman"/>
        </w:rPr>
      </w:pPr>
      <w:r>
        <w:rPr>
          <w:rFonts w:ascii="Times New Roman"/>
        </w:rPr>
        <w:t>按</w:t>
      </w:r>
      <w:r>
        <w:rPr>
          <w:rFonts w:ascii="Times New Roman"/>
        </w:rPr>
        <w:t xml:space="preserve">GB/T 35759 </w:t>
      </w:r>
      <w:r>
        <w:rPr>
          <w:rFonts w:ascii="Times New Roman"/>
        </w:rPr>
        <w:t>规定的腐蚀性试验方法测定，测试样品溶液</w:t>
      </w:r>
      <w:r>
        <w:rPr>
          <w:rFonts w:ascii="Times New Roman"/>
        </w:rPr>
        <w:t>150 mL</w:t>
      </w:r>
      <w:r>
        <w:rPr>
          <w:rFonts w:ascii="Times New Roman"/>
        </w:rPr>
        <w:t>，两块硬铝</w:t>
      </w:r>
      <w:r>
        <w:rPr>
          <w:rFonts w:ascii="Times New Roman"/>
        </w:rPr>
        <w:t>(LY</w:t>
      </w:r>
      <w:r>
        <w:rPr>
          <w:rFonts w:ascii="Times New Roman"/>
          <w:vertAlign w:val="subscript"/>
        </w:rPr>
        <w:t>12</w:t>
      </w:r>
      <w:r>
        <w:rPr>
          <w:rFonts w:ascii="Times New Roman"/>
        </w:rPr>
        <w:t>)</w:t>
      </w:r>
      <w:r>
        <w:rPr>
          <w:rFonts w:ascii="Times New Roman"/>
        </w:rPr>
        <w:t>试片，水浴加热使溶液温度为</w:t>
      </w:r>
      <w:r>
        <w:rPr>
          <w:rFonts w:ascii="Times New Roman"/>
        </w:rPr>
        <w:t>25</w:t>
      </w:r>
      <w:r>
        <w:rPr>
          <w:rFonts w:ascii="Times New Roman" w:hint="eastAsia"/>
        </w:rPr>
        <w:t xml:space="preserve"> </w:t>
      </w:r>
      <w:r>
        <w:rPr>
          <w:rFonts w:ascii="Times New Roman"/>
        </w:rPr>
        <w:t>℃±2</w:t>
      </w:r>
      <w:r>
        <w:rPr>
          <w:rFonts w:ascii="Times New Roman" w:hint="eastAsia"/>
        </w:rPr>
        <w:t xml:space="preserve"> </w:t>
      </w:r>
      <w:r>
        <w:rPr>
          <w:rFonts w:ascii="Times New Roman"/>
        </w:rPr>
        <w:t>℃</w:t>
      </w:r>
      <w:r>
        <w:rPr>
          <w:rFonts w:ascii="Times New Roman"/>
        </w:rPr>
        <w:t>，浸泡时间为</w:t>
      </w:r>
      <w:r>
        <w:rPr>
          <w:rFonts w:ascii="Times New Roman"/>
        </w:rPr>
        <w:t>30 min</w:t>
      </w:r>
      <w:r>
        <w:rPr>
          <w:rFonts w:ascii="Times New Roman"/>
        </w:rPr>
        <w:t>，其他操作同</w:t>
      </w:r>
      <w:r>
        <w:rPr>
          <w:rFonts w:ascii="Times New Roman"/>
        </w:rPr>
        <w:t>GB/T 35759</w:t>
      </w:r>
      <w:r>
        <w:rPr>
          <w:rFonts w:ascii="Times New Roman"/>
        </w:rPr>
        <w:t>规定。</w:t>
      </w:r>
    </w:p>
    <w:p w14:paraId="1C1854EB" w14:textId="77777777" w:rsidR="001F1281" w:rsidRDefault="00000000">
      <w:pPr>
        <w:pStyle w:val="af5"/>
        <w:ind w:firstLineChars="0" w:firstLine="0"/>
        <w:rPr>
          <w:rFonts w:ascii="Times New Roman"/>
        </w:rPr>
      </w:pPr>
      <w:r>
        <w:rPr>
          <w:rFonts w:ascii="Times New Roman"/>
        </w:rPr>
        <w:t xml:space="preserve">5.7 </w:t>
      </w:r>
      <w:r>
        <w:rPr>
          <w:rFonts w:ascii="Times New Roman"/>
        </w:rPr>
        <w:t>总五氧化二磷含量</w:t>
      </w:r>
    </w:p>
    <w:p w14:paraId="6C7E8938" w14:textId="77777777" w:rsidR="001F1281" w:rsidRDefault="00000000">
      <w:pPr>
        <w:pStyle w:val="af5"/>
        <w:ind w:firstLine="420"/>
        <w:rPr>
          <w:rFonts w:ascii="Times New Roman"/>
          <w:szCs w:val="21"/>
        </w:rPr>
      </w:pPr>
      <w:r>
        <w:rPr>
          <w:rFonts w:ascii="Times New Roman"/>
          <w:szCs w:val="21"/>
        </w:rPr>
        <w:t>按</w:t>
      </w:r>
      <w:r>
        <w:rPr>
          <w:rFonts w:ascii="Times New Roman"/>
          <w:szCs w:val="21"/>
        </w:rPr>
        <w:t>GB/T 13173</w:t>
      </w:r>
      <w:r>
        <w:rPr>
          <w:rFonts w:ascii="Times New Roman"/>
          <w:szCs w:val="21"/>
        </w:rPr>
        <w:t>规定测定。</w:t>
      </w:r>
    </w:p>
    <w:p w14:paraId="4D631EFB" w14:textId="77777777" w:rsidR="001F1281" w:rsidRDefault="00000000">
      <w:pPr>
        <w:pStyle w:val="af5"/>
        <w:ind w:firstLineChars="0" w:firstLine="0"/>
        <w:rPr>
          <w:rFonts w:ascii="Times New Roman"/>
        </w:rPr>
      </w:pPr>
      <w:r>
        <w:rPr>
          <w:rFonts w:ascii="Times New Roman"/>
        </w:rPr>
        <w:t xml:space="preserve">5.8 </w:t>
      </w:r>
      <w:r>
        <w:rPr>
          <w:rFonts w:ascii="Times New Roman"/>
        </w:rPr>
        <w:t>去污力</w:t>
      </w:r>
    </w:p>
    <w:p w14:paraId="6EA863EA" w14:textId="77777777" w:rsidR="001F1281" w:rsidRDefault="00000000">
      <w:pPr>
        <w:pStyle w:val="af5"/>
        <w:ind w:firstLine="420"/>
        <w:rPr>
          <w:rFonts w:ascii="Times New Roman"/>
        </w:rPr>
      </w:pPr>
      <w:r>
        <w:rPr>
          <w:rFonts w:ascii="Times New Roman"/>
        </w:rPr>
        <w:t>按附录</w:t>
      </w:r>
      <w:r>
        <w:rPr>
          <w:rFonts w:ascii="Times New Roman"/>
        </w:rPr>
        <w:t>A</w:t>
      </w:r>
      <w:r>
        <w:rPr>
          <w:rFonts w:ascii="Times New Roman"/>
        </w:rPr>
        <w:t>规定测定。</w:t>
      </w:r>
      <w:r>
        <w:rPr>
          <w:rFonts w:ascii="Times New Roman"/>
          <w:szCs w:val="21"/>
        </w:rPr>
        <w:t>液体产品以原样测试；浆状或粉状产品以最低推荐使用浓度测试，当产品使用标识未明确推荐使用浓度时，以</w:t>
      </w:r>
      <w:r>
        <w:rPr>
          <w:rFonts w:ascii="Times New Roman"/>
          <w:szCs w:val="21"/>
        </w:rPr>
        <w:t>3 %</w:t>
      </w:r>
      <w:r>
        <w:rPr>
          <w:rFonts w:ascii="Times New Roman"/>
          <w:szCs w:val="21"/>
        </w:rPr>
        <w:t>溶液浓度测试。</w:t>
      </w:r>
    </w:p>
    <w:p w14:paraId="4D0DF4F4" w14:textId="77777777" w:rsidR="001F1281" w:rsidRDefault="00000000">
      <w:pPr>
        <w:pStyle w:val="a0"/>
        <w:numPr>
          <w:ilvl w:val="2"/>
          <w:numId w:val="0"/>
        </w:numPr>
        <w:tabs>
          <w:tab w:val="left" w:pos="720"/>
        </w:tabs>
        <w:rPr>
          <w:rFonts w:ascii="Times New Roman" w:eastAsia="宋体"/>
        </w:rPr>
      </w:pPr>
      <w:r>
        <w:rPr>
          <w:rFonts w:ascii="Times New Roman" w:eastAsia="宋体"/>
        </w:rPr>
        <w:t>5.9</w:t>
      </w:r>
      <w:r>
        <w:rPr>
          <w:rFonts w:ascii="Times New Roman" w:eastAsia="宋体"/>
        </w:rPr>
        <w:t>净含量</w:t>
      </w:r>
    </w:p>
    <w:p w14:paraId="2B7B12AD" w14:textId="06327414" w:rsidR="001F1281" w:rsidRDefault="00000000">
      <w:pPr>
        <w:pStyle w:val="af5"/>
        <w:ind w:firstLineChars="0" w:firstLine="420"/>
        <w:rPr>
          <w:rFonts w:ascii="Times New Roman"/>
        </w:rPr>
      </w:pPr>
      <w:r>
        <w:rPr>
          <w:rFonts w:ascii="Times New Roman"/>
        </w:rPr>
        <w:t>按</w:t>
      </w:r>
      <w:r>
        <w:rPr>
          <w:rFonts w:ascii="Times New Roman"/>
        </w:rPr>
        <w:t>JJF 1070</w:t>
      </w:r>
      <w:r>
        <w:rPr>
          <w:rFonts w:ascii="Times New Roman"/>
        </w:rPr>
        <w:t>规定测定。</w:t>
      </w:r>
    </w:p>
    <w:p w14:paraId="2B884F1D" w14:textId="77777777" w:rsidR="001F1281" w:rsidRDefault="00000000">
      <w:pPr>
        <w:autoSpaceDE/>
        <w:autoSpaceDN/>
        <w:snapToGrid w:val="0"/>
        <w:spacing w:beforeLines="100" w:before="312" w:afterLines="100" w:after="312"/>
        <w:jc w:val="both"/>
        <w:rPr>
          <w:rFonts w:ascii="Times New Roman" w:eastAsia="黑体"/>
          <w:kern w:val="2"/>
          <w:sz w:val="21"/>
          <w:szCs w:val="21"/>
        </w:rPr>
      </w:pPr>
      <w:r>
        <w:rPr>
          <w:rFonts w:ascii="Times New Roman" w:eastAsia="黑体" w:hint="eastAsia"/>
          <w:kern w:val="2"/>
          <w:sz w:val="21"/>
          <w:szCs w:val="21"/>
        </w:rPr>
        <w:t>6</w:t>
      </w:r>
      <w:r>
        <w:rPr>
          <w:rFonts w:ascii="Times New Roman" w:eastAsia="黑体"/>
          <w:kern w:val="2"/>
          <w:sz w:val="21"/>
          <w:szCs w:val="21"/>
        </w:rPr>
        <w:t xml:space="preserve"> </w:t>
      </w:r>
      <w:r>
        <w:rPr>
          <w:rFonts w:ascii="Times New Roman" w:eastAsia="黑体"/>
          <w:kern w:val="2"/>
          <w:sz w:val="21"/>
          <w:szCs w:val="21"/>
        </w:rPr>
        <w:t>检验规则</w:t>
      </w:r>
    </w:p>
    <w:p w14:paraId="274FE454" w14:textId="77777777" w:rsidR="001F1281" w:rsidRDefault="00000000">
      <w:pPr>
        <w:pStyle w:val="af5"/>
        <w:ind w:left="420" w:firstLineChars="0" w:firstLine="0"/>
        <w:rPr>
          <w:rFonts w:ascii="Times New Roman"/>
        </w:rPr>
      </w:pPr>
      <w:r>
        <w:rPr>
          <w:rFonts w:ascii="Times New Roman"/>
        </w:rPr>
        <w:t>按</w:t>
      </w:r>
      <w:r>
        <w:rPr>
          <w:rFonts w:ascii="Times New Roman"/>
        </w:rPr>
        <w:t>QB/T 2951</w:t>
      </w:r>
      <w:r>
        <w:rPr>
          <w:rFonts w:ascii="Times New Roman"/>
        </w:rPr>
        <w:t>执行。</w:t>
      </w:r>
    </w:p>
    <w:p w14:paraId="3EF7275C" w14:textId="77777777" w:rsidR="001F1281" w:rsidRDefault="00000000">
      <w:pPr>
        <w:pStyle w:val="af5"/>
        <w:ind w:firstLineChars="0" w:firstLine="420"/>
        <w:rPr>
          <w:rFonts w:ascii="Times New Roman"/>
        </w:rPr>
      </w:pPr>
      <w:r>
        <w:rPr>
          <w:rFonts w:ascii="Times New Roman"/>
        </w:rPr>
        <w:t>出厂检验项目包括产品的感官指标、</w:t>
      </w:r>
      <w:r>
        <w:rPr>
          <w:rFonts w:ascii="Times New Roman"/>
        </w:rPr>
        <w:t>pH</w:t>
      </w:r>
      <w:r>
        <w:rPr>
          <w:rFonts w:ascii="Times New Roman"/>
        </w:rPr>
        <w:t>值、碱度、总活性物含量及净含量要求。</w:t>
      </w:r>
    </w:p>
    <w:p w14:paraId="2AADBAC8" w14:textId="77777777" w:rsidR="001F1281" w:rsidRDefault="00000000">
      <w:pPr>
        <w:autoSpaceDE/>
        <w:autoSpaceDN/>
        <w:snapToGrid w:val="0"/>
        <w:spacing w:beforeLines="100" w:before="312" w:afterLines="100" w:after="312"/>
        <w:jc w:val="both"/>
        <w:rPr>
          <w:rFonts w:ascii="Times New Roman" w:eastAsia="黑体"/>
          <w:kern w:val="2"/>
          <w:sz w:val="21"/>
          <w:szCs w:val="21"/>
        </w:rPr>
      </w:pPr>
      <w:r>
        <w:rPr>
          <w:rFonts w:ascii="Times New Roman" w:eastAsia="黑体" w:hint="eastAsia"/>
          <w:kern w:val="2"/>
          <w:sz w:val="21"/>
          <w:szCs w:val="21"/>
        </w:rPr>
        <w:lastRenderedPageBreak/>
        <w:t>7</w:t>
      </w:r>
      <w:r>
        <w:rPr>
          <w:rFonts w:ascii="Times New Roman" w:eastAsia="黑体"/>
          <w:kern w:val="2"/>
          <w:sz w:val="21"/>
          <w:szCs w:val="21"/>
        </w:rPr>
        <w:t xml:space="preserve"> </w:t>
      </w:r>
      <w:r>
        <w:rPr>
          <w:rFonts w:ascii="Times New Roman" w:eastAsia="黑体"/>
          <w:kern w:val="2"/>
          <w:sz w:val="21"/>
          <w:szCs w:val="21"/>
        </w:rPr>
        <w:t>标志、包装、运输、贮存</w:t>
      </w:r>
    </w:p>
    <w:p w14:paraId="65E353A2" w14:textId="77777777" w:rsidR="001F1281" w:rsidRDefault="00000000">
      <w:pPr>
        <w:pStyle w:val="a0"/>
        <w:numPr>
          <w:ilvl w:val="2"/>
          <w:numId w:val="0"/>
        </w:numPr>
        <w:tabs>
          <w:tab w:val="left" w:pos="360"/>
          <w:tab w:val="left" w:pos="720"/>
        </w:tabs>
        <w:rPr>
          <w:rFonts w:ascii="Times New Roman" w:eastAsia="宋体"/>
        </w:rPr>
      </w:pPr>
      <w:r>
        <w:rPr>
          <w:rFonts w:ascii="Times New Roman" w:eastAsia="宋体" w:hint="eastAsia"/>
        </w:rPr>
        <w:t>7</w:t>
      </w:r>
      <w:r>
        <w:rPr>
          <w:rFonts w:ascii="Times New Roman" w:eastAsia="宋体"/>
        </w:rPr>
        <w:t xml:space="preserve">.1  </w:t>
      </w:r>
      <w:r>
        <w:rPr>
          <w:rFonts w:ascii="Times New Roman" w:eastAsia="宋体"/>
        </w:rPr>
        <w:t>标志、包装</w:t>
      </w:r>
    </w:p>
    <w:p w14:paraId="5D0C6AE8" w14:textId="77777777" w:rsidR="001F1281" w:rsidRDefault="00000000">
      <w:pPr>
        <w:pStyle w:val="af5"/>
        <w:ind w:left="420" w:firstLineChars="0" w:firstLine="0"/>
        <w:rPr>
          <w:rFonts w:ascii="Times New Roman"/>
        </w:rPr>
      </w:pPr>
      <w:r>
        <w:rPr>
          <w:rFonts w:ascii="Times New Roman"/>
        </w:rPr>
        <w:t>按</w:t>
      </w:r>
      <w:r>
        <w:rPr>
          <w:rFonts w:ascii="Times New Roman"/>
        </w:rPr>
        <w:t>QB/T 2952</w:t>
      </w:r>
      <w:r>
        <w:rPr>
          <w:rFonts w:ascii="Times New Roman"/>
        </w:rPr>
        <w:t>执行。</w:t>
      </w:r>
    </w:p>
    <w:p w14:paraId="406E2631" w14:textId="77777777" w:rsidR="001F1281" w:rsidRDefault="00000000">
      <w:pPr>
        <w:pStyle w:val="a0"/>
        <w:numPr>
          <w:ilvl w:val="2"/>
          <w:numId w:val="0"/>
        </w:numPr>
        <w:tabs>
          <w:tab w:val="left" w:pos="360"/>
          <w:tab w:val="left" w:pos="720"/>
        </w:tabs>
        <w:rPr>
          <w:rFonts w:ascii="Times New Roman" w:eastAsia="宋体"/>
        </w:rPr>
      </w:pPr>
      <w:r>
        <w:rPr>
          <w:rFonts w:ascii="Times New Roman" w:eastAsia="宋体" w:hint="eastAsia"/>
        </w:rPr>
        <w:t>7</w:t>
      </w:r>
      <w:r>
        <w:rPr>
          <w:rFonts w:ascii="Times New Roman" w:eastAsia="宋体"/>
        </w:rPr>
        <w:t xml:space="preserve">.2  </w:t>
      </w:r>
      <w:r>
        <w:rPr>
          <w:rFonts w:ascii="Times New Roman" w:eastAsia="宋体"/>
        </w:rPr>
        <w:t>运输</w:t>
      </w:r>
    </w:p>
    <w:p w14:paraId="5CBBEC75" w14:textId="77777777" w:rsidR="001F1281" w:rsidRDefault="00000000">
      <w:pPr>
        <w:pStyle w:val="af5"/>
        <w:ind w:firstLine="420"/>
        <w:rPr>
          <w:rFonts w:ascii="Times New Roman"/>
        </w:rPr>
      </w:pPr>
      <w:r>
        <w:rPr>
          <w:rFonts w:ascii="Times New Roman"/>
        </w:rPr>
        <w:t>产品在运输时应轻装轻卸，不得倒置，避免日晒雨淋，严禁在箱上踩踏和堆放重物。</w:t>
      </w:r>
    </w:p>
    <w:p w14:paraId="306B295C" w14:textId="77777777" w:rsidR="001F1281" w:rsidRDefault="00000000">
      <w:pPr>
        <w:pStyle w:val="a0"/>
        <w:numPr>
          <w:ilvl w:val="2"/>
          <w:numId w:val="0"/>
        </w:numPr>
        <w:tabs>
          <w:tab w:val="left" w:pos="360"/>
          <w:tab w:val="left" w:pos="720"/>
        </w:tabs>
        <w:rPr>
          <w:rFonts w:ascii="Times New Roman" w:eastAsia="宋体"/>
        </w:rPr>
      </w:pPr>
      <w:r>
        <w:rPr>
          <w:rFonts w:ascii="Times New Roman" w:eastAsia="宋体" w:hint="eastAsia"/>
        </w:rPr>
        <w:t>7</w:t>
      </w:r>
      <w:r>
        <w:rPr>
          <w:rFonts w:ascii="Times New Roman" w:eastAsia="宋体"/>
        </w:rPr>
        <w:t xml:space="preserve">.3  </w:t>
      </w:r>
      <w:r>
        <w:rPr>
          <w:rFonts w:ascii="Times New Roman" w:eastAsia="宋体"/>
        </w:rPr>
        <w:t>贮存</w:t>
      </w:r>
    </w:p>
    <w:p w14:paraId="1A1E74A2" w14:textId="77777777" w:rsidR="001F1281" w:rsidRDefault="00000000">
      <w:pPr>
        <w:pStyle w:val="a1"/>
        <w:numPr>
          <w:ilvl w:val="3"/>
          <w:numId w:val="0"/>
        </w:numPr>
        <w:tabs>
          <w:tab w:val="clear" w:pos="720"/>
        </w:tabs>
        <w:rPr>
          <w:rFonts w:ascii="Times New Roman" w:eastAsia="宋体"/>
        </w:rPr>
      </w:pPr>
      <w:r>
        <w:rPr>
          <w:rFonts w:ascii="Times New Roman" w:eastAsia="宋体" w:hint="eastAsia"/>
        </w:rPr>
        <w:t>7</w:t>
      </w:r>
      <w:r>
        <w:rPr>
          <w:rFonts w:ascii="Times New Roman" w:eastAsia="宋体"/>
        </w:rPr>
        <w:t xml:space="preserve">.3.1  </w:t>
      </w:r>
      <w:r>
        <w:rPr>
          <w:rFonts w:ascii="Times New Roman" w:eastAsia="宋体"/>
        </w:rPr>
        <w:t>产品应贮存在通风干燥且不受阳光直射、雨淋的场所。</w:t>
      </w:r>
    </w:p>
    <w:p w14:paraId="1D6D25E6" w14:textId="77777777" w:rsidR="001F1281" w:rsidRDefault="00000000">
      <w:pPr>
        <w:pStyle w:val="a1"/>
        <w:numPr>
          <w:ilvl w:val="3"/>
          <w:numId w:val="0"/>
        </w:numPr>
        <w:tabs>
          <w:tab w:val="clear" w:pos="720"/>
        </w:tabs>
        <w:rPr>
          <w:rFonts w:ascii="Times New Roman" w:eastAsia="宋体"/>
        </w:rPr>
      </w:pPr>
      <w:r>
        <w:rPr>
          <w:rFonts w:ascii="Times New Roman" w:eastAsia="宋体" w:hint="eastAsia"/>
        </w:rPr>
        <w:t>7</w:t>
      </w:r>
      <w:r>
        <w:rPr>
          <w:rFonts w:ascii="Times New Roman" w:eastAsia="宋体"/>
        </w:rPr>
        <w:t xml:space="preserve">.3.2  </w:t>
      </w:r>
      <w:r>
        <w:rPr>
          <w:rFonts w:ascii="Times New Roman" w:eastAsia="宋体"/>
        </w:rPr>
        <w:t>堆垛要采取必要的防护措施，堆垛高度要适当，避免损坏运输包装。</w:t>
      </w:r>
    </w:p>
    <w:p w14:paraId="7F53A11F" w14:textId="77777777" w:rsidR="001F1281" w:rsidRDefault="001F1281">
      <w:pPr>
        <w:pStyle w:val="af5"/>
        <w:ind w:firstLine="420"/>
        <w:rPr>
          <w:rFonts w:ascii="Times New Roman"/>
        </w:rPr>
      </w:pPr>
    </w:p>
    <w:bookmarkEnd w:id="3"/>
    <w:p w14:paraId="465927C9" w14:textId="77777777" w:rsidR="001F1281" w:rsidRDefault="00000000">
      <w:pPr>
        <w:pStyle w:val="a6"/>
        <w:numPr>
          <w:ilvl w:val="0"/>
          <w:numId w:val="6"/>
        </w:numPr>
        <w:autoSpaceDE/>
        <w:autoSpaceDN/>
        <w:adjustRightInd/>
        <w:spacing w:before="0"/>
        <w:rPr>
          <w:sz w:val="21"/>
        </w:rPr>
      </w:pPr>
      <w:r>
        <w:rPr>
          <w:rFonts w:ascii="Times New Roman" w:eastAsia="宋体"/>
        </w:rPr>
        <w:br w:type="page"/>
      </w:r>
      <w:r>
        <w:rPr>
          <w:sz w:val="21"/>
        </w:rPr>
        <w:lastRenderedPageBreak/>
        <w:br/>
      </w:r>
      <w:bookmarkStart w:id="4" w:name="_Toc310891509"/>
      <w:bookmarkStart w:id="5" w:name="_Toc310891871"/>
      <w:r>
        <w:rPr>
          <w:rFonts w:hint="eastAsia"/>
          <w:sz w:val="21"/>
        </w:rPr>
        <w:t>（资料性）</w:t>
      </w:r>
      <w:r>
        <w:rPr>
          <w:sz w:val="21"/>
        </w:rPr>
        <w:br/>
      </w:r>
      <w:bookmarkEnd w:id="4"/>
      <w:bookmarkEnd w:id="5"/>
      <w:r>
        <w:rPr>
          <w:rFonts w:hint="eastAsia"/>
          <w:sz w:val="21"/>
        </w:rPr>
        <w:t>去污力的测试</w:t>
      </w:r>
    </w:p>
    <w:p w14:paraId="655817DE" w14:textId="77777777" w:rsidR="001F1281" w:rsidRDefault="00000000">
      <w:pPr>
        <w:autoSpaceDE/>
        <w:autoSpaceDN/>
        <w:snapToGrid w:val="0"/>
        <w:spacing w:beforeLines="100" w:before="312" w:afterLines="100" w:after="312"/>
        <w:jc w:val="both"/>
        <w:rPr>
          <w:rFonts w:ascii="Times New Roman" w:eastAsia="黑体"/>
          <w:kern w:val="2"/>
          <w:sz w:val="21"/>
          <w:szCs w:val="21"/>
        </w:rPr>
      </w:pPr>
      <w:r>
        <w:rPr>
          <w:rFonts w:ascii="Times New Roman" w:eastAsia="黑体"/>
          <w:kern w:val="2"/>
          <w:sz w:val="21"/>
          <w:szCs w:val="21"/>
        </w:rPr>
        <w:t xml:space="preserve">A.1 </w:t>
      </w:r>
      <w:r>
        <w:rPr>
          <w:rFonts w:ascii="Times New Roman" w:eastAsia="黑体"/>
          <w:kern w:val="2"/>
          <w:sz w:val="21"/>
          <w:szCs w:val="21"/>
        </w:rPr>
        <w:t>方法概要</w:t>
      </w:r>
    </w:p>
    <w:p w14:paraId="7F989548" w14:textId="77777777" w:rsidR="001F1281" w:rsidRDefault="00000000">
      <w:pPr>
        <w:pStyle w:val="af5"/>
        <w:ind w:firstLine="420"/>
        <w:rPr>
          <w:rFonts w:ascii="Times New Roman"/>
        </w:rPr>
      </w:pPr>
      <w:r>
        <w:rPr>
          <w:rFonts w:ascii="Times New Roman"/>
        </w:rPr>
        <w:t>将标准人工污垢均匀涂敷在不锈钢试片上，用油污清洁剂溶液在规定的条件下洗涤后，测量污垢的去除百分率。</w:t>
      </w:r>
    </w:p>
    <w:p w14:paraId="1BA3F21B" w14:textId="77777777" w:rsidR="001F1281" w:rsidRDefault="00000000">
      <w:pPr>
        <w:autoSpaceDE/>
        <w:autoSpaceDN/>
        <w:snapToGrid w:val="0"/>
        <w:spacing w:beforeLines="100" w:before="312" w:afterLines="100" w:after="312"/>
        <w:jc w:val="both"/>
        <w:rPr>
          <w:rFonts w:ascii="Times New Roman" w:eastAsia="黑体"/>
          <w:kern w:val="2"/>
          <w:sz w:val="21"/>
          <w:szCs w:val="21"/>
        </w:rPr>
      </w:pPr>
      <w:r>
        <w:rPr>
          <w:rFonts w:ascii="Times New Roman" w:eastAsia="黑体"/>
          <w:kern w:val="2"/>
          <w:sz w:val="21"/>
          <w:szCs w:val="21"/>
        </w:rPr>
        <w:t xml:space="preserve">A.2 </w:t>
      </w:r>
      <w:r>
        <w:rPr>
          <w:rFonts w:ascii="Times New Roman" w:eastAsia="黑体"/>
          <w:kern w:val="2"/>
          <w:sz w:val="21"/>
          <w:szCs w:val="21"/>
        </w:rPr>
        <w:t>试剂和材料</w:t>
      </w:r>
    </w:p>
    <w:p w14:paraId="7B8BAE87" w14:textId="77777777" w:rsidR="001F1281" w:rsidRDefault="00000000">
      <w:pPr>
        <w:pStyle w:val="af5"/>
        <w:ind w:firstLineChars="150" w:firstLine="315"/>
        <w:rPr>
          <w:rFonts w:ascii="Times New Roman"/>
        </w:rPr>
      </w:pPr>
      <w:r>
        <w:rPr>
          <w:rFonts w:ascii="Times New Roman"/>
        </w:rPr>
        <w:t>测试所用试剂和材料如下</w:t>
      </w:r>
      <w:r>
        <w:rPr>
          <w:rFonts w:ascii="Times New Roman"/>
        </w:rPr>
        <w:t>:</w:t>
      </w:r>
    </w:p>
    <w:p w14:paraId="38B35E24" w14:textId="77777777" w:rsidR="001F1281" w:rsidRDefault="00000000">
      <w:pPr>
        <w:pStyle w:val="af5"/>
        <w:ind w:firstLineChars="150" w:firstLine="315"/>
        <w:rPr>
          <w:rFonts w:ascii="Times New Roman"/>
        </w:rPr>
      </w:pPr>
      <w:r>
        <w:rPr>
          <w:rFonts w:ascii="Times New Roman"/>
        </w:rPr>
        <w:t xml:space="preserve">a) </w:t>
      </w:r>
      <w:r>
        <w:rPr>
          <w:rFonts w:ascii="Times New Roman"/>
        </w:rPr>
        <w:t>精炼大豆油；</w:t>
      </w:r>
    </w:p>
    <w:p w14:paraId="542F5089" w14:textId="77777777" w:rsidR="001F1281" w:rsidRDefault="00000000">
      <w:pPr>
        <w:ind w:firstLineChars="150" w:firstLine="315"/>
        <w:rPr>
          <w:rFonts w:ascii="Times New Roman"/>
          <w:sz w:val="21"/>
        </w:rPr>
      </w:pPr>
      <w:r>
        <w:rPr>
          <w:rFonts w:ascii="Times New Roman"/>
          <w:sz w:val="21"/>
        </w:rPr>
        <w:t xml:space="preserve">b) </w:t>
      </w:r>
      <w:r>
        <w:rPr>
          <w:rFonts w:ascii="Times New Roman"/>
          <w:sz w:val="21"/>
        </w:rPr>
        <w:t>无氨焦糖色素（</w:t>
      </w:r>
      <w:r>
        <w:rPr>
          <w:rFonts w:ascii="Times New Roman"/>
          <w:sz w:val="21"/>
        </w:rPr>
        <w:t>CI004</w:t>
      </w:r>
      <w:r>
        <w:rPr>
          <w:rFonts w:ascii="Times New Roman"/>
          <w:sz w:val="21"/>
        </w:rPr>
        <w:t>）；</w:t>
      </w:r>
    </w:p>
    <w:p w14:paraId="36318038" w14:textId="77777777" w:rsidR="001F1281" w:rsidRDefault="00000000">
      <w:pPr>
        <w:pStyle w:val="af5"/>
        <w:ind w:firstLineChars="150" w:firstLine="315"/>
        <w:rPr>
          <w:rFonts w:ascii="Times New Roman"/>
        </w:rPr>
      </w:pPr>
      <w:r>
        <w:rPr>
          <w:rFonts w:ascii="Times New Roman"/>
        </w:rPr>
        <w:t xml:space="preserve">c) </w:t>
      </w:r>
      <w:r>
        <w:rPr>
          <w:rFonts w:ascii="Times New Roman"/>
        </w:rPr>
        <w:t>小麦粉；</w:t>
      </w:r>
    </w:p>
    <w:p w14:paraId="2410C621" w14:textId="77777777" w:rsidR="001F1281" w:rsidRDefault="00000000">
      <w:pPr>
        <w:pStyle w:val="af5"/>
        <w:ind w:firstLineChars="150" w:firstLine="315"/>
        <w:rPr>
          <w:rFonts w:ascii="Times New Roman"/>
        </w:rPr>
      </w:pPr>
      <w:r>
        <w:rPr>
          <w:rFonts w:ascii="Times New Roman"/>
        </w:rPr>
        <w:t xml:space="preserve">d) </w:t>
      </w:r>
      <w:r>
        <w:rPr>
          <w:rFonts w:ascii="Times New Roman"/>
        </w:rPr>
        <w:t>炼制毛牛油（指屠宰牛油原料经高温炼制后，沉淀、过滤去除残渣后的牛油）；</w:t>
      </w:r>
    </w:p>
    <w:p w14:paraId="328D950A" w14:textId="77777777" w:rsidR="001F1281" w:rsidRDefault="00000000">
      <w:pPr>
        <w:pStyle w:val="af5"/>
        <w:ind w:firstLineChars="150" w:firstLine="315"/>
        <w:rPr>
          <w:rFonts w:ascii="Times New Roman"/>
        </w:rPr>
      </w:pPr>
      <w:r>
        <w:rPr>
          <w:rFonts w:ascii="Times New Roman"/>
        </w:rPr>
        <w:t xml:space="preserve">e) </w:t>
      </w:r>
      <w:r>
        <w:rPr>
          <w:rFonts w:ascii="Times New Roman"/>
        </w:rPr>
        <w:t>炼制毛猪油（指屠宰猪油原料经高温炼制后，沉淀、过滤去除残渣后的猪油）；</w:t>
      </w:r>
    </w:p>
    <w:p w14:paraId="7C9B6B2F" w14:textId="77777777" w:rsidR="001F1281" w:rsidRDefault="00000000">
      <w:pPr>
        <w:pStyle w:val="af5"/>
        <w:ind w:firstLineChars="150" w:firstLine="315"/>
        <w:rPr>
          <w:rFonts w:ascii="Times New Roman"/>
        </w:rPr>
      </w:pPr>
      <w:r>
        <w:rPr>
          <w:rFonts w:ascii="Times New Roman"/>
        </w:rPr>
        <w:t xml:space="preserve">f) </w:t>
      </w:r>
      <w:r>
        <w:rPr>
          <w:rFonts w:ascii="Times New Roman"/>
        </w:rPr>
        <w:t>单硬脂酸甘油酯。</w:t>
      </w:r>
    </w:p>
    <w:p w14:paraId="716BE002" w14:textId="77777777" w:rsidR="001F1281" w:rsidRDefault="00000000">
      <w:pPr>
        <w:autoSpaceDE/>
        <w:autoSpaceDN/>
        <w:snapToGrid w:val="0"/>
        <w:spacing w:beforeLines="100" w:before="312" w:afterLines="100" w:after="312"/>
        <w:jc w:val="both"/>
        <w:rPr>
          <w:rFonts w:ascii="Times New Roman" w:eastAsia="黑体"/>
          <w:kern w:val="2"/>
          <w:sz w:val="21"/>
          <w:szCs w:val="21"/>
        </w:rPr>
      </w:pPr>
      <w:r>
        <w:rPr>
          <w:rFonts w:ascii="Times New Roman" w:eastAsia="黑体"/>
          <w:kern w:val="2"/>
          <w:sz w:val="21"/>
          <w:szCs w:val="21"/>
        </w:rPr>
        <w:t xml:space="preserve">A.3 </w:t>
      </w:r>
      <w:r>
        <w:rPr>
          <w:rFonts w:ascii="Times New Roman" w:eastAsia="黑体"/>
          <w:kern w:val="2"/>
          <w:sz w:val="21"/>
          <w:szCs w:val="21"/>
        </w:rPr>
        <w:t>仪器</w:t>
      </w:r>
    </w:p>
    <w:p w14:paraId="527DA955" w14:textId="77777777" w:rsidR="001F1281" w:rsidRDefault="00000000">
      <w:pPr>
        <w:pStyle w:val="af5"/>
        <w:ind w:firstLineChars="150" w:firstLine="315"/>
        <w:rPr>
          <w:rFonts w:ascii="Times New Roman"/>
        </w:rPr>
      </w:pPr>
      <w:r>
        <w:rPr>
          <w:rFonts w:ascii="Times New Roman"/>
        </w:rPr>
        <w:t>普通实验室仪器和以下仪器</w:t>
      </w:r>
      <w:r>
        <w:rPr>
          <w:rFonts w:ascii="Times New Roman"/>
        </w:rPr>
        <w:t>:</w:t>
      </w:r>
    </w:p>
    <w:p w14:paraId="39D5FE6B" w14:textId="06220E4B" w:rsidR="001F1281" w:rsidRDefault="00000000">
      <w:pPr>
        <w:pStyle w:val="af5"/>
        <w:ind w:firstLineChars="150" w:firstLine="315"/>
        <w:rPr>
          <w:rFonts w:ascii="Times New Roman"/>
        </w:rPr>
      </w:pPr>
      <w:r>
        <w:rPr>
          <w:rFonts w:ascii="Times New Roman"/>
        </w:rPr>
        <w:t xml:space="preserve">a) </w:t>
      </w:r>
      <w:r>
        <w:rPr>
          <w:rFonts w:ascii="Times New Roman"/>
        </w:rPr>
        <w:t>摆洗机，频率（</w:t>
      </w:r>
      <w:r>
        <w:rPr>
          <w:rFonts w:ascii="Times New Roman"/>
        </w:rPr>
        <w:t>40</w:t>
      </w:r>
      <w:r w:rsidR="00A42510">
        <w:rPr>
          <w:rFonts w:ascii="Times New Roman" w:hint="eastAsia"/>
        </w:rPr>
        <w:t xml:space="preserve"> </w:t>
      </w:r>
      <w:r>
        <w:rPr>
          <w:rFonts w:ascii="Times New Roman"/>
        </w:rPr>
        <w:t>±</w:t>
      </w:r>
      <w:r w:rsidR="00A42510">
        <w:rPr>
          <w:rFonts w:ascii="Times New Roman" w:hint="eastAsia"/>
        </w:rPr>
        <w:t xml:space="preserve"> </w:t>
      </w:r>
      <w:r>
        <w:rPr>
          <w:rFonts w:ascii="Times New Roman"/>
        </w:rPr>
        <w:t>2</w:t>
      </w:r>
      <w:r>
        <w:rPr>
          <w:rFonts w:ascii="Times New Roman"/>
        </w:rPr>
        <w:t>）次</w:t>
      </w:r>
      <w:r>
        <w:rPr>
          <w:rFonts w:ascii="Times New Roman"/>
        </w:rPr>
        <w:t>/min</w:t>
      </w:r>
      <w:r>
        <w:rPr>
          <w:rFonts w:ascii="Times New Roman"/>
        </w:rPr>
        <w:t>，距离（</w:t>
      </w:r>
      <w:r>
        <w:rPr>
          <w:rFonts w:ascii="Times New Roman"/>
        </w:rPr>
        <w:t>50</w:t>
      </w:r>
      <w:r w:rsidR="00A42510">
        <w:rPr>
          <w:rFonts w:ascii="Times New Roman" w:hint="eastAsia"/>
        </w:rPr>
        <w:t xml:space="preserve"> </w:t>
      </w:r>
      <w:r>
        <w:rPr>
          <w:rFonts w:ascii="Times New Roman"/>
        </w:rPr>
        <w:t>±</w:t>
      </w:r>
      <w:r w:rsidR="00A42510">
        <w:rPr>
          <w:rFonts w:ascii="Times New Roman" w:hint="eastAsia"/>
        </w:rPr>
        <w:t xml:space="preserve"> </w:t>
      </w:r>
      <w:r>
        <w:rPr>
          <w:rFonts w:ascii="Times New Roman"/>
        </w:rPr>
        <w:t>2</w:t>
      </w:r>
      <w:r>
        <w:rPr>
          <w:rFonts w:ascii="Times New Roman"/>
        </w:rPr>
        <w:t>）</w:t>
      </w:r>
      <w:r>
        <w:rPr>
          <w:rFonts w:ascii="Times New Roman"/>
        </w:rPr>
        <w:t>mm</w:t>
      </w:r>
      <w:r>
        <w:rPr>
          <w:rFonts w:ascii="Times New Roman"/>
        </w:rPr>
        <w:t>；</w:t>
      </w:r>
    </w:p>
    <w:p w14:paraId="618E0EDC" w14:textId="5380FB60" w:rsidR="001F1281" w:rsidRDefault="00000000">
      <w:pPr>
        <w:pStyle w:val="af5"/>
        <w:ind w:firstLineChars="144" w:firstLine="302"/>
        <w:rPr>
          <w:rFonts w:ascii="Times New Roman"/>
        </w:rPr>
      </w:pPr>
      <w:r>
        <w:rPr>
          <w:rFonts w:ascii="Times New Roman"/>
        </w:rPr>
        <w:t xml:space="preserve">b) </w:t>
      </w:r>
      <w:r>
        <w:rPr>
          <w:rFonts w:ascii="Times New Roman"/>
        </w:rPr>
        <w:t>紫外灯管，</w:t>
      </w:r>
      <w:r>
        <w:rPr>
          <w:rFonts w:ascii="Times New Roman"/>
        </w:rPr>
        <w:t>8</w:t>
      </w:r>
      <w:r w:rsidR="00A42510">
        <w:rPr>
          <w:rFonts w:ascii="Times New Roman" w:hint="eastAsia"/>
        </w:rPr>
        <w:t xml:space="preserve"> </w:t>
      </w:r>
      <w:r>
        <w:rPr>
          <w:rFonts w:ascii="Times New Roman"/>
        </w:rPr>
        <w:t>W</w:t>
      </w:r>
      <w:r>
        <w:rPr>
          <w:rFonts w:ascii="Times New Roman"/>
        </w:rPr>
        <w:t>，其他指标应符合表</w:t>
      </w:r>
      <w:r>
        <w:rPr>
          <w:rFonts w:ascii="Times New Roman"/>
        </w:rPr>
        <w:t>A.1</w:t>
      </w:r>
      <w:r>
        <w:rPr>
          <w:rFonts w:ascii="Times New Roman"/>
        </w:rPr>
        <w:t>规定；</w:t>
      </w:r>
    </w:p>
    <w:p w14:paraId="21DCEC69" w14:textId="77777777" w:rsidR="001F1281" w:rsidRDefault="00000000">
      <w:pPr>
        <w:pStyle w:val="a5"/>
        <w:numPr>
          <w:ilvl w:val="0"/>
          <w:numId w:val="0"/>
        </w:numPr>
        <w:tabs>
          <w:tab w:val="left" w:pos="360"/>
        </w:tabs>
        <w:rPr>
          <w:rFonts w:hAnsi="黑体" w:hint="eastAsia"/>
          <w:szCs w:val="21"/>
        </w:rPr>
      </w:pPr>
      <w:r>
        <w:rPr>
          <w:rFonts w:hAnsi="黑体"/>
          <w:szCs w:val="21"/>
        </w:rPr>
        <w:t>表A.1  紫外灯管规格及数量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1"/>
        <w:gridCol w:w="1560"/>
        <w:gridCol w:w="2844"/>
        <w:gridCol w:w="1995"/>
      </w:tblGrid>
      <w:tr w:rsidR="001F1281" w14:paraId="0365AC7A" w14:textId="77777777">
        <w:trPr>
          <w:jc w:val="center"/>
        </w:trPr>
        <w:tc>
          <w:tcPr>
            <w:tcW w:w="1581" w:type="dxa"/>
          </w:tcPr>
          <w:p w14:paraId="33662D7F" w14:textId="77777777" w:rsidR="001F1281" w:rsidRDefault="00000000">
            <w:pPr>
              <w:autoSpaceDE/>
              <w:autoSpaceDN/>
              <w:adjustRightInd/>
              <w:jc w:val="center"/>
              <w:rPr>
                <w:rFonts w:hAnsi="宋体" w:hint="eastAsia"/>
                <w:b/>
                <w:bCs/>
                <w:kern w:val="2"/>
                <w:sz w:val="20"/>
                <w:szCs w:val="24"/>
              </w:rPr>
            </w:pPr>
            <w:r>
              <w:rPr>
                <w:rFonts w:hAnsi="宋体"/>
                <w:b/>
                <w:bCs/>
                <w:kern w:val="2"/>
                <w:sz w:val="20"/>
                <w:szCs w:val="24"/>
              </w:rPr>
              <w:t>代号</w:t>
            </w:r>
          </w:p>
        </w:tc>
        <w:tc>
          <w:tcPr>
            <w:tcW w:w="1560" w:type="dxa"/>
          </w:tcPr>
          <w:p w14:paraId="71EC2133" w14:textId="77777777" w:rsidR="001F1281" w:rsidRDefault="00000000">
            <w:pPr>
              <w:autoSpaceDE/>
              <w:autoSpaceDN/>
              <w:adjustRightInd/>
              <w:jc w:val="center"/>
              <w:rPr>
                <w:rFonts w:hAnsi="宋体" w:hint="eastAsia"/>
                <w:b/>
                <w:bCs/>
                <w:kern w:val="2"/>
                <w:sz w:val="20"/>
                <w:szCs w:val="24"/>
              </w:rPr>
            </w:pPr>
            <w:r>
              <w:rPr>
                <w:rFonts w:hAnsi="宋体"/>
                <w:b/>
                <w:bCs/>
                <w:kern w:val="2"/>
                <w:sz w:val="20"/>
                <w:szCs w:val="24"/>
              </w:rPr>
              <w:t>波长/nm</w:t>
            </w:r>
          </w:p>
        </w:tc>
        <w:tc>
          <w:tcPr>
            <w:tcW w:w="2844" w:type="dxa"/>
          </w:tcPr>
          <w:p w14:paraId="0AC286FC" w14:textId="77777777" w:rsidR="001F1281" w:rsidRDefault="00000000">
            <w:pPr>
              <w:autoSpaceDE/>
              <w:autoSpaceDN/>
              <w:adjustRightInd/>
              <w:jc w:val="center"/>
              <w:rPr>
                <w:rFonts w:hAnsi="宋体" w:hint="eastAsia"/>
                <w:b/>
                <w:bCs/>
                <w:kern w:val="2"/>
                <w:sz w:val="20"/>
                <w:szCs w:val="24"/>
              </w:rPr>
            </w:pPr>
            <w:r>
              <w:rPr>
                <w:rFonts w:hAnsi="宋体"/>
                <w:b/>
                <w:bCs/>
                <w:kern w:val="2"/>
                <w:sz w:val="20"/>
                <w:szCs w:val="24"/>
              </w:rPr>
              <w:t>规格</w:t>
            </w:r>
          </w:p>
        </w:tc>
        <w:tc>
          <w:tcPr>
            <w:tcW w:w="1995" w:type="dxa"/>
          </w:tcPr>
          <w:p w14:paraId="63C122EC" w14:textId="77777777" w:rsidR="001F1281" w:rsidRDefault="00000000">
            <w:pPr>
              <w:autoSpaceDE/>
              <w:autoSpaceDN/>
              <w:adjustRightInd/>
              <w:jc w:val="center"/>
              <w:rPr>
                <w:rFonts w:hAnsi="宋体" w:hint="eastAsia"/>
                <w:b/>
                <w:bCs/>
                <w:kern w:val="2"/>
                <w:sz w:val="20"/>
                <w:szCs w:val="24"/>
              </w:rPr>
            </w:pPr>
            <w:r>
              <w:rPr>
                <w:rFonts w:hAnsi="宋体"/>
                <w:b/>
                <w:bCs/>
                <w:kern w:val="2"/>
                <w:sz w:val="20"/>
                <w:szCs w:val="24"/>
              </w:rPr>
              <w:t>数量/支</w:t>
            </w:r>
          </w:p>
        </w:tc>
      </w:tr>
      <w:tr w:rsidR="001F1281" w14:paraId="659D8181" w14:textId="77777777">
        <w:trPr>
          <w:jc w:val="center"/>
        </w:trPr>
        <w:tc>
          <w:tcPr>
            <w:tcW w:w="1581" w:type="dxa"/>
          </w:tcPr>
          <w:p w14:paraId="6E9677A5" w14:textId="77777777" w:rsidR="001F1281" w:rsidRDefault="00000000">
            <w:pPr>
              <w:pStyle w:val="af5"/>
              <w:adjustRightInd w:val="0"/>
              <w:snapToGrid w:val="0"/>
              <w:spacing w:line="140" w:lineRule="atLeast"/>
              <w:ind w:firstLineChars="0" w:firstLine="0"/>
              <w:rPr>
                <w:rFonts w:ascii="Times New Roman"/>
                <w:sz w:val="20"/>
              </w:rPr>
            </w:pPr>
            <w:r>
              <w:rPr>
                <w:rFonts w:ascii="Times New Roman"/>
                <w:sz w:val="20"/>
              </w:rPr>
              <w:t>UV-C</w:t>
            </w:r>
          </w:p>
        </w:tc>
        <w:tc>
          <w:tcPr>
            <w:tcW w:w="1560" w:type="dxa"/>
          </w:tcPr>
          <w:p w14:paraId="1D78DF0B" w14:textId="77777777" w:rsidR="001F1281" w:rsidRDefault="00000000">
            <w:pPr>
              <w:pStyle w:val="af5"/>
              <w:adjustRightInd w:val="0"/>
              <w:snapToGrid w:val="0"/>
              <w:spacing w:line="140" w:lineRule="atLeast"/>
              <w:ind w:firstLineChars="0" w:firstLine="0"/>
              <w:rPr>
                <w:rFonts w:ascii="Times New Roman"/>
                <w:sz w:val="20"/>
              </w:rPr>
            </w:pPr>
            <w:r>
              <w:rPr>
                <w:rFonts w:ascii="Times New Roman"/>
                <w:sz w:val="20"/>
              </w:rPr>
              <w:t>254</w:t>
            </w:r>
          </w:p>
        </w:tc>
        <w:tc>
          <w:tcPr>
            <w:tcW w:w="2844" w:type="dxa"/>
          </w:tcPr>
          <w:p w14:paraId="41116444" w14:textId="77777777" w:rsidR="001F1281" w:rsidRDefault="00000000">
            <w:pPr>
              <w:pStyle w:val="af5"/>
              <w:adjustRightInd w:val="0"/>
              <w:snapToGrid w:val="0"/>
              <w:spacing w:line="140" w:lineRule="atLeast"/>
              <w:ind w:firstLineChars="0" w:firstLine="0"/>
              <w:rPr>
                <w:rFonts w:ascii="Times New Roman"/>
                <w:sz w:val="20"/>
              </w:rPr>
            </w:pPr>
            <w:r>
              <w:rPr>
                <w:rFonts w:ascii="Times New Roman"/>
                <w:sz w:val="20"/>
              </w:rPr>
              <w:t>石英，照度大于</w:t>
            </w:r>
            <w:r>
              <w:rPr>
                <w:rFonts w:ascii="Times New Roman"/>
                <w:sz w:val="20"/>
              </w:rPr>
              <w:t>10 μw/cm2</w:t>
            </w:r>
          </w:p>
        </w:tc>
        <w:tc>
          <w:tcPr>
            <w:tcW w:w="1995" w:type="dxa"/>
          </w:tcPr>
          <w:p w14:paraId="5340522E" w14:textId="77777777" w:rsidR="001F1281" w:rsidRDefault="00000000">
            <w:pPr>
              <w:pStyle w:val="af5"/>
              <w:adjustRightInd w:val="0"/>
              <w:snapToGrid w:val="0"/>
              <w:spacing w:line="140" w:lineRule="atLeast"/>
              <w:ind w:firstLineChars="0" w:firstLine="0"/>
              <w:rPr>
                <w:rFonts w:ascii="Times New Roman"/>
                <w:sz w:val="20"/>
              </w:rPr>
            </w:pPr>
            <w:r>
              <w:rPr>
                <w:rFonts w:ascii="Times New Roman"/>
                <w:sz w:val="20"/>
              </w:rPr>
              <w:t>3</w:t>
            </w:r>
          </w:p>
        </w:tc>
      </w:tr>
      <w:tr w:rsidR="001F1281" w14:paraId="27C45A56" w14:textId="77777777">
        <w:trPr>
          <w:jc w:val="center"/>
        </w:trPr>
        <w:tc>
          <w:tcPr>
            <w:tcW w:w="1581" w:type="dxa"/>
          </w:tcPr>
          <w:p w14:paraId="667E270D" w14:textId="77777777" w:rsidR="001F1281" w:rsidRDefault="00000000">
            <w:pPr>
              <w:pStyle w:val="af5"/>
              <w:adjustRightInd w:val="0"/>
              <w:snapToGrid w:val="0"/>
              <w:spacing w:line="140" w:lineRule="atLeast"/>
              <w:ind w:firstLineChars="0" w:firstLine="0"/>
              <w:rPr>
                <w:rFonts w:ascii="Times New Roman"/>
                <w:sz w:val="20"/>
              </w:rPr>
            </w:pPr>
            <w:r>
              <w:rPr>
                <w:rFonts w:ascii="Times New Roman"/>
                <w:sz w:val="20"/>
              </w:rPr>
              <w:t>UV-B</w:t>
            </w:r>
          </w:p>
        </w:tc>
        <w:tc>
          <w:tcPr>
            <w:tcW w:w="1560" w:type="dxa"/>
          </w:tcPr>
          <w:p w14:paraId="10ACFADD" w14:textId="77777777" w:rsidR="001F1281" w:rsidRDefault="00000000">
            <w:pPr>
              <w:pStyle w:val="af5"/>
              <w:adjustRightInd w:val="0"/>
              <w:snapToGrid w:val="0"/>
              <w:spacing w:line="140" w:lineRule="atLeast"/>
              <w:ind w:firstLineChars="0" w:firstLine="0"/>
              <w:rPr>
                <w:rFonts w:ascii="Times New Roman"/>
                <w:sz w:val="20"/>
              </w:rPr>
            </w:pPr>
            <w:r>
              <w:rPr>
                <w:rFonts w:ascii="Times New Roman"/>
                <w:sz w:val="20"/>
              </w:rPr>
              <w:t>312</w:t>
            </w:r>
          </w:p>
        </w:tc>
        <w:tc>
          <w:tcPr>
            <w:tcW w:w="2844" w:type="dxa"/>
          </w:tcPr>
          <w:p w14:paraId="57209B4B" w14:textId="77777777" w:rsidR="001F1281" w:rsidRDefault="00000000">
            <w:pPr>
              <w:pStyle w:val="af5"/>
              <w:adjustRightInd w:val="0"/>
              <w:snapToGrid w:val="0"/>
              <w:spacing w:line="140" w:lineRule="atLeast"/>
              <w:ind w:firstLineChars="0" w:firstLine="0"/>
              <w:rPr>
                <w:rFonts w:ascii="Times New Roman"/>
                <w:sz w:val="20"/>
              </w:rPr>
            </w:pPr>
            <w:r>
              <w:rPr>
                <w:rFonts w:ascii="Times New Roman"/>
                <w:sz w:val="20"/>
              </w:rPr>
              <w:t>普通，照度大于</w:t>
            </w:r>
            <w:r>
              <w:rPr>
                <w:rFonts w:ascii="Times New Roman"/>
                <w:sz w:val="20"/>
              </w:rPr>
              <w:t>20 μw/cm2</w:t>
            </w:r>
          </w:p>
        </w:tc>
        <w:tc>
          <w:tcPr>
            <w:tcW w:w="1995" w:type="dxa"/>
          </w:tcPr>
          <w:p w14:paraId="18F27021" w14:textId="77777777" w:rsidR="001F1281" w:rsidRDefault="00000000">
            <w:pPr>
              <w:pStyle w:val="af5"/>
              <w:adjustRightInd w:val="0"/>
              <w:snapToGrid w:val="0"/>
              <w:spacing w:line="140" w:lineRule="atLeast"/>
              <w:ind w:firstLineChars="0" w:firstLine="0"/>
              <w:rPr>
                <w:rFonts w:ascii="Times New Roman"/>
                <w:sz w:val="20"/>
              </w:rPr>
            </w:pPr>
            <w:r>
              <w:rPr>
                <w:rFonts w:ascii="Times New Roman"/>
                <w:sz w:val="20"/>
              </w:rPr>
              <w:t>3</w:t>
            </w:r>
          </w:p>
        </w:tc>
      </w:tr>
      <w:tr w:rsidR="001F1281" w14:paraId="0CBB7518" w14:textId="77777777">
        <w:trPr>
          <w:jc w:val="center"/>
        </w:trPr>
        <w:tc>
          <w:tcPr>
            <w:tcW w:w="1581" w:type="dxa"/>
          </w:tcPr>
          <w:p w14:paraId="32CA5F7F" w14:textId="77777777" w:rsidR="001F1281" w:rsidRDefault="00000000">
            <w:pPr>
              <w:pStyle w:val="af5"/>
              <w:adjustRightInd w:val="0"/>
              <w:snapToGrid w:val="0"/>
              <w:spacing w:line="140" w:lineRule="atLeast"/>
              <w:ind w:firstLineChars="0" w:firstLine="0"/>
              <w:rPr>
                <w:rFonts w:ascii="Times New Roman"/>
                <w:sz w:val="20"/>
              </w:rPr>
            </w:pPr>
            <w:r>
              <w:rPr>
                <w:rFonts w:ascii="Times New Roman"/>
                <w:sz w:val="20"/>
              </w:rPr>
              <w:t>UV-A</w:t>
            </w:r>
          </w:p>
        </w:tc>
        <w:tc>
          <w:tcPr>
            <w:tcW w:w="1560" w:type="dxa"/>
          </w:tcPr>
          <w:p w14:paraId="18BE6534" w14:textId="77777777" w:rsidR="001F1281" w:rsidRDefault="00000000">
            <w:pPr>
              <w:pStyle w:val="af5"/>
              <w:adjustRightInd w:val="0"/>
              <w:snapToGrid w:val="0"/>
              <w:spacing w:line="140" w:lineRule="atLeast"/>
              <w:ind w:firstLineChars="0" w:firstLine="0"/>
              <w:rPr>
                <w:rFonts w:ascii="Times New Roman"/>
                <w:sz w:val="20"/>
              </w:rPr>
            </w:pPr>
            <w:r>
              <w:rPr>
                <w:rFonts w:ascii="Times New Roman"/>
                <w:sz w:val="20"/>
              </w:rPr>
              <w:t>365</w:t>
            </w:r>
          </w:p>
        </w:tc>
        <w:tc>
          <w:tcPr>
            <w:tcW w:w="2844" w:type="dxa"/>
          </w:tcPr>
          <w:p w14:paraId="5B3D3C1A" w14:textId="77777777" w:rsidR="001F1281" w:rsidRDefault="00000000">
            <w:pPr>
              <w:pStyle w:val="af5"/>
              <w:adjustRightInd w:val="0"/>
              <w:snapToGrid w:val="0"/>
              <w:spacing w:line="140" w:lineRule="atLeast"/>
              <w:ind w:firstLineChars="0" w:firstLine="0"/>
              <w:rPr>
                <w:rFonts w:ascii="Times New Roman"/>
                <w:sz w:val="20"/>
              </w:rPr>
            </w:pPr>
            <w:r>
              <w:rPr>
                <w:rFonts w:ascii="Times New Roman"/>
                <w:sz w:val="20"/>
              </w:rPr>
              <w:t>紫色，照度大于</w:t>
            </w:r>
            <w:r>
              <w:rPr>
                <w:rFonts w:ascii="Times New Roman"/>
                <w:sz w:val="20"/>
              </w:rPr>
              <w:t>800 μw/cm2</w:t>
            </w:r>
          </w:p>
        </w:tc>
        <w:tc>
          <w:tcPr>
            <w:tcW w:w="1995" w:type="dxa"/>
          </w:tcPr>
          <w:p w14:paraId="5737A4D5" w14:textId="77777777" w:rsidR="001F1281" w:rsidRDefault="00000000">
            <w:pPr>
              <w:pStyle w:val="af5"/>
              <w:adjustRightInd w:val="0"/>
              <w:snapToGrid w:val="0"/>
              <w:spacing w:line="140" w:lineRule="atLeast"/>
              <w:ind w:firstLineChars="0" w:firstLine="0"/>
              <w:rPr>
                <w:rFonts w:ascii="Times New Roman"/>
                <w:sz w:val="20"/>
              </w:rPr>
            </w:pPr>
            <w:r>
              <w:rPr>
                <w:rFonts w:ascii="Times New Roman"/>
                <w:sz w:val="20"/>
              </w:rPr>
              <w:t>3</w:t>
            </w:r>
          </w:p>
        </w:tc>
      </w:tr>
    </w:tbl>
    <w:p w14:paraId="0E87DAE9" w14:textId="77777777" w:rsidR="001F1281" w:rsidRDefault="00000000">
      <w:pPr>
        <w:ind w:firstLineChars="400" w:firstLine="720"/>
        <w:rPr>
          <w:rFonts w:ascii="Times New Roman"/>
          <w:sz w:val="18"/>
          <w:szCs w:val="18"/>
        </w:rPr>
      </w:pPr>
      <w:r>
        <w:rPr>
          <w:rFonts w:ascii="Times New Roman"/>
          <w:sz w:val="18"/>
          <w:szCs w:val="18"/>
        </w:rPr>
        <w:t>注：紫外灯管及时更换，保证紫外灯管的强度。</w:t>
      </w:r>
    </w:p>
    <w:p w14:paraId="0CE5D12C" w14:textId="3DD1E7E8" w:rsidR="001F1281" w:rsidRDefault="00000000">
      <w:pPr>
        <w:pStyle w:val="af5"/>
        <w:ind w:firstLineChars="150" w:firstLine="315"/>
        <w:rPr>
          <w:rFonts w:ascii="Times New Roman"/>
        </w:rPr>
      </w:pPr>
      <w:r>
        <w:rPr>
          <w:rFonts w:ascii="Times New Roman"/>
        </w:rPr>
        <w:t xml:space="preserve">c) </w:t>
      </w:r>
      <w:r>
        <w:rPr>
          <w:rFonts w:ascii="Times New Roman"/>
        </w:rPr>
        <w:t>烘箱，分别可控温</w:t>
      </w:r>
      <w:r>
        <w:rPr>
          <w:rFonts w:ascii="Times New Roman"/>
        </w:rPr>
        <w:t>120 ℃</w:t>
      </w:r>
      <w:r w:rsidR="00A42510">
        <w:rPr>
          <w:rFonts w:ascii="Times New Roman" w:hint="eastAsia"/>
        </w:rPr>
        <w:t xml:space="preserve"> </w:t>
      </w:r>
      <w:r>
        <w:rPr>
          <w:rFonts w:ascii="Times New Roman"/>
        </w:rPr>
        <w:t>±</w:t>
      </w:r>
      <w:r w:rsidR="00A42510">
        <w:rPr>
          <w:rFonts w:ascii="Times New Roman" w:hint="eastAsia"/>
        </w:rPr>
        <w:t xml:space="preserve"> </w:t>
      </w:r>
      <w:r>
        <w:rPr>
          <w:rFonts w:ascii="Times New Roman"/>
        </w:rPr>
        <w:t>2 ℃</w:t>
      </w:r>
      <w:r>
        <w:rPr>
          <w:rFonts w:ascii="Times New Roman"/>
        </w:rPr>
        <w:t>、</w:t>
      </w:r>
      <w:r>
        <w:rPr>
          <w:rFonts w:ascii="Times New Roman"/>
        </w:rPr>
        <w:t>200 ℃</w:t>
      </w:r>
      <w:r w:rsidR="00A42510">
        <w:rPr>
          <w:rFonts w:ascii="Times New Roman" w:hint="eastAsia"/>
        </w:rPr>
        <w:t xml:space="preserve"> </w:t>
      </w:r>
      <w:r>
        <w:rPr>
          <w:rFonts w:ascii="Times New Roman"/>
        </w:rPr>
        <w:t>±</w:t>
      </w:r>
      <w:r w:rsidR="00A42510">
        <w:rPr>
          <w:rFonts w:ascii="Times New Roman" w:hint="eastAsia"/>
        </w:rPr>
        <w:t xml:space="preserve"> </w:t>
      </w:r>
      <w:r>
        <w:rPr>
          <w:rFonts w:ascii="Times New Roman"/>
        </w:rPr>
        <w:t>2 ℃</w:t>
      </w:r>
      <w:r>
        <w:rPr>
          <w:rFonts w:ascii="Times New Roman"/>
        </w:rPr>
        <w:t>；</w:t>
      </w:r>
    </w:p>
    <w:p w14:paraId="6796451F" w14:textId="6C5D4D63" w:rsidR="001F1281" w:rsidRDefault="00000000">
      <w:pPr>
        <w:pStyle w:val="af5"/>
        <w:ind w:leftChars="93" w:left="631" w:hangingChars="150" w:hanging="315"/>
        <w:rPr>
          <w:rFonts w:ascii="Times New Roman"/>
        </w:rPr>
      </w:pPr>
      <w:r>
        <w:rPr>
          <w:rFonts w:ascii="Times New Roman"/>
        </w:rPr>
        <w:t xml:space="preserve">d) </w:t>
      </w:r>
      <w:r>
        <w:rPr>
          <w:rFonts w:ascii="Times New Roman"/>
        </w:rPr>
        <w:t>紫外恒温老化箱，可控温</w:t>
      </w:r>
      <w:r>
        <w:rPr>
          <w:rFonts w:ascii="Times New Roman"/>
        </w:rPr>
        <w:t>45 ℃</w:t>
      </w:r>
      <w:r w:rsidR="00A42510">
        <w:rPr>
          <w:rFonts w:ascii="Times New Roman" w:hint="eastAsia"/>
        </w:rPr>
        <w:t xml:space="preserve"> </w:t>
      </w:r>
      <w:r>
        <w:rPr>
          <w:rFonts w:ascii="Times New Roman"/>
        </w:rPr>
        <w:t>±</w:t>
      </w:r>
      <w:r w:rsidR="00A42510">
        <w:rPr>
          <w:rFonts w:ascii="Times New Roman" w:hint="eastAsia"/>
        </w:rPr>
        <w:t xml:space="preserve"> </w:t>
      </w:r>
      <w:r>
        <w:rPr>
          <w:rFonts w:ascii="Times New Roman"/>
        </w:rPr>
        <w:t xml:space="preserve">2 ℃ </w:t>
      </w:r>
      <w:r>
        <w:rPr>
          <w:rFonts w:ascii="Times New Roman"/>
        </w:rPr>
        <w:t>，工作室尺寸</w:t>
      </w:r>
      <w:r>
        <w:rPr>
          <w:rFonts w:ascii="Times New Roman"/>
        </w:rPr>
        <w:t>500 mm×570 mm×740 mm</w:t>
      </w:r>
      <w:r>
        <w:rPr>
          <w:rFonts w:ascii="Times New Roman"/>
        </w:rPr>
        <w:t>，安装紫外灯管，按图</w:t>
      </w:r>
      <w:r>
        <w:rPr>
          <w:rFonts w:ascii="Times New Roman"/>
        </w:rPr>
        <w:t>A.1</w:t>
      </w:r>
      <w:r>
        <w:rPr>
          <w:rFonts w:ascii="Times New Roman"/>
        </w:rPr>
        <w:t>分布；</w:t>
      </w:r>
    </w:p>
    <w:p w14:paraId="0AE6A2B0" w14:textId="7C81CFCB" w:rsidR="001F1281" w:rsidRDefault="00000000">
      <w:pPr>
        <w:pStyle w:val="af5"/>
        <w:ind w:firstLineChars="142" w:firstLine="298"/>
        <w:rPr>
          <w:rFonts w:ascii="Times New Roman"/>
        </w:rPr>
      </w:pPr>
      <w:r>
        <w:rPr>
          <w:rFonts w:ascii="Times New Roman"/>
        </w:rPr>
        <w:t xml:space="preserve">e) </w:t>
      </w:r>
      <w:r>
        <w:rPr>
          <w:rFonts w:ascii="Times New Roman"/>
        </w:rPr>
        <w:t>恒温水浴，可控温</w:t>
      </w:r>
      <w:r>
        <w:rPr>
          <w:rFonts w:ascii="Times New Roman"/>
        </w:rPr>
        <w:t>35 ℃</w:t>
      </w:r>
      <w:r w:rsidR="00A42510">
        <w:rPr>
          <w:rFonts w:ascii="Times New Roman" w:hint="eastAsia"/>
        </w:rPr>
        <w:t xml:space="preserve"> </w:t>
      </w:r>
      <w:r>
        <w:rPr>
          <w:rFonts w:ascii="Times New Roman"/>
        </w:rPr>
        <w:t>±</w:t>
      </w:r>
      <w:r w:rsidR="00A42510">
        <w:rPr>
          <w:rFonts w:ascii="Times New Roman" w:hint="eastAsia"/>
        </w:rPr>
        <w:t xml:space="preserve"> </w:t>
      </w:r>
      <w:r>
        <w:rPr>
          <w:rFonts w:ascii="Times New Roman"/>
        </w:rPr>
        <w:t>2 ℃</w:t>
      </w:r>
      <w:r>
        <w:rPr>
          <w:rFonts w:ascii="Times New Roman"/>
        </w:rPr>
        <w:t>；</w:t>
      </w:r>
    </w:p>
    <w:p w14:paraId="4CFBE70B" w14:textId="30BC88C9" w:rsidR="001F1281" w:rsidRDefault="00000000">
      <w:pPr>
        <w:pStyle w:val="af5"/>
        <w:ind w:firstLineChars="150" w:firstLine="315"/>
        <w:rPr>
          <w:rFonts w:ascii="Times New Roman"/>
        </w:rPr>
      </w:pPr>
      <w:r>
        <w:rPr>
          <w:rFonts w:ascii="Times New Roman"/>
        </w:rPr>
        <w:t xml:space="preserve">f) </w:t>
      </w:r>
      <w:r>
        <w:rPr>
          <w:rFonts w:ascii="Times New Roman"/>
        </w:rPr>
        <w:t>试片，</w:t>
      </w:r>
      <w:r>
        <w:rPr>
          <w:rFonts w:ascii="Times New Roman"/>
          <w:szCs w:val="21"/>
        </w:rPr>
        <w:t>1Cr18Ni9Ti</w:t>
      </w:r>
      <w:r>
        <w:rPr>
          <w:rFonts w:ascii="Times New Roman"/>
          <w:szCs w:val="21"/>
        </w:rPr>
        <w:t>，</w:t>
      </w:r>
      <w:r>
        <w:rPr>
          <w:rFonts w:ascii="Times New Roman"/>
        </w:rPr>
        <w:t>拉丝不锈钢，</w:t>
      </w:r>
      <w:r>
        <w:rPr>
          <w:rFonts w:ascii="Times New Roman"/>
        </w:rPr>
        <w:t>50 mm</w:t>
      </w:r>
      <w:r w:rsidR="00A42510">
        <w:rPr>
          <w:rFonts w:ascii="Times New Roman" w:hint="eastAsia"/>
        </w:rPr>
        <w:t xml:space="preserve"> </w:t>
      </w:r>
      <w:r>
        <w:rPr>
          <w:rFonts w:ascii="Times New Roman"/>
        </w:rPr>
        <w:t>×</w:t>
      </w:r>
      <w:r w:rsidR="00A42510">
        <w:rPr>
          <w:rFonts w:ascii="Times New Roman" w:hint="eastAsia"/>
        </w:rPr>
        <w:t xml:space="preserve"> </w:t>
      </w:r>
      <w:r>
        <w:rPr>
          <w:rFonts w:ascii="Times New Roman"/>
        </w:rPr>
        <w:t>50 mm</w:t>
      </w:r>
      <w:r w:rsidR="00A42510">
        <w:rPr>
          <w:rFonts w:ascii="Times New Roman" w:hint="eastAsia"/>
        </w:rPr>
        <w:t xml:space="preserve"> </w:t>
      </w:r>
      <w:r>
        <w:rPr>
          <w:rFonts w:ascii="Times New Roman"/>
        </w:rPr>
        <w:t>×</w:t>
      </w:r>
      <w:r w:rsidR="00A42510">
        <w:rPr>
          <w:rFonts w:ascii="Times New Roman" w:hint="eastAsia"/>
        </w:rPr>
        <w:t xml:space="preserve"> </w:t>
      </w:r>
      <w:r>
        <w:rPr>
          <w:rFonts w:ascii="Times New Roman"/>
        </w:rPr>
        <w:t>3 mm</w:t>
      </w:r>
      <w:r>
        <w:rPr>
          <w:rFonts w:ascii="Times New Roman"/>
        </w:rPr>
        <w:t>；</w:t>
      </w:r>
    </w:p>
    <w:p w14:paraId="76DB782B" w14:textId="77777777" w:rsidR="001F1281" w:rsidRDefault="00000000">
      <w:pPr>
        <w:pStyle w:val="af5"/>
        <w:ind w:firstLineChars="144" w:firstLine="302"/>
        <w:rPr>
          <w:rFonts w:ascii="Times New Roman"/>
        </w:rPr>
      </w:pPr>
      <w:r>
        <w:rPr>
          <w:rFonts w:ascii="Times New Roman"/>
        </w:rPr>
        <w:t xml:space="preserve">g) </w:t>
      </w:r>
      <w:r>
        <w:rPr>
          <w:rFonts w:ascii="Times New Roman"/>
        </w:rPr>
        <w:t>电动搅拌器，可控转速</w:t>
      </w:r>
      <w:r>
        <w:rPr>
          <w:rFonts w:ascii="Times New Roman"/>
        </w:rPr>
        <w:t>1000 r/min</w:t>
      </w:r>
    </w:p>
    <w:p w14:paraId="5C9E0E65" w14:textId="77777777" w:rsidR="001F1281" w:rsidRDefault="00000000">
      <w:pPr>
        <w:pStyle w:val="af5"/>
        <w:ind w:firstLineChars="150" w:firstLine="315"/>
        <w:rPr>
          <w:rFonts w:ascii="Times New Roman"/>
        </w:rPr>
      </w:pPr>
      <w:r>
        <w:rPr>
          <w:rFonts w:ascii="Times New Roman"/>
        </w:rPr>
        <w:t xml:space="preserve">h) </w:t>
      </w:r>
      <w:r>
        <w:rPr>
          <w:rFonts w:ascii="Times New Roman"/>
        </w:rPr>
        <w:t>毛刷，宽</w:t>
      </w:r>
      <w:r>
        <w:rPr>
          <w:rFonts w:ascii="Times New Roman"/>
        </w:rPr>
        <w:t>10</w:t>
      </w:r>
      <w:r>
        <w:rPr>
          <w:rFonts w:ascii="Times New Roman" w:hint="eastAsia"/>
        </w:rPr>
        <w:t xml:space="preserve"> </w:t>
      </w:r>
      <w:r>
        <w:rPr>
          <w:rFonts w:ascii="Times New Roman"/>
        </w:rPr>
        <w:t>mm</w:t>
      </w:r>
      <w:r>
        <w:rPr>
          <w:rFonts w:ascii="Times New Roman"/>
        </w:rPr>
        <w:t>～</w:t>
      </w:r>
      <w:r>
        <w:rPr>
          <w:rFonts w:ascii="Times New Roman"/>
        </w:rPr>
        <w:t>20 mm</w:t>
      </w:r>
      <w:r>
        <w:rPr>
          <w:rFonts w:ascii="Times New Roman"/>
        </w:rPr>
        <w:t>；</w:t>
      </w:r>
    </w:p>
    <w:p w14:paraId="369B0D70" w14:textId="3B051748" w:rsidR="001F1281" w:rsidRDefault="00000000">
      <w:pPr>
        <w:pStyle w:val="af5"/>
        <w:ind w:firstLineChars="140" w:firstLine="294"/>
        <w:rPr>
          <w:rFonts w:ascii="Times New Roman"/>
        </w:rPr>
      </w:pPr>
      <w:r>
        <w:rPr>
          <w:rFonts w:ascii="Times New Roman"/>
        </w:rPr>
        <w:t xml:space="preserve">j) </w:t>
      </w:r>
      <w:r>
        <w:rPr>
          <w:rFonts w:ascii="Times New Roman"/>
        </w:rPr>
        <w:t>瓷板</w:t>
      </w:r>
      <w:r>
        <w:rPr>
          <w:rFonts w:ascii="Times New Roman"/>
        </w:rPr>
        <w:t>M</w:t>
      </w:r>
      <w:r>
        <w:rPr>
          <w:rFonts w:ascii="Times New Roman"/>
          <w:vertAlign w:val="subscript"/>
        </w:rPr>
        <w:t>1</w:t>
      </w:r>
      <w:r>
        <w:rPr>
          <w:rFonts w:ascii="Times New Roman"/>
        </w:rPr>
        <w:t>、</w:t>
      </w:r>
      <w:r>
        <w:rPr>
          <w:rFonts w:ascii="Times New Roman"/>
        </w:rPr>
        <w:t>M</w:t>
      </w:r>
      <w:r>
        <w:rPr>
          <w:rFonts w:ascii="Times New Roman"/>
          <w:vertAlign w:val="subscript"/>
        </w:rPr>
        <w:t>2</w:t>
      </w:r>
      <w:r>
        <w:rPr>
          <w:rFonts w:ascii="Times New Roman"/>
        </w:rPr>
        <w:t>，</w:t>
      </w:r>
      <w:r>
        <w:rPr>
          <w:rFonts w:ascii="Times New Roman"/>
        </w:rPr>
        <w:t>330 mm</w:t>
      </w:r>
      <w:r w:rsidR="00A42510">
        <w:rPr>
          <w:rFonts w:ascii="Times New Roman" w:hint="eastAsia"/>
        </w:rPr>
        <w:t xml:space="preserve"> </w:t>
      </w:r>
      <w:r>
        <w:rPr>
          <w:rFonts w:ascii="Times New Roman"/>
        </w:rPr>
        <w:t>×</w:t>
      </w:r>
      <w:r w:rsidR="00A42510">
        <w:rPr>
          <w:rFonts w:ascii="Times New Roman" w:hint="eastAsia"/>
        </w:rPr>
        <w:t xml:space="preserve"> </w:t>
      </w:r>
      <w:r>
        <w:rPr>
          <w:rFonts w:ascii="Times New Roman"/>
        </w:rPr>
        <w:t>250 mm</w:t>
      </w:r>
      <w:r>
        <w:rPr>
          <w:rFonts w:ascii="Times New Roman"/>
        </w:rPr>
        <w:t>；小瓷板，</w:t>
      </w:r>
      <w:r>
        <w:rPr>
          <w:rFonts w:ascii="Times New Roman"/>
        </w:rPr>
        <w:t>4</w:t>
      </w:r>
      <w:r>
        <w:rPr>
          <w:rFonts w:ascii="Times New Roman"/>
        </w:rPr>
        <w:t>块，</w:t>
      </w:r>
      <w:r>
        <w:rPr>
          <w:rFonts w:ascii="Times New Roman"/>
        </w:rPr>
        <w:t>165 mm</w:t>
      </w:r>
      <w:r w:rsidR="00A42510">
        <w:rPr>
          <w:rFonts w:ascii="Times New Roman" w:hint="eastAsia"/>
        </w:rPr>
        <w:t xml:space="preserve"> </w:t>
      </w:r>
      <w:r>
        <w:rPr>
          <w:rFonts w:ascii="Times New Roman"/>
        </w:rPr>
        <w:t>×</w:t>
      </w:r>
      <w:r w:rsidR="00A42510">
        <w:rPr>
          <w:rFonts w:ascii="Times New Roman" w:hint="eastAsia"/>
        </w:rPr>
        <w:t xml:space="preserve"> </w:t>
      </w:r>
      <w:r>
        <w:rPr>
          <w:rFonts w:ascii="Times New Roman"/>
        </w:rPr>
        <w:t>125 mm</w:t>
      </w:r>
      <w:r>
        <w:rPr>
          <w:rFonts w:ascii="Times New Roman"/>
        </w:rPr>
        <w:t>；</w:t>
      </w:r>
    </w:p>
    <w:p w14:paraId="755F45DF" w14:textId="77777777" w:rsidR="001F1281" w:rsidRDefault="00000000">
      <w:pPr>
        <w:pStyle w:val="af5"/>
        <w:ind w:firstLineChars="140" w:firstLine="294"/>
        <w:rPr>
          <w:rFonts w:ascii="Times New Roman"/>
        </w:rPr>
      </w:pPr>
      <w:r>
        <w:rPr>
          <w:rFonts w:ascii="Times New Roman"/>
        </w:rPr>
        <w:t xml:space="preserve">k) </w:t>
      </w:r>
      <w:r>
        <w:rPr>
          <w:rFonts w:ascii="Times New Roman"/>
        </w:rPr>
        <w:t>塑料烧杯，</w:t>
      </w:r>
      <w:r>
        <w:rPr>
          <w:rFonts w:ascii="Times New Roman"/>
        </w:rPr>
        <w:t>250 mL</w:t>
      </w:r>
      <w:r>
        <w:rPr>
          <w:rFonts w:ascii="Times New Roman"/>
        </w:rPr>
        <w:t>；</w:t>
      </w:r>
    </w:p>
    <w:p w14:paraId="63086117" w14:textId="474E23FE" w:rsidR="001F1281" w:rsidRDefault="00000000">
      <w:pPr>
        <w:pStyle w:val="af5"/>
        <w:ind w:firstLineChars="150" w:firstLine="315"/>
        <w:rPr>
          <w:rFonts w:ascii="Times New Roman"/>
        </w:rPr>
      </w:pPr>
      <w:r>
        <w:rPr>
          <w:rFonts w:ascii="Times New Roman"/>
        </w:rPr>
        <w:t xml:space="preserve">l) </w:t>
      </w:r>
      <w:r>
        <w:rPr>
          <w:rFonts w:ascii="Times New Roman"/>
        </w:rPr>
        <w:t>玻璃烧杯，</w:t>
      </w:r>
      <w:r>
        <w:rPr>
          <w:rFonts w:ascii="Times New Roman"/>
        </w:rPr>
        <w:t>300 mL</w:t>
      </w:r>
      <w:r>
        <w:rPr>
          <w:rFonts w:ascii="Times New Roman"/>
        </w:rPr>
        <w:t>，</w:t>
      </w:r>
      <w:r>
        <w:rPr>
          <w:rFonts w:ascii="Times New Roman"/>
          <w:i/>
        </w:rPr>
        <w:t>Φ</w:t>
      </w:r>
      <w:r>
        <w:rPr>
          <w:rFonts w:ascii="Times New Roman"/>
        </w:rPr>
        <w:t>（</w:t>
      </w:r>
      <w:r>
        <w:rPr>
          <w:rFonts w:ascii="Times New Roman"/>
        </w:rPr>
        <w:t>80</w:t>
      </w:r>
      <w:r w:rsidR="00A42510">
        <w:rPr>
          <w:rFonts w:ascii="Times New Roman" w:hint="eastAsia"/>
        </w:rPr>
        <w:t xml:space="preserve"> </w:t>
      </w:r>
      <w:r>
        <w:rPr>
          <w:rFonts w:ascii="Times New Roman"/>
        </w:rPr>
        <w:t>±</w:t>
      </w:r>
      <w:r w:rsidR="00A42510">
        <w:rPr>
          <w:rFonts w:ascii="Times New Roman" w:hint="eastAsia"/>
        </w:rPr>
        <w:t xml:space="preserve"> </w:t>
      </w:r>
      <w:r>
        <w:rPr>
          <w:rFonts w:ascii="Times New Roman"/>
        </w:rPr>
        <w:t>1</w:t>
      </w:r>
      <w:r>
        <w:rPr>
          <w:rFonts w:ascii="Times New Roman"/>
        </w:rPr>
        <w:t>）</w:t>
      </w:r>
      <w:r>
        <w:rPr>
          <w:rFonts w:ascii="Times New Roman"/>
        </w:rPr>
        <w:t>mm</w:t>
      </w:r>
      <w:r>
        <w:rPr>
          <w:rFonts w:ascii="Times New Roman"/>
        </w:rPr>
        <w:t>或者同样直径的其他杯型；</w:t>
      </w:r>
    </w:p>
    <w:p w14:paraId="53818A8B" w14:textId="77777777" w:rsidR="001F1281" w:rsidRDefault="00000000">
      <w:pPr>
        <w:pStyle w:val="af5"/>
        <w:ind w:firstLineChars="140" w:firstLine="294"/>
        <w:rPr>
          <w:rFonts w:ascii="Times New Roman"/>
        </w:rPr>
      </w:pPr>
      <w:r>
        <w:rPr>
          <w:rFonts w:ascii="Times New Roman"/>
        </w:rPr>
        <w:t xml:space="preserve">m) </w:t>
      </w:r>
      <w:r>
        <w:rPr>
          <w:rFonts w:ascii="Times New Roman"/>
        </w:rPr>
        <w:t>玻璃培养皿，</w:t>
      </w:r>
      <w:r>
        <w:rPr>
          <w:rFonts w:ascii="Times New Roman"/>
          <w:i/>
        </w:rPr>
        <w:t>Φ</w:t>
      </w:r>
      <w:r>
        <w:rPr>
          <w:rFonts w:ascii="Times New Roman"/>
        </w:rPr>
        <w:t>90</w:t>
      </w:r>
      <w:r>
        <w:rPr>
          <w:rFonts w:ascii="Times New Roman" w:hint="eastAsia"/>
        </w:rPr>
        <w:t xml:space="preserve"> </w:t>
      </w:r>
      <w:r>
        <w:rPr>
          <w:rFonts w:ascii="Times New Roman"/>
        </w:rPr>
        <w:t>mm</w:t>
      </w:r>
      <w:r>
        <w:rPr>
          <w:rFonts w:ascii="Times New Roman"/>
        </w:rPr>
        <w:t>；</w:t>
      </w:r>
    </w:p>
    <w:p w14:paraId="2BACD282" w14:textId="77777777" w:rsidR="001F1281" w:rsidRDefault="00000000">
      <w:pPr>
        <w:pStyle w:val="af5"/>
        <w:ind w:firstLineChars="140" w:firstLine="294"/>
        <w:rPr>
          <w:rFonts w:ascii="Times New Roman"/>
        </w:rPr>
      </w:pPr>
      <w:r>
        <w:rPr>
          <w:rFonts w:ascii="Times New Roman"/>
        </w:rPr>
        <w:t xml:space="preserve">n) </w:t>
      </w:r>
      <w:r>
        <w:rPr>
          <w:rFonts w:ascii="Times New Roman"/>
        </w:rPr>
        <w:t>托盘，搪瓷或不锈钢；</w:t>
      </w:r>
    </w:p>
    <w:p w14:paraId="2014A12A" w14:textId="77777777" w:rsidR="001F1281" w:rsidRDefault="00000000">
      <w:pPr>
        <w:pStyle w:val="af5"/>
        <w:ind w:firstLineChars="140" w:firstLine="294"/>
        <w:rPr>
          <w:rFonts w:ascii="Times New Roman"/>
        </w:rPr>
      </w:pPr>
      <w:r>
        <w:rPr>
          <w:rFonts w:ascii="Times New Roman"/>
        </w:rPr>
        <w:t xml:space="preserve">p) </w:t>
      </w:r>
      <w:r>
        <w:rPr>
          <w:rFonts w:ascii="Times New Roman"/>
        </w:rPr>
        <w:t>干燥器，内置变色硅胶；</w:t>
      </w:r>
    </w:p>
    <w:p w14:paraId="52779D3A" w14:textId="77777777" w:rsidR="001F1281" w:rsidRDefault="00000000">
      <w:pPr>
        <w:pStyle w:val="af5"/>
        <w:ind w:firstLineChars="140" w:firstLine="294"/>
        <w:rPr>
          <w:rFonts w:ascii="Times New Roman"/>
        </w:rPr>
      </w:pPr>
      <w:r>
        <w:rPr>
          <w:rFonts w:ascii="Times New Roman"/>
        </w:rPr>
        <w:t xml:space="preserve">q) </w:t>
      </w:r>
      <w:r>
        <w:rPr>
          <w:rFonts w:ascii="Times New Roman"/>
        </w:rPr>
        <w:t>分析天平，最大称量</w:t>
      </w:r>
      <w:r>
        <w:rPr>
          <w:rFonts w:ascii="Times New Roman"/>
        </w:rPr>
        <w:t>200 g</w:t>
      </w:r>
      <w:r>
        <w:rPr>
          <w:rFonts w:ascii="Times New Roman"/>
        </w:rPr>
        <w:t>，感量为</w:t>
      </w:r>
      <w:r>
        <w:rPr>
          <w:rFonts w:ascii="Times New Roman"/>
        </w:rPr>
        <w:t>0.0002 g</w:t>
      </w:r>
      <w:r>
        <w:rPr>
          <w:rFonts w:ascii="Times New Roman"/>
        </w:rPr>
        <w:t>；</w:t>
      </w:r>
    </w:p>
    <w:p w14:paraId="51D79329" w14:textId="77777777" w:rsidR="001F1281" w:rsidRDefault="00000000">
      <w:pPr>
        <w:pStyle w:val="af5"/>
        <w:ind w:firstLineChars="140" w:firstLine="294"/>
        <w:rPr>
          <w:rFonts w:ascii="Times New Roman"/>
        </w:rPr>
      </w:pPr>
      <w:r>
        <w:rPr>
          <w:rFonts w:ascii="Times New Roman"/>
        </w:rPr>
        <w:t xml:space="preserve">r) </w:t>
      </w:r>
      <w:r>
        <w:rPr>
          <w:rFonts w:ascii="Times New Roman"/>
        </w:rPr>
        <w:t>天平，最大称量</w:t>
      </w:r>
      <w:r>
        <w:rPr>
          <w:rFonts w:ascii="Times New Roman"/>
        </w:rPr>
        <w:t>500 g,</w:t>
      </w:r>
      <w:r>
        <w:rPr>
          <w:rFonts w:ascii="Times New Roman"/>
        </w:rPr>
        <w:t>感量为</w:t>
      </w:r>
      <w:r>
        <w:rPr>
          <w:rFonts w:ascii="Times New Roman"/>
        </w:rPr>
        <w:t>0.01 g</w:t>
      </w:r>
      <w:r>
        <w:rPr>
          <w:rFonts w:ascii="Times New Roman"/>
        </w:rPr>
        <w:t>；</w:t>
      </w:r>
    </w:p>
    <w:p w14:paraId="5635649C" w14:textId="77777777" w:rsidR="001F1281" w:rsidRDefault="00000000">
      <w:pPr>
        <w:pStyle w:val="af5"/>
        <w:ind w:firstLineChars="140" w:firstLine="294"/>
        <w:rPr>
          <w:rFonts w:ascii="Times New Roman"/>
        </w:rPr>
      </w:pPr>
      <w:r>
        <w:rPr>
          <w:rFonts w:ascii="Times New Roman"/>
        </w:rPr>
        <w:lastRenderedPageBreak/>
        <w:t xml:space="preserve">s) </w:t>
      </w:r>
      <w:r>
        <w:rPr>
          <w:rFonts w:ascii="Times New Roman"/>
        </w:rPr>
        <w:t>秒表。</w:t>
      </w:r>
    </w:p>
    <w:p w14:paraId="596190E8" w14:textId="77777777" w:rsidR="001F1281" w:rsidRDefault="00000000">
      <w:pPr>
        <w:autoSpaceDE/>
        <w:autoSpaceDN/>
        <w:snapToGrid w:val="0"/>
        <w:spacing w:beforeLines="100" w:before="312" w:afterLines="100" w:after="312"/>
        <w:jc w:val="both"/>
        <w:rPr>
          <w:rFonts w:ascii="Times New Roman" w:eastAsia="黑体"/>
          <w:kern w:val="2"/>
          <w:sz w:val="21"/>
          <w:szCs w:val="21"/>
        </w:rPr>
      </w:pPr>
      <w:r>
        <w:rPr>
          <w:rFonts w:ascii="Times New Roman" w:eastAsia="黑体"/>
          <w:kern w:val="2"/>
          <w:sz w:val="21"/>
          <w:szCs w:val="21"/>
        </w:rPr>
        <w:t xml:space="preserve">A.4 </w:t>
      </w:r>
      <w:r>
        <w:rPr>
          <w:rFonts w:ascii="Times New Roman" w:eastAsia="黑体"/>
          <w:kern w:val="2"/>
          <w:sz w:val="21"/>
          <w:szCs w:val="21"/>
        </w:rPr>
        <w:t>试验程序</w:t>
      </w:r>
    </w:p>
    <w:p w14:paraId="0F010520" w14:textId="77777777" w:rsidR="001F1281" w:rsidRDefault="00000000">
      <w:pPr>
        <w:pStyle w:val="af5"/>
        <w:ind w:firstLineChars="0" w:firstLine="0"/>
        <w:rPr>
          <w:rFonts w:ascii="Times New Roman"/>
        </w:rPr>
      </w:pPr>
      <w:r>
        <w:rPr>
          <w:rFonts w:ascii="Times New Roman"/>
        </w:rPr>
        <w:t xml:space="preserve">A.4.1 </w:t>
      </w:r>
      <w:r>
        <w:rPr>
          <w:rFonts w:ascii="Times New Roman"/>
        </w:rPr>
        <w:t>人工污垢的配制</w:t>
      </w:r>
    </w:p>
    <w:p w14:paraId="352E653B" w14:textId="77777777" w:rsidR="001F1281" w:rsidRDefault="00000000">
      <w:pPr>
        <w:pStyle w:val="af5"/>
        <w:ind w:firstLine="420"/>
        <w:rPr>
          <w:rFonts w:ascii="Times New Roman"/>
        </w:rPr>
      </w:pPr>
      <w:r>
        <w:rPr>
          <w:rFonts w:ascii="Times New Roman"/>
        </w:rPr>
        <w:t>配方：大豆油</w:t>
      </w:r>
      <w:r>
        <w:rPr>
          <w:rFonts w:ascii="Times New Roman"/>
        </w:rPr>
        <w:t>64.0 g</w:t>
      </w:r>
      <w:r>
        <w:rPr>
          <w:rFonts w:ascii="Times New Roman"/>
        </w:rPr>
        <w:t>、无氨焦糖色素</w:t>
      </w:r>
      <w:r>
        <w:rPr>
          <w:rFonts w:ascii="Times New Roman"/>
        </w:rPr>
        <w:t>8.0 g</w:t>
      </w:r>
      <w:r>
        <w:rPr>
          <w:rFonts w:ascii="Times New Roman"/>
        </w:rPr>
        <w:t>、小麦粉</w:t>
      </w:r>
      <w:r>
        <w:rPr>
          <w:rFonts w:ascii="Times New Roman"/>
        </w:rPr>
        <w:t>12.0 g</w:t>
      </w:r>
      <w:r>
        <w:rPr>
          <w:rFonts w:ascii="Times New Roman"/>
        </w:rPr>
        <w:t>、猪油</w:t>
      </w:r>
      <w:r>
        <w:rPr>
          <w:rFonts w:ascii="Times New Roman"/>
        </w:rPr>
        <w:t>8.</w:t>
      </w:r>
      <w:r>
        <w:rPr>
          <w:rFonts w:ascii="Times New Roman" w:hint="eastAsia"/>
        </w:rPr>
        <w:t xml:space="preserve">0 </w:t>
      </w:r>
      <w:r>
        <w:rPr>
          <w:rFonts w:ascii="Times New Roman"/>
        </w:rPr>
        <w:t xml:space="preserve"> g</w:t>
      </w:r>
      <w:r>
        <w:rPr>
          <w:rFonts w:ascii="Times New Roman"/>
        </w:rPr>
        <w:t>、牛油</w:t>
      </w:r>
      <w:r>
        <w:rPr>
          <w:rFonts w:ascii="Times New Roman"/>
        </w:rPr>
        <w:t>8.0 g</w:t>
      </w:r>
      <w:r>
        <w:rPr>
          <w:rFonts w:ascii="Times New Roman"/>
        </w:rPr>
        <w:t>、单硬脂酸甘油酯</w:t>
      </w:r>
      <w:r>
        <w:rPr>
          <w:rFonts w:ascii="Times New Roman"/>
        </w:rPr>
        <w:t>2.4 g</w:t>
      </w:r>
      <w:r>
        <w:rPr>
          <w:rFonts w:ascii="Times New Roman"/>
        </w:rPr>
        <w:t>。</w:t>
      </w:r>
    </w:p>
    <w:p w14:paraId="4FEE62A6" w14:textId="22548EBA" w:rsidR="001F1281" w:rsidRDefault="00000000">
      <w:pPr>
        <w:pStyle w:val="af5"/>
        <w:ind w:firstLine="420"/>
        <w:rPr>
          <w:rFonts w:ascii="Times New Roman"/>
        </w:rPr>
      </w:pPr>
      <w:r>
        <w:rPr>
          <w:rFonts w:ascii="Times New Roman"/>
        </w:rPr>
        <w:t>在</w:t>
      </w:r>
      <w:r>
        <w:rPr>
          <w:rFonts w:ascii="Times New Roman"/>
        </w:rPr>
        <w:t>250 mL</w:t>
      </w:r>
      <w:r>
        <w:rPr>
          <w:rFonts w:ascii="Times New Roman"/>
        </w:rPr>
        <w:t>塑料烧杯中称取大豆油、牛油、猪油、单硬脂酸甘油酯，水浴</w:t>
      </w:r>
      <w:r>
        <w:rPr>
          <w:rFonts w:ascii="Times New Roman" w:hint="eastAsia"/>
        </w:rPr>
        <w:t>8</w:t>
      </w:r>
      <w:r>
        <w:rPr>
          <w:rFonts w:ascii="Times New Roman"/>
        </w:rPr>
        <w:t>0</w:t>
      </w:r>
      <w:r>
        <w:rPr>
          <w:rFonts w:ascii="Times New Roman" w:hint="eastAsia"/>
        </w:rPr>
        <w:t xml:space="preserve"> </w:t>
      </w:r>
      <w:r>
        <w:rPr>
          <w:rFonts w:ascii="Times New Roman"/>
        </w:rPr>
        <w:t>℃</w:t>
      </w:r>
      <w:r>
        <w:rPr>
          <w:rFonts w:ascii="Times New Roman"/>
        </w:rPr>
        <w:t>加热溶解；边搅拌，边冷却到</w:t>
      </w:r>
      <w:r>
        <w:rPr>
          <w:rFonts w:ascii="Times New Roman"/>
        </w:rPr>
        <w:t>3</w:t>
      </w:r>
      <w:r>
        <w:rPr>
          <w:rFonts w:ascii="Times New Roman" w:hint="eastAsia"/>
        </w:rPr>
        <w:t xml:space="preserve">0 </w:t>
      </w:r>
      <w:r>
        <w:rPr>
          <w:rFonts w:ascii="Times New Roman"/>
        </w:rPr>
        <w:t>℃</w:t>
      </w:r>
      <w:r>
        <w:rPr>
          <w:rFonts w:ascii="Times New Roman"/>
        </w:rPr>
        <w:t>后，加入无氨焦糖色素，以不少于</w:t>
      </w:r>
      <w:r>
        <w:rPr>
          <w:rFonts w:ascii="Times New Roman"/>
        </w:rPr>
        <w:t>1000</w:t>
      </w:r>
      <w:r>
        <w:rPr>
          <w:rFonts w:ascii="Times New Roman" w:hint="eastAsia"/>
        </w:rPr>
        <w:t xml:space="preserve"> </w:t>
      </w:r>
      <w:r>
        <w:rPr>
          <w:rFonts w:ascii="Times New Roman"/>
        </w:rPr>
        <w:t>r/min</w:t>
      </w:r>
      <w:r>
        <w:rPr>
          <w:rFonts w:ascii="Times New Roman"/>
        </w:rPr>
        <w:t>的速度搅拌</w:t>
      </w:r>
      <w:r>
        <w:rPr>
          <w:rFonts w:ascii="Times New Roman"/>
        </w:rPr>
        <w:t>30</w:t>
      </w:r>
      <w:r>
        <w:rPr>
          <w:rFonts w:ascii="Times New Roman" w:hint="eastAsia"/>
        </w:rPr>
        <w:t xml:space="preserve"> </w:t>
      </w:r>
      <w:r>
        <w:rPr>
          <w:rFonts w:ascii="Times New Roman"/>
        </w:rPr>
        <w:t>min</w:t>
      </w:r>
      <w:r>
        <w:rPr>
          <w:rFonts w:ascii="Times New Roman"/>
        </w:rPr>
        <w:t>，乳化均匀后加入小麦粉，再搅拌</w:t>
      </w:r>
      <w:r>
        <w:rPr>
          <w:rFonts w:ascii="Times New Roman"/>
        </w:rPr>
        <w:t>10</w:t>
      </w:r>
      <w:r>
        <w:rPr>
          <w:rFonts w:ascii="Times New Roman" w:hint="eastAsia"/>
        </w:rPr>
        <w:t xml:space="preserve"> </w:t>
      </w:r>
      <w:r>
        <w:rPr>
          <w:rFonts w:ascii="Times New Roman"/>
        </w:rPr>
        <w:t>min</w:t>
      </w:r>
      <w:r>
        <w:rPr>
          <w:rFonts w:ascii="Times New Roman"/>
        </w:rPr>
        <w:t>，陈化</w:t>
      </w:r>
      <w:r>
        <w:rPr>
          <w:rFonts w:ascii="Times New Roman"/>
        </w:rPr>
        <w:t>24</w:t>
      </w:r>
      <w:r>
        <w:rPr>
          <w:rFonts w:ascii="Times New Roman" w:hint="eastAsia"/>
        </w:rPr>
        <w:t xml:space="preserve"> </w:t>
      </w:r>
      <w:r>
        <w:rPr>
          <w:rFonts w:ascii="Times New Roman"/>
        </w:rPr>
        <w:t>h</w:t>
      </w:r>
      <w:r>
        <w:rPr>
          <w:rFonts w:ascii="Times New Roman"/>
        </w:rPr>
        <w:t>，置冰箱冷藏室备用，使用时恢复至</w:t>
      </w:r>
      <w:r>
        <w:rPr>
          <w:rFonts w:ascii="Times New Roman"/>
        </w:rPr>
        <w:t>20</w:t>
      </w:r>
      <w:r>
        <w:rPr>
          <w:rFonts w:ascii="Times New Roman" w:hint="eastAsia"/>
        </w:rPr>
        <w:t xml:space="preserve"> </w:t>
      </w:r>
      <w:r>
        <w:rPr>
          <w:rFonts w:ascii="Times New Roman"/>
        </w:rPr>
        <w:t>℃</w:t>
      </w:r>
      <w:r w:rsidR="00A42510">
        <w:rPr>
          <w:rFonts w:ascii="Times New Roman" w:hint="eastAsia"/>
        </w:rPr>
        <w:t xml:space="preserve"> </w:t>
      </w:r>
      <w:r>
        <w:rPr>
          <w:rFonts w:ascii="Times New Roman"/>
        </w:rPr>
        <w:t>～</w:t>
      </w:r>
      <w:r w:rsidR="00A42510">
        <w:rPr>
          <w:rFonts w:ascii="Times New Roman" w:hint="eastAsia"/>
        </w:rPr>
        <w:t xml:space="preserve"> </w:t>
      </w:r>
      <w:r>
        <w:rPr>
          <w:rFonts w:ascii="Times New Roman"/>
        </w:rPr>
        <w:t>25</w:t>
      </w:r>
      <w:r>
        <w:rPr>
          <w:rFonts w:ascii="Times New Roman" w:hint="eastAsia"/>
        </w:rPr>
        <w:t xml:space="preserve"> </w:t>
      </w:r>
      <w:r>
        <w:rPr>
          <w:rFonts w:ascii="Times New Roman"/>
        </w:rPr>
        <w:t>℃</w:t>
      </w:r>
      <w:r>
        <w:rPr>
          <w:rFonts w:ascii="Times New Roman"/>
        </w:rPr>
        <w:t>。</w:t>
      </w:r>
    </w:p>
    <w:p w14:paraId="074B4875" w14:textId="77777777" w:rsidR="001F1281" w:rsidRDefault="00000000">
      <w:pPr>
        <w:pStyle w:val="af5"/>
        <w:ind w:firstLine="360"/>
        <w:rPr>
          <w:rFonts w:ascii="Times New Roman"/>
        </w:rPr>
      </w:pPr>
      <w:r>
        <w:rPr>
          <w:rFonts w:ascii="Times New Roman"/>
          <w:sz w:val="18"/>
          <w:szCs w:val="18"/>
        </w:rPr>
        <w:t>注</w:t>
      </w:r>
      <w:r>
        <w:rPr>
          <w:rFonts w:ascii="Times New Roman"/>
          <w:sz w:val="18"/>
          <w:szCs w:val="18"/>
        </w:rPr>
        <w:t>1</w:t>
      </w:r>
      <w:r>
        <w:rPr>
          <w:rFonts w:ascii="Times New Roman"/>
          <w:sz w:val="18"/>
          <w:szCs w:val="18"/>
        </w:rPr>
        <w:t>：人工污垢在冰箱冷藏室保质期定为半个月</w:t>
      </w:r>
      <w:r>
        <w:rPr>
          <w:rFonts w:ascii="Times New Roman"/>
        </w:rPr>
        <w:t>。</w:t>
      </w:r>
    </w:p>
    <w:p w14:paraId="6E277549" w14:textId="77777777" w:rsidR="001F1281" w:rsidRDefault="00000000">
      <w:pPr>
        <w:pStyle w:val="af5"/>
        <w:ind w:firstLine="360"/>
        <w:rPr>
          <w:rFonts w:ascii="Times New Roman"/>
          <w:sz w:val="18"/>
          <w:szCs w:val="18"/>
        </w:rPr>
      </w:pPr>
      <w:r>
        <w:rPr>
          <w:rFonts w:ascii="Times New Roman"/>
          <w:sz w:val="18"/>
          <w:szCs w:val="18"/>
        </w:rPr>
        <w:t>注</w:t>
      </w:r>
      <w:r>
        <w:rPr>
          <w:rFonts w:ascii="Times New Roman"/>
          <w:sz w:val="18"/>
          <w:szCs w:val="18"/>
        </w:rPr>
        <w:t>2</w:t>
      </w:r>
      <w:r>
        <w:rPr>
          <w:rFonts w:ascii="Times New Roman"/>
          <w:sz w:val="18"/>
          <w:szCs w:val="18"/>
        </w:rPr>
        <w:t>：某些实际样品的去污力测试结果会随着污垢保存期的延长而发生变化，因此测试结果标注污垢制作及使用日期，以便结果追溯。</w:t>
      </w:r>
    </w:p>
    <w:p w14:paraId="7ACB67FA" w14:textId="77777777" w:rsidR="001F1281" w:rsidRDefault="00000000">
      <w:pPr>
        <w:pStyle w:val="af5"/>
        <w:ind w:firstLineChars="0" w:firstLine="0"/>
        <w:rPr>
          <w:rFonts w:ascii="Times New Roman"/>
        </w:rPr>
      </w:pPr>
      <w:r>
        <w:rPr>
          <w:rFonts w:ascii="Times New Roman"/>
        </w:rPr>
        <w:t xml:space="preserve">A.4.2 </w:t>
      </w:r>
      <w:r>
        <w:rPr>
          <w:rFonts w:ascii="Times New Roman"/>
        </w:rPr>
        <w:t>污片的制备</w:t>
      </w:r>
    </w:p>
    <w:p w14:paraId="6860E8C4" w14:textId="555F8A27" w:rsidR="001F1281" w:rsidRDefault="00000000">
      <w:pPr>
        <w:pStyle w:val="af5"/>
        <w:ind w:firstLineChars="0" w:firstLine="420"/>
        <w:rPr>
          <w:rFonts w:ascii="Times New Roman"/>
        </w:rPr>
      </w:pPr>
      <w:r>
        <w:rPr>
          <w:rFonts w:ascii="Times New Roman"/>
        </w:rPr>
        <w:t>洗净试片，于</w:t>
      </w:r>
      <w:r>
        <w:rPr>
          <w:rFonts w:ascii="Times New Roman"/>
        </w:rPr>
        <w:t>120</w:t>
      </w:r>
      <w:r>
        <w:rPr>
          <w:rFonts w:ascii="Times New Roman" w:hint="eastAsia"/>
        </w:rPr>
        <w:t xml:space="preserve"> </w:t>
      </w:r>
      <w:r>
        <w:rPr>
          <w:rFonts w:ascii="Times New Roman"/>
        </w:rPr>
        <w:t>℃±2</w:t>
      </w:r>
      <w:r>
        <w:rPr>
          <w:rFonts w:ascii="Times New Roman" w:hint="eastAsia"/>
        </w:rPr>
        <w:t xml:space="preserve"> </w:t>
      </w:r>
      <w:r>
        <w:rPr>
          <w:rFonts w:ascii="Times New Roman"/>
        </w:rPr>
        <w:t>℃</w:t>
      </w:r>
      <w:r>
        <w:rPr>
          <w:rFonts w:ascii="Times New Roman"/>
        </w:rPr>
        <w:t>烘箱中干燥</w:t>
      </w:r>
      <w:r>
        <w:rPr>
          <w:rFonts w:ascii="Times New Roman"/>
        </w:rPr>
        <w:t>1</w:t>
      </w:r>
      <w:r>
        <w:rPr>
          <w:rFonts w:ascii="Times New Roman" w:hint="eastAsia"/>
        </w:rPr>
        <w:t xml:space="preserve"> </w:t>
      </w:r>
      <w:r>
        <w:rPr>
          <w:rFonts w:ascii="Times New Roman"/>
        </w:rPr>
        <w:t>h</w:t>
      </w:r>
      <w:r>
        <w:rPr>
          <w:rFonts w:ascii="Times New Roman"/>
        </w:rPr>
        <w:t>、再于干燥器中冷却</w:t>
      </w:r>
      <w:r>
        <w:rPr>
          <w:rFonts w:ascii="Times New Roman"/>
        </w:rPr>
        <w:t>30</w:t>
      </w:r>
      <w:r>
        <w:rPr>
          <w:rFonts w:ascii="Times New Roman" w:hint="eastAsia"/>
        </w:rPr>
        <w:t xml:space="preserve"> </w:t>
      </w:r>
      <w:r>
        <w:rPr>
          <w:rFonts w:ascii="Times New Roman"/>
        </w:rPr>
        <w:t>min</w:t>
      </w:r>
      <w:r>
        <w:rPr>
          <w:rFonts w:ascii="Times New Roman"/>
        </w:rPr>
        <w:t>后称量（称准至</w:t>
      </w:r>
      <w:r>
        <w:rPr>
          <w:rFonts w:ascii="Times New Roman"/>
        </w:rPr>
        <w:t>0.0002</w:t>
      </w:r>
      <w:r>
        <w:rPr>
          <w:rFonts w:ascii="Times New Roman" w:hint="eastAsia"/>
        </w:rPr>
        <w:t xml:space="preserve"> </w:t>
      </w:r>
      <w:r>
        <w:rPr>
          <w:rFonts w:ascii="Times New Roman"/>
        </w:rPr>
        <w:t>g</w:t>
      </w:r>
      <w:r>
        <w:rPr>
          <w:rFonts w:ascii="Times New Roman"/>
        </w:rPr>
        <w:t>）。用毛刷在试片单面规定部位（见图</w:t>
      </w:r>
      <w:r>
        <w:rPr>
          <w:rFonts w:ascii="Times New Roman"/>
        </w:rPr>
        <w:t>A.2</w:t>
      </w:r>
      <w:r>
        <w:rPr>
          <w:rFonts w:ascii="Times New Roman"/>
        </w:rPr>
        <w:t>）涂敷人工污垢（</w:t>
      </w:r>
      <w:r>
        <w:rPr>
          <w:rFonts w:ascii="Times New Roman"/>
        </w:rPr>
        <w:t>A.4.1</w:t>
      </w:r>
      <w:r>
        <w:rPr>
          <w:rFonts w:ascii="Times New Roman"/>
        </w:rPr>
        <w:t>）（每个样品需用</w:t>
      </w:r>
      <w:r>
        <w:rPr>
          <w:rFonts w:ascii="Times New Roman"/>
        </w:rPr>
        <w:t>6</w:t>
      </w:r>
      <w:r>
        <w:rPr>
          <w:rFonts w:ascii="Times New Roman"/>
        </w:rPr>
        <w:t>片试片，最多可同时测定四个样品）。污垢质量控制在</w:t>
      </w:r>
      <w:r>
        <w:rPr>
          <w:rFonts w:ascii="Times New Roman"/>
        </w:rPr>
        <w:t>0.24</w:t>
      </w:r>
      <w:r>
        <w:rPr>
          <w:rFonts w:ascii="Times New Roman" w:hint="eastAsia"/>
        </w:rPr>
        <w:t xml:space="preserve"> </w:t>
      </w:r>
      <w:r>
        <w:rPr>
          <w:rFonts w:ascii="Times New Roman"/>
        </w:rPr>
        <w:t>g/</w:t>
      </w:r>
      <w:r>
        <w:rPr>
          <w:rFonts w:ascii="Times New Roman"/>
        </w:rPr>
        <w:t>片</w:t>
      </w:r>
      <w:r w:rsidR="00A42510">
        <w:rPr>
          <w:rFonts w:ascii="Times New Roman" w:hint="eastAsia"/>
        </w:rPr>
        <w:t xml:space="preserve"> </w:t>
      </w:r>
      <w:r>
        <w:rPr>
          <w:rFonts w:ascii="Times New Roman"/>
        </w:rPr>
        <w:t>～</w:t>
      </w:r>
      <w:r w:rsidR="00A42510">
        <w:rPr>
          <w:rFonts w:ascii="Times New Roman" w:hint="eastAsia"/>
        </w:rPr>
        <w:t xml:space="preserve"> </w:t>
      </w:r>
      <w:r>
        <w:rPr>
          <w:rFonts w:ascii="Times New Roman"/>
        </w:rPr>
        <w:t>0.26</w:t>
      </w:r>
      <w:r>
        <w:rPr>
          <w:rFonts w:ascii="Times New Roman" w:hint="eastAsia"/>
        </w:rPr>
        <w:t xml:space="preserve"> </w:t>
      </w:r>
      <w:r>
        <w:rPr>
          <w:rFonts w:ascii="Times New Roman"/>
        </w:rPr>
        <w:t>g/</w:t>
      </w:r>
      <w:r>
        <w:rPr>
          <w:rFonts w:ascii="Times New Roman"/>
        </w:rPr>
        <w:t>片，涂好后放在干燥的瓷板</w:t>
      </w:r>
      <w:r>
        <w:rPr>
          <w:rFonts w:ascii="Times New Roman"/>
        </w:rPr>
        <w:t>M</w:t>
      </w:r>
      <w:r>
        <w:rPr>
          <w:rFonts w:ascii="Times New Roman"/>
          <w:vertAlign w:val="subscript"/>
        </w:rPr>
        <w:t>1</w:t>
      </w:r>
      <w:r>
        <w:rPr>
          <w:rFonts w:ascii="Times New Roman"/>
        </w:rPr>
        <w:t>上，于</w:t>
      </w:r>
      <w:r>
        <w:rPr>
          <w:rFonts w:ascii="Times New Roman"/>
        </w:rPr>
        <w:t>200</w:t>
      </w:r>
      <w:r>
        <w:rPr>
          <w:rFonts w:ascii="Times New Roman" w:hint="eastAsia"/>
        </w:rPr>
        <w:t xml:space="preserve"> </w:t>
      </w:r>
      <w:r>
        <w:rPr>
          <w:rFonts w:ascii="Times New Roman"/>
        </w:rPr>
        <w:t>℃±2</w:t>
      </w:r>
      <w:r>
        <w:rPr>
          <w:rFonts w:ascii="Times New Roman" w:hint="eastAsia"/>
        </w:rPr>
        <w:t xml:space="preserve"> </w:t>
      </w:r>
      <w:r>
        <w:rPr>
          <w:rFonts w:ascii="Times New Roman"/>
        </w:rPr>
        <w:t>℃</w:t>
      </w:r>
      <w:r>
        <w:rPr>
          <w:rFonts w:ascii="Times New Roman"/>
        </w:rPr>
        <w:t>烘箱中干燥</w:t>
      </w:r>
      <w:r>
        <w:rPr>
          <w:rFonts w:ascii="Times New Roman"/>
        </w:rPr>
        <w:t>10</w:t>
      </w:r>
      <w:r>
        <w:rPr>
          <w:rFonts w:ascii="Times New Roman" w:hint="eastAsia"/>
        </w:rPr>
        <w:t xml:space="preserve"> </w:t>
      </w:r>
      <w:r>
        <w:rPr>
          <w:rFonts w:ascii="Times New Roman"/>
        </w:rPr>
        <w:t>min</w:t>
      </w:r>
      <w:r>
        <w:rPr>
          <w:rFonts w:ascii="Times New Roman"/>
        </w:rPr>
        <w:t>（合上烘箱待温度升至</w:t>
      </w:r>
      <w:r>
        <w:rPr>
          <w:rFonts w:ascii="Times New Roman"/>
        </w:rPr>
        <w:t>200</w:t>
      </w:r>
      <w:r>
        <w:rPr>
          <w:rFonts w:ascii="Times New Roman" w:hint="eastAsia"/>
        </w:rPr>
        <w:t xml:space="preserve"> </w:t>
      </w:r>
      <w:r>
        <w:rPr>
          <w:rFonts w:ascii="Times New Roman"/>
        </w:rPr>
        <w:t>℃</w:t>
      </w:r>
      <w:r>
        <w:rPr>
          <w:rFonts w:ascii="Times New Roman"/>
        </w:rPr>
        <w:t>后干燥</w:t>
      </w:r>
      <w:r>
        <w:rPr>
          <w:rFonts w:ascii="Times New Roman"/>
        </w:rPr>
        <w:t>10</w:t>
      </w:r>
      <w:r>
        <w:rPr>
          <w:rFonts w:ascii="Times New Roman" w:hint="eastAsia"/>
        </w:rPr>
        <w:t xml:space="preserve"> </w:t>
      </w:r>
      <w:r>
        <w:rPr>
          <w:rFonts w:ascii="Times New Roman"/>
        </w:rPr>
        <w:t>min</w:t>
      </w:r>
      <w:r>
        <w:rPr>
          <w:rFonts w:ascii="Times New Roman"/>
        </w:rPr>
        <w:t>）。取出冷却</w:t>
      </w:r>
      <w:r>
        <w:rPr>
          <w:rFonts w:ascii="Times New Roman"/>
        </w:rPr>
        <w:t>20</w:t>
      </w:r>
      <w:r>
        <w:rPr>
          <w:rFonts w:ascii="Times New Roman" w:hint="eastAsia"/>
        </w:rPr>
        <w:t xml:space="preserve"> </w:t>
      </w:r>
      <w:r>
        <w:rPr>
          <w:rFonts w:ascii="Times New Roman"/>
        </w:rPr>
        <w:t>min</w:t>
      </w:r>
      <w:r>
        <w:rPr>
          <w:rFonts w:ascii="Times New Roman"/>
        </w:rPr>
        <w:t>后分别置于小瓷板上，小瓷板再放到瓷板</w:t>
      </w:r>
      <w:r>
        <w:rPr>
          <w:rFonts w:ascii="Times New Roman"/>
        </w:rPr>
        <w:t>M</w:t>
      </w:r>
      <w:r>
        <w:rPr>
          <w:rFonts w:ascii="Times New Roman"/>
          <w:vertAlign w:val="subscript"/>
        </w:rPr>
        <w:t>2</w:t>
      </w:r>
      <w:r>
        <w:rPr>
          <w:rFonts w:ascii="Times New Roman"/>
        </w:rPr>
        <w:t>上，并整体放入预先恒温为</w:t>
      </w:r>
      <w:r>
        <w:rPr>
          <w:rFonts w:ascii="Times New Roman"/>
        </w:rPr>
        <w:t>45</w:t>
      </w:r>
      <w:r>
        <w:rPr>
          <w:rFonts w:ascii="Times New Roman" w:hint="eastAsia"/>
        </w:rPr>
        <w:t xml:space="preserve"> </w:t>
      </w:r>
      <w:r>
        <w:rPr>
          <w:rFonts w:ascii="Times New Roman"/>
        </w:rPr>
        <w:t>℃±2</w:t>
      </w:r>
      <w:r>
        <w:rPr>
          <w:rFonts w:ascii="Times New Roman" w:hint="eastAsia"/>
        </w:rPr>
        <w:t xml:space="preserve"> </w:t>
      </w:r>
      <w:r>
        <w:rPr>
          <w:rFonts w:ascii="Times New Roman"/>
        </w:rPr>
        <w:t>℃</w:t>
      </w:r>
      <w:r>
        <w:rPr>
          <w:rFonts w:ascii="Times New Roman"/>
        </w:rPr>
        <w:t>的紫外恒温老化箱中（试片水平位置见图</w:t>
      </w:r>
      <w:r>
        <w:rPr>
          <w:rFonts w:ascii="Times New Roman"/>
        </w:rPr>
        <w:t>A.1,</w:t>
      </w:r>
      <w:r>
        <w:rPr>
          <w:rFonts w:ascii="Times New Roman"/>
        </w:rPr>
        <w:t>分布位置见图</w:t>
      </w:r>
      <w:r>
        <w:rPr>
          <w:rFonts w:ascii="Times New Roman"/>
        </w:rPr>
        <w:t>A.3</w:t>
      </w:r>
      <w:r>
        <w:rPr>
          <w:rFonts w:ascii="Times New Roman"/>
        </w:rPr>
        <w:t>），开启紫外灯照射</w:t>
      </w:r>
      <w:r>
        <w:rPr>
          <w:rFonts w:ascii="Times New Roman"/>
        </w:rPr>
        <w:t>1.5</w:t>
      </w:r>
      <w:r>
        <w:rPr>
          <w:rFonts w:ascii="Times New Roman" w:hint="eastAsia"/>
        </w:rPr>
        <w:t xml:space="preserve"> </w:t>
      </w:r>
      <w:r>
        <w:rPr>
          <w:rFonts w:ascii="Times New Roman"/>
        </w:rPr>
        <w:t>h</w:t>
      </w:r>
      <w:r>
        <w:rPr>
          <w:rFonts w:ascii="Times New Roman"/>
        </w:rPr>
        <w:t>后，应关闭紫外灯，参考图</w:t>
      </w:r>
      <w:r>
        <w:rPr>
          <w:rFonts w:ascii="Times New Roman"/>
        </w:rPr>
        <w:t>A.4</w:t>
      </w:r>
      <w:r>
        <w:rPr>
          <w:rFonts w:ascii="Times New Roman"/>
        </w:rPr>
        <w:t>迅速对角调换位置，使老化均匀，再开启紫外灯照射</w:t>
      </w:r>
      <w:r>
        <w:rPr>
          <w:rFonts w:ascii="Times New Roman"/>
        </w:rPr>
        <w:t>1.5</w:t>
      </w:r>
      <w:r>
        <w:rPr>
          <w:rFonts w:ascii="Times New Roman" w:hint="eastAsia"/>
        </w:rPr>
        <w:t xml:space="preserve"> </w:t>
      </w:r>
      <w:r>
        <w:rPr>
          <w:rFonts w:ascii="Times New Roman"/>
        </w:rPr>
        <w:t>h</w:t>
      </w:r>
      <w:r>
        <w:rPr>
          <w:rFonts w:ascii="Times New Roman"/>
        </w:rPr>
        <w:t>。取出污片放入培养皿，于干燥器中干燥陈化</w:t>
      </w:r>
      <w:r>
        <w:rPr>
          <w:rFonts w:ascii="Times New Roman"/>
        </w:rPr>
        <w:t>20</w:t>
      </w:r>
      <w:r>
        <w:rPr>
          <w:rFonts w:ascii="Times New Roman" w:hint="eastAsia"/>
        </w:rPr>
        <w:t xml:space="preserve"> </w:t>
      </w:r>
      <w:r>
        <w:rPr>
          <w:rFonts w:ascii="Times New Roman"/>
        </w:rPr>
        <w:t>h</w:t>
      </w:r>
      <w:r w:rsidR="00A42510">
        <w:rPr>
          <w:rFonts w:ascii="Times New Roman" w:hint="eastAsia"/>
        </w:rPr>
        <w:t xml:space="preserve"> </w:t>
      </w:r>
      <w:r>
        <w:rPr>
          <w:rFonts w:ascii="Times New Roman"/>
        </w:rPr>
        <w:t>～</w:t>
      </w:r>
      <w:r w:rsidR="00A42510">
        <w:rPr>
          <w:rFonts w:ascii="Times New Roman" w:hint="eastAsia"/>
        </w:rPr>
        <w:t xml:space="preserve"> </w:t>
      </w:r>
      <w:r>
        <w:rPr>
          <w:rFonts w:ascii="Times New Roman"/>
        </w:rPr>
        <w:t>22</w:t>
      </w:r>
      <w:r>
        <w:rPr>
          <w:rFonts w:ascii="Times New Roman" w:hint="eastAsia"/>
        </w:rPr>
        <w:t xml:space="preserve"> </w:t>
      </w:r>
      <w:r>
        <w:rPr>
          <w:rFonts w:ascii="Times New Roman"/>
        </w:rPr>
        <w:t>h</w:t>
      </w:r>
      <w:r>
        <w:rPr>
          <w:rFonts w:ascii="Times New Roman"/>
        </w:rPr>
        <w:t>。</w:t>
      </w:r>
    </w:p>
    <w:p w14:paraId="68CE8649" w14:textId="77777777" w:rsidR="001F1281" w:rsidRDefault="001F1281">
      <w:pPr>
        <w:pStyle w:val="af5"/>
        <w:ind w:firstLineChars="0" w:firstLine="420"/>
        <w:rPr>
          <w:rFonts w:ascii="Times New Roman"/>
        </w:rPr>
      </w:pPr>
    </w:p>
    <w:p w14:paraId="56028B9D" w14:textId="77777777" w:rsidR="001F1281" w:rsidRDefault="00000000">
      <w:pPr>
        <w:pStyle w:val="af5"/>
        <w:ind w:rightChars="620" w:right="2108" w:firstLineChars="0" w:firstLine="420"/>
        <w:jc w:val="right"/>
        <w:rPr>
          <w:rFonts w:ascii="Times New Roman"/>
        </w:rPr>
      </w:pPr>
      <w:r>
        <w:rPr>
          <w:rFonts w:ascii="Times New Roman"/>
        </w:rPr>
        <w:t>单位为</w:t>
      </w:r>
      <w:r>
        <w:rPr>
          <w:rFonts w:ascii="Times New Roman"/>
        </w:rPr>
        <w:t>mm</w:t>
      </w:r>
    </w:p>
    <w:p w14:paraId="3AB2F1DC" w14:textId="21DCD384" w:rsidR="001F1281" w:rsidRDefault="00E04C89">
      <w:pPr>
        <w:pStyle w:val="af5"/>
        <w:ind w:firstLineChars="0" w:firstLine="420"/>
        <w:jc w:val="center"/>
        <w:rPr>
          <w:rFonts w:ascii="Times New Roman"/>
        </w:rPr>
      </w:pPr>
      <w:r>
        <w:rPr>
          <w:rFonts w:ascii="Times New Roman"/>
          <w:noProof/>
        </w:rPr>
        <mc:AlternateContent>
          <mc:Choice Requires="wpg">
            <w:drawing>
              <wp:inline distT="0" distB="0" distL="0" distR="0" wp14:anchorId="00488D6F" wp14:editId="6C555CFA">
                <wp:extent cx="3668395" cy="2080260"/>
                <wp:effectExtent l="0" t="0" r="635" b="0"/>
                <wp:docPr id="144325665"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68395" cy="2080260"/>
                          <a:chOff x="0" y="0"/>
                          <a:chExt cx="5777" cy="3276"/>
                        </a:xfrm>
                      </wpg:grpSpPr>
                      <wps:wsp>
                        <wps:cNvPr id="2036089780" name="Picture 948"/>
                        <wps:cNvSpPr>
                          <a:spLocks noChangeAspect="1" noChangeArrowheads="1" noTextEdit="1"/>
                        </wps:cNvSpPr>
                        <wps:spPr bwMode="auto">
                          <a:xfrm>
                            <a:off x="0" y="0"/>
                            <a:ext cx="5777" cy="3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bodyPr rot="0" vert="horz" wrap="square" lIns="91440" tIns="45720" rIns="91440" bIns="45720" anchor="t" anchorCtr="0" upright="1">
                          <a:noAutofit/>
                        </wps:bodyPr>
                      </wps:wsp>
                      <wps:wsp>
                        <wps:cNvPr id="1618211046" name="Rectangle 949"/>
                        <wps:cNvSpPr>
                          <a:spLocks noChangeArrowheads="1"/>
                        </wps:cNvSpPr>
                        <wps:spPr bwMode="auto">
                          <a:xfrm>
                            <a:off x="1011" y="110"/>
                            <a:ext cx="3599" cy="2528"/>
                          </a:xfrm>
                          <a:prstGeom prst="rect">
                            <a:avLst/>
                          </a:prstGeom>
                          <a:solidFill>
                            <a:srgbClr val="FFFFFF"/>
                          </a:solidFill>
                          <a:ln w="9525" cmpd="sng">
                            <a:solidFill>
                              <a:srgbClr val="000000"/>
                            </a:solidFill>
                            <a:miter lim="800000"/>
                            <a:headEnd/>
                            <a:tailEnd/>
                          </a:ln>
                        </wps:spPr>
                        <wps:bodyPr rot="0" vert="horz" wrap="square" lIns="91440" tIns="45720" rIns="91440" bIns="45720" anchor="t" anchorCtr="0" upright="1">
                          <a:noAutofit/>
                        </wps:bodyPr>
                      </wps:wsp>
                      <wps:wsp>
                        <wps:cNvPr id="747933689" name="Line 950"/>
                        <wps:cNvCnPr>
                          <a:cxnSpLocks noChangeShapeType="1"/>
                        </wps:cNvCnPr>
                        <wps:spPr bwMode="auto">
                          <a:xfrm>
                            <a:off x="1109" y="868"/>
                            <a:ext cx="3501" cy="1"/>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567117525" name="Line 951"/>
                        <wps:cNvCnPr>
                          <a:cxnSpLocks noChangeShapeType="1"/>
                        </wps:cNvCnPr>
                        <wps:spPr bwMode="auto">
                          <a:xfrm>
                            <a:off x="1011" y="1795"/>
                            <a:ext cx="3599" cy="1"/>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916918515" name="Line 952"/>
                        <wps:cNvCnPr>
                          <a:cxnSpLocks noChangeShapeType="1"/>
                        </wps:cNvCnPr>
                        <wps:spPr bwMode="auto">
                          <a:xfrm flipH="1">
                            <a:off x="1206" y="446"/>
                            <a:ext cx="1" cy="506"/>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902856512" name="Line 953"/>
                        <wps:cNvCnPr>
                          <a:cxnSpLocks noChangeShapeType="1"/>
                        </wps:cNvCnPr>
                        <wps:spPr bwMode="auto">
                          <a:xfrm flipH="1">
                            <a:off x="4415" y="416"/>
                            <a:ext cx="1" cy="506"/>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530068307" name="Line 954"/>
                        <wps:cNvCnPr>
                          <a:cxnSpLocks noChangeShapeType="1"/>
                        </wps:cNvCnPr>
                        <wps:spPr bwMode="auto">
                          <a:xfrm flipV="1">
                            <a:off x="1228" y="620"/>
                            <a:ext cx="3139" cy="1"/>
                          </a:xfrm>
                          <a:prstGeom prst="line">
                            <a:avLst/>
                          </a:prstGeom>
                          <a:noFill/>
                          <a:ln w="9525" cmpd="sng">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8088614" name="Line 955"/>
                        <wps:cNvCnPr>
                          <a:cxnSpLocks noChangeShapeType="1"/>
                        </wps:cNvCnPr>
                        <wps:spPr bwMode="auto">
                          <a:xfrm flipH="1">
                            <a:off x="622" y="1795"/>
                            <a:ext cx="389" cy="3"/>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276090157" name="Line 956"/>
                        <wps:cNvCnPr>
                          <a:cxnSpLocks noChangeShapeType="1"/>
                        </wps:cNvCnPr>
                        <wps:spPr bwMode="auto">
                          <a:xfrm flipH="1" flipV="1">
                            <a:off x="720" y="868"/>
                            <a:ext cx="420" cy="1"/>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555534039" name="Line 959"/>
                        <wps:cNvCnPr>
                          <a:cxnSpLocks noChangeShapeType="1"/>
                        </wps:cNvCnPr>
                        <wps:spPr bwMode="auto">
                          <a:xfrm flipH="1">
                            <a:off x="966" y="870"/>
                            <a:ext cx="2" cy="927"/>
                          </a:xfrm>
                          <a:prstGeom prst="line">
                            <a:avLst/>
                          </a:prstGeom>
                          <a:noFill/>
                          <a:ln w="9525" cmpd="sng">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1102933" name="FreeForm 961"/>
                        <wps:cNvSpPr>
                          <a:spLocks/>
                        </wps:cNvSpPr>
                        <wps:spPr bwMode="auto">
                          <a:xfrm>
                            <a:off x="4418" y="615"/>
                            <a:ext cx="289" cy="283"/>
                          </a:xfrm>
                          <a:custGeom>
                            <a:avLst/>
                            <a:gdLst>
                              <a:gd name="T0" fmla="*/ 0 w 535"/>
                              <a:gd name="T1" fmla="*/ 523 h 523"/>
                              <a:gd name="T2" fmla="*/ 535 w 535"/>
                              <a:gd name="T3" fmla="*/ 0 h 523"/>
                            </a:gdLst>
                            <a:ahLst/>
                            <a:cxnLst>
                              <a:cxn ang="0">
                                <a:pos x="T0" y="T1"/>
                              </a:cxn>
                              <a:cxn ang="0">
                                <a:pos x="T2" y="T3"/>
                              </a:cxn>
                            </a:cxnLst>
                            <a:rect l="0" t="0" r="r" b="b"/>
                            <a:pathLst>
                              <a:path w="535" h="523">
                                <a:moveTo>
                                  <a:pt x="0" y="523"/>
                                </a:moveTo>
                                <a:lnTo>
                                  <a:pt x="535" y="0"/>
                                </a:lnTo>
                              </a:path>
                            </a:pathLst>
                          </a:custGeom>
                          <a:noFill/>
                          <a:ln w="952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4598304" name="FreeForm 962"/>
                        <wps:cNvSpPr>
                          <a:spLocks/>
                        </wps:cNvSpPr>
                        <wps:spPr bwMode="auto">
                          <a:xfrm>
                            <a:off x="4707" y="619"/>
                            <a:ext cx="797" cy="0"/>
                          </a:xfrm>
                          <a:custGeom>
                            <a:avLst/>
                            <a:gdLst>
                              <a:gd name="T0" fmla="*/ 0 w 1475"/>
                              <a:gd name="T1" fmla="*/ 0 h 1"/>
                              <a:gd name="T2" fmla="*/ 1475 w 1475"/>
                              <a:gd name="T3" fmla="*/ 1 h 1"/>
                            </a:gdLst>
                            <a:ahLst/>
                            <a:cxnLst>
                              <a:cxn ang="0">
                                <a:pos x="T0" y="T1"/>
                              </a:cxn>
                              <a:cxn ang="0">
                                <a:pos x="T2" y="T3"/>
                              </a:cxn>
                            </a:cxnLst>
                            <a:rect l="0" t="0" r="r" b="b"/>
                            <a:pathLst>
                              <a:path w="1475" h="1">
                                <a:moveTo>
                                  <a:pt x="0" y="0"/>
                                </a:moveTo>
                                <a:lnTo>
                                  <a:pt x="1475" y="1"/>
                                </a:lnTo>
                              </a:path>
                            </a:pathLst>
                          </a:custGeom>
                          <a:noFill/>
                          <a:ln w="952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680227" name="Rectangle 963"/>
                        <wps:cNvSpPr>
                          <a:spLocks noChangeArrowheads="1"/>
                        </wps:cNvSpPr>
                        <wps:spPr bwMode="auto">
                          <a:xfrm>
                            <a:off x="4804" y="362"/>
                            <a:ext cx="681" cy="221"/>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418B4A75" w14:textId="77777777" w:rsidR="001F1281" w:rsidRDefault="00000000">
                              <w:pPr>
                                <w:jc w:val="center"/>
                                <w:rPr>
                                  <w:b/>
                                  <w:sz w:val="18"/>
                                  <w:szCs w:val="18"/>
                                </w:rPr>
                              </w:pPr>
                              <w:r>
                                <w:rPr>
                                  <w:rFonts w:hint="eastAsia"/>
                                  <w:b/>
                                  <w:sz w:val="18"/>
                                  <w:szCs w:val="18"/>
                                </w:rPr>
                                <w:t>紫外灯</w:t>
                              </w:r>
                            </w:p>
                          </w:txbxContent>
                        </wps:txbx>
                        <wps:bodyPr rot="0" vert="horz" wrap="square" lIns="0" tIns="0" rIns="0" bIns="0" anchor="t" anchorCtr="0" upright="1">
                          <a:noAutofit/>
                        </wps:bodyPr>
                      </wps:wsp>
                      <wps:wsp>
                        <wps:cNvPr id="674381924" name="Rectangle 964"/>
                        <wps:cNvSpPr>
                          <a:spLocks noChangeArrowheads="1"/>
                        </wps:cNvSpPr>
                        <wps:spPr bwMode="auto">
                          <a:xfrm>
                            <a:off x="2470" y="333"/>
                            <a:ext cx="778" cy="25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773931F6" w14:textId="77777777" w:rsidR="001F1281" w:rsidRDefault="00000000">
                              <w:pPr>
                                <w:jc w:val="center"/>
                                <w:rPr>
                                  <w:b/>
                                  <w:sz w:val="18"/>
                                  <w:szCs w:val="18"/>
                                </w:rPr>
                              </w:pPr>
                              <w:r>
                                <w:rPr>
                                  <w:rFonts w:hint="eastAsia"/>
                                  <w:b/>
                                  <w:sz w:val="18"/>
                                  <w:szCs w:val="18"/>
                                </w:rPr>
                                <w:t>370</w:t>
                              </w:r>
                            </w:p>
                          </w:txbxContent>
                        </wps:txbx>
                        <wps:bodyPr rot="0" vert="horz" wrap="square" lIns="0" tIns="0" rIns="0" bIns="0" anchor="t" anchorCtr="0" upright="1">
                          <a:noAutofit/>
                        </wps:bodyPr>
                      </wps:wsp>
                      <wps:wsp>
                        <wps:cNvPr id="1196701647" name="Rectangle 966"/>
                        <wps:cNvSpPr>
                          <a:spLocks noChangeArrowheads="1"/>
                        </wps:cNvSpPr>
                        <wps:spPr bwMode="auto">
                          <a:xfrm>
                            <a:off x="665" y="1037"/>
                            <a:ext cx="272" cy="59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4456B510" w14:textId="77777777" w:rsidR="001F1281" w:rsidRDefault="00000000">
                              <w:pPr>
                                <w:spacing w:line="0" w:lineRule="atLeast"/>
                                <w:jc w:val="center"/>
                                <w:rPr>
                                  <w:b/>
                                  <w:sz w:val="18"/>
                                  <w:szCs w:val="18"/>
                                </w:rPr>
                              </w:pPr>
                              <w:r>
                                <w:rPr>
                                  <w:rFonts w:hint="eastAsia"/>
                                  <w:b/>
                                  <w:sz w:val="18"/>
                                  <w:szCs w:val="18"/>
                                </w:rPr>
                                <w:t>160</w:t>
                              </w:r>
                            </w:p>
                          </w:txbxContent>
                        </wps:txbx>
                        <wps:bodyPr rot="0" vert="vert270" wrap="square" lIns="0" tIns="0" rIns="0" bIns="0" anchor="t" anchorCtr="0" upright="1">
                          <a:noAutofit/>
                        </wps:bodyPr>
                      </wps:wsp>
                      <wps:wsp>
                        <wps:cNvPr id="61191936" name="AutoShape 967"/>
                        <wps:cNvSpPr>
                          <a:spLocks noChangeArrowheads="1"/>
                        </wps:cNvSpPr>
                        <wps:spPr bwMode="auto">
                          <a:xfrm>
                            <a:off x="1206" y="868"/>
                            <a:ext cx="97" cy="85"/>
                          </a:xfrm>
                          <a:prstGeom prst="flowChartConnector">
                            <a:avLst/>
                          </a:prstGeom>
                          <a:blipFill dpi="0" rotWithShape="0">
                            <a:blip r:embed="rId18"/>
                            <a:srcRect/>
                            <a:tile tx="0" ty="0" sx="100000" sy="100000" flip="none" algn="tl"/>
                          </a:blipFill>
                          <a:ln w="9525" cmpd="sng">
                            <a:solidFill>
                              <a:srgbClr val="000000"/>
                            </a:solidFill>
                            <a:round/>
                            <a:headEnd/>
                            <a:tailEnd/>
                          </a:ln>
                        </wps:spPr>
                        <wps:bodyPr rot="0" vert="horz" wrap="square" lIns="91440" tIns="45720" rIns="91440" bIns="45720" anchor="t" anchorCtr="0" upright="1">
                          <a:noAutofit/>
                        </wps:bodyPr>
                      </wps:wsp>
                      <wps:wsp>
                        <wps:cNvPr id="1587176353" name="AutoShape 968"/>
                        <wps:cNvSpPr>
                          <a:spLocks noChangeArrowheads="1"/>
                        </wps:cNvSpPr>
                        <wps:spPr bwMode="auto">
                          <a:xfrm>
                            <a:off x="1594" y="868"/>
                            <a:ext cx="98" cy="84"/>
                          </a:xfrm>
                          <a:prstGeom prst="flowChartConnector">
                            <a:avLst/>
                          </a:prstGeom>
                          <a:blipFill dpi="0" rotWithShape="0">
                            <a:blip r:embed="rId19"/>
                            <a:srcRect/>
                            <a:tile tx="0" ty="0" sx="100000" sy="100000" flip="none" algn="tl"/>
                          </a:blipFill>
                          <a:ln w="9525" cmpd="sng">
                            <a:solidFill>
                              <a:srgbClr val="000000"/>
                            </a:solidFill>
                            <a:round/>
                            <a:headEnd/>
                            <a:tailEnd/>
                          </a:ln>
                        </wps:spPr>
                        <wps:bodyPr rot="0" vert="horz" wrap="square" lIns="91440" tIns="45720" rIns="91440" bIns="45720" anchor="t" anchorCtr="0" upright="1">
                          <a:noAutofit/>
                        </wps:bodyPr>
                      </wps:wsp>
                      <wps:wsp>
                        <wps:cNvPr id="368915721" name="AutoShape 969"/>
                        <wps:cNvSpPr>
                          <a:spLocks noChangeArrowheads="1"/>
                        </wps:cNvSpPr>
                        <wps:spPr bwMode="auto">
                          <a:xfrm>
                            <a:off x="1984" y="868"/>
                            <a:ext cx="98" cy="84"/>
                          </a:xfrm>
                          <a:prstGeom prst="flowChartConnector">
                            <a:avLst/>
                          </a:prstGeom>
                          <a:blipFill dpi="0" rotWithShape="0">
                            <a:blip r:embed="rId20"/>
                            <a:srcRect/>
                            <a:tile tx="0" ty="0" sx="100000" sy="100000" flip="none" algn="tl"/>
                          </a:blipFill>
                          <a:ln w="9525" cmpd="sng">
                            <a:solidFill>
                              <a:srgbClr val="000000"/>
                            </a:solidFill>
                            <a:round/>
                            <a:headEnd/>
                            <a:tailEnd/>
                          </a:ln>
                        </wps:spPr>
                        <wps:bodyPr rot="0" vert="horz" wrap="square" lIns="91440" tIns="45720" rIns="91440" bIns="45720" anchor="t" anchorCtr="0" upright="1">
                          <a:noAutofit/>
                        </wps:bodyPr>
                      </wps:wsp>
                      <wps:wsp>
                        <wps:cNvPr id="681872431" name="AutoShape 970"/>
                        <wps:cNvSpPr>
                          <a:spLocks noChangeArrowheads="1"/>
                        </wps:cNvSpPr>
                        <wps:spPr bwMode="auto">
                          <a:xfrm>
                            <a:off x="2373" y="868"/>
                            <a:ext cx="97" cy="85"/>
                          </a:xfrm>
                          <a:prstGeom prst="flowChartConnector">
                            <a:avLst/>
                          </a:prstGeom>
                          <a:solidFill>
                            <a:srgbClr val="FFFFFF"/>
                          </a:solidFill>
                          <a:ln w="9525" cmpd="sng">
                            <a:solidFill>
                              <a:srgbClr val="000000"/>
                            </a:solidFill>
                            <a:round/>
                            <a:headEnd/>
                            <a:tailEnd/>
                          </a:ln>
                        </wps:spPr>
                        <wps:bodyPr rot="0" vert="horz" wrap="square" lIns="91440" tIns="45720" rIns="91440" bIns="45720" anchor="t" anchorCtr="0" upright="1">
                          <a:noAutofit/>
                        </wps:bodyPr>
                      </wps:wsp>
                      <wps:wsp>
                        <wps:cNvPr id="1620931246" name="AutoShape 971"/>
                        <wps:cNvSpPr>
                          <a:spLocks noChangeArrowheads="1"/>
                        </wps:cNvSpPr>
                        <wps:spPr bwMode="auto">
                          <a:xfrm>
                            <a:off x="3151" y="868"/>
                            <a:ext cx="97" cy="84"/>
                          </a:xfrm>
                          <a:prstGeom prst="flowChartConnector">
                            <a:avLst/>
                          </a:prstGeom>
                          <a:blipFill dpi="0" rotWithShape="0">
                            <a:blip r:embed="rId20"/>
                            <a:srcRect/>
                            <a:tile tx="0" ty="0" sx="100000" sy="100000" flip="none" algn="tl"/>
                          </a:blipFill>
                          <a:ln w="9525" cmpd="sng">
                            <a:solidFill>
                              <a:srgbClr val="000000"/>
                            </a:solidFill>
                            <a:round/>
                            <a:headEnd/>
                            <a:tailEnd/>
                          </a:ln>
                        </wps:spPr>
                        <wps:bodyPr rot="0" vert="horz" wrap="square" lIns="91440" tIns="45720" rIns="91440" bIns="45720" anchor="t" anchorCtr="0" upright="1">
                          <a:noAutofit/>
                        </wps:bodyPr>
                      </wps:wsp>
                      <wps:wsp>
                        <wps:cNvPr id="1888297755" name="AutoShape 972"/>
                        <wps:cNvSpPr>
                          <a:spLocks noChangeArrowheads="1"/>
                        </wps:cNvSpPr>
                        <wps:spPr bwMode="auto">
                          <a:xfrm>
                            <a:off x="3540" y="868"/>
                            <a:ext cx="97" cy="85"/>
                          </a:xfrm>
                          <a:prstGeom prst="flowChartConnector">
                            <a:avLst/>
                          </a:prstGeom>
                          <a:blipFill dpi="0" rotWithShape="0">
                            <a:blip r:embed="rId18"/>
                            <a:srcRect/>
                            <a:tile tx="0" ty="0" sx="100000" sy="100000" flip="none" algn="tl"/>
                          </a:blipFill>
                          <a:ln w="9525" cmpd="sng">
                            <a:solidFill>
                              <a:srgbClr val="000000"/>
                            </a:solidFill>
                            <a:round/>
                            <a:headEnd/>
                            <a:tailEnd/>
                          </a:ln>
                        </wps:spPr>
                        <wps:bodyPr rot="0" vert="horz" wrap="square" lIns="91440" tIns="45720" rIns="91440" bIns="45720" anchor="t" anchorCtr="0" upright="1">
                          <a:noAutofit/>
                        </wps:bodyPr>
                      </wps:wsp>
                      <wps:wsp>
                        <wps:cNvPr id="1408844931" name="AutoShape 973"/>
                        <wps:cNvSpPr>
                          <a:spLocks noChangeArrowheads="1"/>
                        </wps:cNvSpPr>
                        <wps:spPr bwMode="auto">
                          <a:xfrm>
                            <a:off x="3929" y="868"/>
                            <a:ext cx="97" cy="84"/>
                          </a:xfrm>
                          <a:prstGeom prst="flowChartConnector">
                            <a:avLst/>
                          </a:prstGeom>
                          <a:blipFill dpi="0" rotWithShape="0">
                            <a:blip r:embed="rId19"/>
                            <a:srcRect/>
                            <a:tile tx="0" ty="0" sx="100000" sy="100000" flip="none" algn="tl"/>
                          </a:blipFill>
                          <a:ln w="9525" cmpd="sng">
                            <a:solidFill>
                              <a:srgbClr val="000000"/>
                            </a:solidFill>
                            <a:round/>
                            <a:headEnd/>
                            <a:tailEnd/>
                          </a:ln>
                        </wps:spPr>
                        <wps:bodyPr rot="0" vert="horz" wrap="square" lIns="91440" tIns="45720" rIns="91440" bIns="45720" anchor="t" anchorCtr="0" upright="1">
                          <a:noAutofit/>
                        </wps:bodyPr>
                      </wps:wsp>
                      <wps:wsp>
                        <wps:cNvPr id="1286325476" name="AutoShape 974"/>
                        <wps:cNvSpPr>
                          <a:spLocks noChangeArrowheads="1"/>
                        </wps:cNvSpPr>
                        <wps:spPr bwMode="auto">
                          <a:xfrm>
                            <a:off x="4318" y="868"/>
                            <a:ext cx="98" cy="84"/>
                          </a:xfrm>
                          <a:prstGeom prst="flowChartConnector">
                            <a:avLst/>
                          </a:prstGeom>
                          <a:blipFill dpi="0" rotWithShape="0">
                            <a:blip r:embed="rId20"/>
                            <a:srcRect/>
                            <a:tile tx="0" ty="0" sx="100000" sy="100000" flip="none" algn="tl"/>
                          </a:blipFill>
                          <a:ln w="9525" cmpd="sng">
                            <a:solidFill>
                              <a:srgbClr val="000000"/>
                            </a:solidFill>
                            <a:round/>
                            <a:headEnd/>
                            <a:tailEnd/>
                          </a:ln>
                        </wps:spPr>
                        <wps:bodyPr rot="0" vert="horz" wrap="square" lIns="91440" tIns="45720" rIns="91440" bIns="45720" anchor="t" anchorCtr="0" upright="1">
                          <a:noAutofit/>
                        </wps:bodyPr>
                      </wps:wsp>
                      <wps:wsp>
                        <wps:cNvPr id="1946379935" name="AutoShape 975"/>
                        <wps:cNvSpPr>
                          <a:spLocks noChangeArrowheads="1"/>
                        </wps:cNvSpPr>
                        <wps:spPr bwMode="auto">
                          <a:xfrm>
                            <a:off x="2762" y="868"/>
                            <a:ext cx="98" cy="84"/>
                          </a:xfrm>
                          <a:prstGeom prst="flowChartConnector">
                            <a:avLst/>
                          </a:prstGeom>
                          <a:blipFill dpi="0" rotWithShape="0">
                            <a:blip r:embed="rId19"/>
                            <a:srcRect/>
                            <a:tile tx="0" ty="0" sx="100000" sy="100000" flip="none" algn="tl"/>
                          </a:blipFill>
                          <a:ln w="9525" cmpd="sng">
                            <a:solidFill>
                              <a:srgbClr val="000000"/>
                            </a:solidFill>
                            <a:round/>
                            <a:headEnd/>
                            <a:tailEnd/>
                          </a:ln>
                        </wps:spPr>
                        <wps:bodyPr rot="0" vert="horz" wrap="square" lIns="91440" tIns="45720" rIns="91440" bIns="45720" anchor="t" anchorCtr="0" upright="1">
                          <a:noAutofit/>
                        </wps:bodyPr>
                      </wps:wsp>
                      <wps:wsp>
                        <wps:cNvPr id="606170097" name="AutoShape 976"/>
                        <wps:cNvSpPr>
                          <a:spLocks noChangeArrowheads="1"/>
                        </wps:cNvSpPr>
                        <wps:spPr bwMode="auto">
                          <a:xfrm>
                            <a:off x="2373" y="868"/>
                            <a:ext cx="97" cy="85"/>
                          </a:xfrm>
                          <a:prstGeom prst="flowChartConnector">
                            <a:avLst/>
                          </a:prstGeom>
                          <a:blipFill dpi="0" rotWithShape="0">
                            <a:blip r:embed="rId18"/>
                            <a:srcRect/>
                            <a:tile tx="0" ty="0" sx="100000" sy="100000" flip="none" algn="tl"/>
                          </a:blipFill>
                          <a:ln w="9525" cmpd="sng">
                            <a:solidFill>
                              <a:srgbClr val="000000"/>
                            </a:solidFill>
                            <a:round/>
                            <a:headEnd/>
                            <a:tailEnd/>
                          </a:ln>
                        </wps:spPr>
                        <wps:bodyPr rot="0" vert="horz" wrap="square" lIns="91440" tIns="45720" rIns="91440" bIns="45720" anchor="t" anchorCtr="0" upright="1">
                          <a:noAutofit/>
                        </wps:bodyPr>
                      </wps:wsp>
                      <wps:wsp>
                        <wps:cNvPr id="728764254" name="FreeForm 977"/>
                        <wps:cNvSpPr>
                          <a:spLocks/>
                        </wps:cNvSpPr>
                        <wps:spPr bwMode="auto">
                          <a:xfrm>
                            <a:off x="2814" y="44"/>
                            <a:ext cx="1" cy="3201"/>
                          </a:xfrm>
                          <a:custGeom>
                            <a:avLst/>
                            <a:gdLst>
                              <a:gd name="T0" fmla="*/ 0 w 1"/>
                              <a:gd name="T1" fmla="*/ 0 h 5925"/>
                              <a:gd name="T2" fmla="*/ 0 w 1"/>
                              <a:gd name="T3" fmla="*/ 5925 h 5925"/>
                            </a:gdLst>
                            <a:ahLst/>
                            <a:cxnLst>
                              <a:cxn ang="0">
                                <a:pos x="T0" y="T1"/>
                              </a:cxn>
                              <a:cxn ang="0">
                                <a:pos x="T2" y="T3"/>
                              </a:cxn>
                            </a:cxnLst>
                            <a:rect l="0" t="0" r="r" b="b"/>
                            <a:pathLst>
                              <a:path w="1" h="5925">
                                <a:moveTo>
                                  <a:pt x="0" y="0"/>
                                </a:moveTo>
                                <a:lnTo>
                                  <a:pt x="0" y="5925"/>
                                </a:lnTo>
                              </a:path>
                            </a:pathLst>
                          </a:custGeom>
                          <a:noFill/>
                          <a:ln w="9525" cmpd="sng">
                            <a:solidFill>
                              <a:srgbClr val="000000"/>
                            </a:solidFill>
                            <a:prstDash val="lgDash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5737416" name="Line 983"/>
                        <wps:cNvCnPr>
                          <a:cxnSpLocks noChangeShapeType="1"/>
                        </wps:cNvCnPr>
                        <wps:spPr bwMode="auto">
                          <a:xfrm flipV="1">
                            <a:off x="4124" y="362"/>
                            <a:ext cx="583" cy="506"/>
                          </a:xfrm>
                          <a:prstGeom prst="line">
                            <a:avLst/>
                          </a:prstGeom>
                          <a:noFill/>
                          <a:ln w="952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7682540" name="Line 984"/>
                        <wps:cNvCnPr>
                          <a:cxnSpLocks noChangeShapeType="1"/>
                        </wps:cNvCnPr>
                        <wps:spPr bwMode="auto">
                          <a:xfrm>
                            <a:off x="4707" y="362"/>
                            <a:ext cx="778" cy="1"/>
                          </a:xfrm>
                          <a:prstGeom prst="line">
                            <a:avLst/>
                          </a:prstGeom>
                          <a:noFill/>
                          <a:ln w="952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9993657" name="Rectangle 985"/>
                        <wps:cNvSpPr>
                          <a:spLocks noChangeArrowheads="1"/>
                        </wps:cNvSpPr>
                        <wps:spPr bwMode="auto">
                          <a:xfrm>
                            <a:off x="4830" y="0"/>
                            <a:ext cx="681" cy="362"/>
                          </a:xfrm>
                          <a:prstGeom prst="rect">
                            <a:avLst/>
                          </a:prstGeom>
                          <a:solidFill>
                            <a:srgbClr val="FFFFFF"/>
                          </a:solidFill>
                          <a:ln>
                            <a:noFill/>
                          </a:ln>
                          <a:effectLst/>
                          <a:extLst>
                            <a:ext uri="{91240B29-F687-4F45-9708-019B960494DF}">
                              <a14:hiddenLine xmlns:a14="http://schemas.microsoft.com/office/drawing/2010/main" w="9525" cmpd="sng">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A5171BE" w14:textId="77777777" w:rsidR="001F1281" w:rsidRDefault="00000000">
                              <w:pPr>
                                <w:jc w:val="center"/>
                                <w:rPr>
                                  <w:b/>
                                  <w:sz w:val="18"/>
                                  <w:szCs w:val="18"/>
                                </w:rPr>
                              </w:pPr>
                              <w:r>
                                <w:rPr>
                                  <w:rFonts w:hint="eastAsia"/>
                                  <w:b/>
                                  <w:sz w:val="18"/>
                                  <w:szCs w:val="18"/>
                                </w:rPr>
                                <w:t>固定架</w:t>
                              </w:r>
                            </w:p>
                          </w:txbxContent>
                        </wps:txbx>
                        <wps:bodyPr rot="0" vert="horz" wrap="square" lIns="0" tIns="0" rIns="0" bIns="0" anchor="t" anchorCtr="0" upright="1">
                          <a:noAutofit/>
                        </wps:bodyPr>
                      </wps:wsp>
                      <wps:wsp>
                        <wps:cNvPr id="1270646909" name="Line 986"/>
                        <wps:cNvCnPr>
                          <a:cxnSpLocks noChangeShapeType="1"/>
                        </wps:cNvCnPr>
                        <wps:spPr bwMode="auto">
                          <a:xfrm>
                            <a:off x="4124" y="1795"/>
                            <a:ext cx="583" cy="337"/>
                          </a:xfrm>
                          <a:prstGeom prst="line">
                            <a:avLst/>
                          </a:prstGeom>
                          <a:noFill/>
                          <a:ln w="952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82914642" name="Line 987"/>
                        <wps:cNvCnPr>
                          <a:cxnSpLocks noChangeShapeType="1"/>
                        </wps:cNvCnPr>
                        <wps:spPr bwMode="auto">
                          <a:xfrm>
                            <a:off x="4707" y="2132"/>
                            <a:ext cx="778" cy="1"/>
                          </a:xfrm>
                          <a:prstGeom prst="line">
                            <a:avLst/>
                          </a:prstGeom>
                          <a:noFill/>
                          <a:ln w="952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96791809" name="Rectangle 988"/>
                        <wps:cNvSpPr>
                          <a:spLocks noChangeArrowheads="1"/>
                        </wps:cNvSpPr>
                        <wps:spPr bwMode="auto">
                          <a:xfrm>
                            <a:off x="4804" y="1826"/>
                            <a:ext cx="681" cy="273"/>
                          </a:xfrm>
                          <a:prstGeom prst="rect">
                            <a:avLst/>
                          </a:prstGeom>
                          <a:solidFill>
                            <a:srgbClr val="FFFFFF"/>
                          </a:solidFill>
                          <a:ln>
                            <a:noFill/>
                          </a:ln>
                          <a:effectLst/>
                          <a:extLst>
                            <a:ext uri="{91240B29-F687-4F45-9708-019B960494DF}">
                              <a14:hiddenLine xmlns:a14="http://schemas.microsoft.com/office/drawing/2010/main" w="9525" cmpd="sng">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A9B135" w14:textId="77777777" w:rsidR="001F1281" w:rsidRDefault="00000000">
                              <w:pPr>
                                <w:jc w:val="center"/>
                                <w:rPr>
                                  <w:b/>
                                  <w:sz w:val="18"/>
                                  <w:szCs w:val="18"/>
                                </w:rPr>
                              </w:pPr>
                              <w:r>
                                <w:rPr>
                                  <w:rFonts w:hint="eastAsia"/>
                                  <w:b/>
                                  <w:sz w:val="18"/>
                                  <w:szCs w:val="18"/>
                                </w:rPr>
                                <w:t>支 架</w:t>
                              </w:r>
                            </w:p>
                          </w:txbxContent>
                        </wps:txbx>
                        <wps:bodyPr rot="0" vert="horz" wrap="square" lIns="0" tIns="0" rIns="0" bIns="0" anchor="t" anchorCtr="0" upright="1">
                          <a:noAutofit/>
                        </wps:bodyPr>
                      </wps:wsp>
                      <wps:wsp>
                        <wps:cNvPr id="941085362" name="Line 989"/>
                        <wps:cNvCnPr>
                          <a:cxnSpLocks noChangeShapeType="1"/>
                        </wps:cNvCnPr>
                        <wps:spPr bwMode="auto">
                          <a:xfrm>
                            <a:off x="1693" y="1760"/>
                            <a:ext cx="2310" cy="1"/>
                          </a:xfrm>
                          <a:prstGeom prst="line">
                            <a:avLst/>
                          </a:prstGeom>
                          <a:noFill/>
                          <a:ln w="38100" cmpd="sng">
                            <a:solidFill>
                              <a:srgbClr val="000000"/>
                            </a:solidFill>
                            <a:round/>
                            <a:headEnd/>
                            <a:tailEnd/>
                          </a:ln>
                          <a:extLst>
                            <a:ext uri="{909E8E84-426E-40DD-AFC4-6F175D3DCCD1}">
                              <a14:hiddenFill xmlns:a14="http://schemas.microsoft.com/office/drawing/2010/main">
                                <a:noFill/>
                              </a14:hiddenFill>
                            </a:ext>
                          </a:extLst>
                        </wps:spPr>
                        <wps:bodyPr/>
                      </wps:wsp>
                      <wps:wsp>
                        <wps:cNvPr id="1467490732" name="Line 990"/>
                        <wps:cNvCnPr>
                          <a:cxnSpLocks noChangeShapeType="1"/>
                        </wps:cNvCnPr>
                        <wps:spPr bwMode="auto">
                          <a:xfrm>
                            <a:off x="1680" y="1716"/>
                            <a:ext cx="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826664492" name="Line 991"/>
                        <wps:cNvCnPr>
                          <a:cxnSpLocks noChangeShapeType="1"/>
                        </wps:cNvCnPr>
                        <wps:spPr bwMode="auto">
                          <a:xfrm>
                            <a:off x="3692" y="1766"/>
                            <a:ext cx="1035" cy="848"/>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052970676" name="Line 992"/>
                        <wps:cNvCnPr>
                          <a:cxnSpLocks noChangeShapeType="1"/>
                        </wps:cNvCnPr>
                        <wps:spPr bwMode="auto">
                          <a:xfrm>
                            <a:off x="4727" y="2621"/>
                            <a:ext cx="840" cy="1"/>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536117904" name="Rectangle 993"/>
                        <wps:cNvSpPr>
                          <a:spLocks noChangeArrowheads="1"/>
                        </wps:cNvSpPr>
                        <wps:spPr bwMode="auto">
                          <a:xfrm>
                            <a:off x="4802" y="2269"/>
                            <a:ext cx="630" cy="312"/>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5CA187D6" w14:textId="77777777" w:rsidR="001F1281" w:rsidRDefault="00000000">
                              <w:pPr>
                                <w:jc w:val="center"/>
                                <w:rPr>
                                  <w:b/>
                                  <w:sz w:val="18"/>
                                  <w:szCs w:val="18"/>
                                </w:rPr>
                              </w:pPr>
                              <w:r>
                                <w:rPr>
                                  <w:rFonts w:hint="eastAsia"/>
                                  <w:b/>
                                  <w:sz w:val="18"/>
                                  <w:szCs w:val="18"/>
                                </w:rPr>
                                <w:t>瓷 板</w:t>
                              </w:r>
                            </w:p>
                          </w:txbxContent>
                        </wps:txbx>
                        <wps:bodyPr rot="0" vert="horz" wrap="square" lIns="0" tIns="0" rIns="0" bIns="0" anchor="t" anchorCtr="0" upright="1">
                          <a:noAutofit/>
                        </wps:bodyPr>
                      </wps:wsp>
                    </wpg:wgp>
                  </a:graphicData>
                </a:graphic>
              </wp:inline>
            </w:drawing>
          </mc:Choice>
          <mc:Fallback>
            <w:pict>
              <v:group w14:anchorId="00488D6F" id="Group 13" o:spid="_x0000_s1034" style="width:288.85pt;height:163.8pt;mso-position-horizontal-relative:char;mso-position-vertical-relative:line" coordsize="5777,32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">
                <v:rect id="Picture 948" o:spid="_x0000_s1035" style="position:absolute;width:5777;height: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" filled="f" stroked="f">
                  <o:lock v:ext="edit" aspectratio="t" text="t"/>
                </v:rect>
                <v:rect id="Rectangle 949" o:spid="_x0000_s1036" style="position:absolute;left:1011;top:110;width:3599;height:2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"/>
                <v:line id="Line 950" o:spid="_x0000_s1037" style="position:absolute;visibility:visible;mso-wrap-style:square" from="1109,868" to="4610,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"/>
                <v:line id="Line 951" o:spid="_x0000_s1038" style="position:absolute;visibility:visible;mso-wrap-style:square" from="1011,1795" to="4610,1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"/>
                <v:line id="Line 952" o:spid="_x0000_s1039" style="position:absolute;flip:x;visibility:visible;mso-wrap-style:square" from="1206,446" to="1207,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"/>
                <v:line id="Line 953" o:spid="_x0000_s1040" style="position:absolute;flip:x;visibility:visible;mso-wrap-style:square" from="4415,416" to="4416,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"/>
                <v:line id="Line 954" o:spid="_x0000_s1041" style="position:absolute;flip:y;visibility:visible;mso-wrap-style:square" from="1228,620" to="4367,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">
                  <v:stroke startarrow="block" endarrow="block"/>
                </v:line>
                <v:line id="Line 955" o:spid="_x0000_s1042" style="position:absolute;flip:x;visibility:visible;mso-wrap-style:square" from="622,1795" to="1011,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"/>
                <v:line id="Line 956" o:spid="_x0000_s1043" style="position:absolute;flip:x y;visibility:visible;mso-wrap-style:square" from="720,868" to="1140,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"/>
                <v:line id="Line 959" o:spid="_x0000_s1044" style="position:absolute;flip:x;visibility:visible;mso-wrap-style:square" from="966,870" to="968,1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">
                  <v:stroke startarrow="block" endarrow="block"/>
                </v:line>
                <v:shape id="FreeForm 961" o:spid="_x0000_s1045" style="position:absolute;left:4418;top:615;width:289;height:283;visibility:visible;mso-wrap-style:square;v-text-anchor:top" coordsize="535,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" path="m,523l535,e" filled="f">
                  <v:path arrowok="t" o:connecttype="custom" o:connectlocs="0,283;289,0" o:connectangles="0,0"/>
                </v:shape>
                <v:shape id="FreeForm 962" o:spid="_x0000_s1046" style="position:absolute;left:4707;top:619;width:797;height:0;visibility:visible;mso-wrap-style:square;v-text-anchor:top" coordsize="14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" path="m,l1475,1e" filled="f">
                  <v:path arrowok="t" o:connecttype="custom" o:connectlocs="0,0;797,1" o:connectangles="0,0"/>
                </v:shape>
                <v:rect id="Rectangle 963" o:spid="_x0000_s1047" style="position:absolute;left:4804;top:362;width:681;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" stroked="f">
                  <v:textbox inset="0,0,0,0">
                    <w:txbxContent>
                      <w:p w14:paraId="418B4A75" w14:textId="77777777" w:rsidR="001F1281" w:rsidRDefault="00000000">
                        <w:pPr>
                          <w:jc w:val="center"/>
                          <w:rPr>
                            <w:b/>
                            <w:sz w:val="18"/>
                            <w:szCs w:val="18"/>
                          </w:rPr>
                        </w:pPr>
                        <w:r>
                          <w:rPr>
                            <w:rFonts w:hint="eastAsia"/>
                            <w:b/>
                            <w:sz w:val="18"/>
                            <w:szCs w:val="18"/>
                          </w:rPr>
                          <w:t>紫外灯</w:t>
                        </w:r>
                      </w:p>
                    </w:txbxContent>
                  </v:textbox>
                </v:rect>
                <v:rect id="Rectangle 964" o:spid="_x0000_s1048" style="position:absolute;left:2470;top:333;width:778;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" stroked="f">
                  <v:textbox inset="0,0,0,0">
                    <w:txbxContent>
                      <w:p w14:paraId="773931F6" w14:textId="77777777" w:rsidR="001F1281" w:rsidRDefault="00000000">
                        <w:pPr>
                          <w:jc w:val="center"/>
                          <w:rPr>
                            <w:b/>
                            <w:sz w:val="18"/>
                            <w:szCs w:val="18"/>
                          </w:rPr>
                        </w:pPr>
                        <w:r>
                          <w:rPr>
                            <w:rFonts w:hint="eastAsia"/>
                            <w:b/>
                            <w:sz w:val="18"/>
                            <w:szCs w:val="18"/>
                          </w:rPr>
                          <w:t>370</w:t>
                        </w:r>
                      </w:p>
                    </w:txbxContent>
                  </v:textbox>
                </v:rect>
                <v:rect id="Rectangle 966" o:spid="_x0000_s1049" style="position:absolute;left:665;top:1037;width:272;height: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" stroked="f">
                  <v:textbox style="layout-flow:vertical;mso-layout-flow-alt:bottom-to-top" inset="0,0,0,0">
                    <w:txbxContent>
                      <w:p w14:paraId="4456B510" w14:textId="77777777" w:rsidR="001F1281" w:rsidRDefault="00000000">
                        <w:pPr>
                          <w:spacing w:line="0" w:lineRule="atLeast"/>
                          <w:jc w:val="center"/>
                          <w:rPr>
                            <w:b/>
                            <w:sz w:val="18"/>
                            <w:szCs w:val="18"/>
                          </w:rPr>
                        </w:pPr>
                        <w:r>
                          <w:rPr>
                            <w:rFonts w:hint="eastAsia"/>
                            <w:b/>
                            <w:sz w:val="18"/>
                            <w:szCs w:val="18"/>
                          </w:rPr>
                          <w:t>160</w:t>
                        </w:r>
                      </w:p>
                    </w:txbxContent>
                  </v:textbox>
                </v:rect>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967" o:spid="_x0000_s1050" type="#_x0000_t120" style="position:absolute;left:1206;top:868;width:97;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">
                  <v:fill r:id="rId21" o:title="" recolor="t" type="tile"/>
                </v:shape>
                <v:shape id="AutoShape 968" o:spid="_x0000_s1051" type="#_x0000_t120" style="position:absolute;left:1594;top:868;width:98;height: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">
                  <v:fill r:id="rId22" o:title="" recolor="t" type="tile"/>
                </v:shape>
                <v:shape id="AutoShape 969" o:spid="_x0000_s1052" type="#_x0000_t120" style="position:absolute;left:1984;top:868;width:98;height: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">
                  <v:fill r:id="rId23" o:title="" recolor="t" type="tile"/>
                </v:shape>
                <v:shape id="AutoShape 970" o:spid="_x0000_s1053" type="#_x0000_t120" style="position:absolute;left:2373;top:868;width:97;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"/>
                <v:shape id="AutoShape 971" o:spid="_x0000_s1054" type="#_x0000_t120" style="position:absolute;left:3151;top:868;width:97;height: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">
                  <v:fill r:id="rId23" o:title="" recolor="t" type="tile"/>
                </v:shape>
                <v:shape id="AutoShape 972" o:spid="_x0000_s1055" type="#_x0000_t120" style="position:absolute;left:3540;top:868;width:97;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">
                  <v:fill r:id="rId21" o:title="" recolor="t" type="tile"/>
                </v:shape>
                <v:shape id="AutoShape 973" o:spid="_x0000_s1056" type="#_x0000_t120" style="position:absolute;left:3929;top:868;width:97;height: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">
                  <v:fill r:id="rId22" o:title="" recolor="t" type="tile"/>
                </v:shape>
                <v:shape id="AutoShape 974" o:spid="_x0000_s1057" type="#_x0000_t120" style="position:absolute;left:4318;top:868;width:98;height: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">
                  <v:fill r:id="rId23" o:title="" recolor="t" type="tile"/>
                </v:shape>
                <v:shape id="AutoShape 975" o:spid="_x0000_s1058" type="#_x0000_t120" style="position:absolute;left:2762;top:868;width:98;height: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">
                  <v:fill r:id="rId22" o:title="" recolor="t" type="tile"/>
                </v:shape>
                <v:shape id="AutoShape 976" o:spid="_x0000_s1059" type="#_x0000_t120" style="position:absolute;left:2373;top:868;width:97;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">
                  <v:fill r:id="rId21" o:title="" recolor="t" type="tile"/>
                </v:shape>
                <v:shape id="FreeForm 977" o:spid="_x0000_s1060" style="position:absolute;left:2814;top:44;width:1;height:3201;visibility:visible;mso-wrap-style:square;v-text-anchor:top" coordsize="1,5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" path="m,l,5925e" filled="f">
                  <v:stroke dashstyle="longDashDot"/>
                  <v:path arrowok="t" o:connecttype="custom" o:connectlocs="0,0;0,3201" o:connectangles="0,0"/>
                </v:shape>
                <v:line id="Line 983" o:spid="_x0000_s1061" style="position:absolute;flip:y;visibility:visible;mso-wrap-style:square" from="4124,362" to="4707,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"/>
                <v:line id="Line 984" o:spid="_x0000_s1062" style="position:absolute;visibility:visible;mso-wrap-style:square" from="4707,362" to="5485,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"/>
                <v:rect id="Rectangle 985" o:spid="_x0000_s1063" style="position:absolute;left:4830;width:681;height: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" stroked="f">
                  <v:textbox inset="0,0,0,0">
                    <w:txbxContent>
                      <w:p w14:paraId="6A5171BE" w14:textId="77777777" w:rsidR="001F1281" w:rsidRDefault="00000000">
                        <w:pPr>
                          <w:jc w:val="center"/>
                          <w:rPr>
                            <w:b/>
                            <w:sz w:val="18"/>
                            <w:szCs w:val="18"/>
                          </w:rPr>
                        </w:pPr>
                        <w:r>
                          <w:rPr>
                            <w:rFonts w:hint="eastAsia"/>
                            <w:b/>
                            <w:sz w:val="18"/>
                            <w:szCs w:val="18"/>
                          </w:rPr>
                          <w:t>固定架</w:t>
                        </w:r>
                      </w:p>
                    </w:txbxContent>
                  </v:textbox>
                </v:rect>
                <v:line id="Line 986" o:spid="_x0000_s1064" style="position:absolute;visibility:visible;mso-wrap-style:square" from="4124,1795" to="4707,2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"/>
                <v:line id="Line 987" o:spid="_x0000_s1065" style="position:absolute;visibility:visible;mso-wrap-style:square" from="4707,2132" to="5485,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"/>
                <v:rect id="Rectangle 988" o:spid="_x0000_s1066" style="position:absolute;left:4804;top:1826;width:681;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" stroked="f">
                  <v:textbox inset="0,0,0,0">
                    <w:txbxContent>
                      <w:p w14:paraId="07A9B135" w14:textId="77777777" w:rsidR="001F1281" w:rsidRDefault="00000000">
                        <w:pPr>
                          <w:jc w:val="center"/>
                          <w:rPr>
                            <w:b/>
                            <w:sz w:val="18"/>
                            <w:szCs w:val="18"/>
                          </w:rPr>
                        </w:pPr>
                        <w:r>
                          <w:rPr>
                            <w:rFonts w:hint="eastAsia"/>
                            <w:b/>
                            <w:sz w:val="18"/>
                            <w:szCs w:val="18"/>
                          </w:rPr>
                          <w:t>支 架</w:t>
                        </w:r>
                      </w:p>
                    </w:txbxContent>
                  </v:textbox>
                </v:rect>
                <v:line id="Line 989" o:spid="_x0000_s1067" style="position:absolute;visibility:visible;mso-wrap-style:square" from="1693,1760" to="4003,1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" strokeweight="3pt"/>
                <v:line id="Line 990" o:spid="_x0000_s1068" style="position:absolute;visibility:visible;mso-wrap-style:square" from="1680,1716" to="1680,1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"/>
                <v:line id="Line 991" o:spid="_x0000_s1069" style="position:absolute;visibility:visible;mso-wrap-style:square" from="3692,1766" to="4727,2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"/>
                <v:line id="Line 992" o:spid="_x0000_s1070" style="position:absolute;visibility:visible;mso-wrap-style:square" from="4727,2621" to="5567,2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"/>
                <v:rect id="Rectangle 993" o:spid="_x0000_s1071" style="position:absolute;left:4802;top:2269;width:63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" stroked="f">
                  <v:textbox inset="0,0,0,0">
                    <w:txbxContent>
                      <w:p w14:paraId="5CA187D6" w14:textId="77777777" w:rsidR="001F1281" w:rsidRDefault="00000000">
                        <w:pPr>
                          <w:jc w:val="center"/>
                          <w:rPr>
                            <w:b/>
                            <w:sz w:val="18"/>
                            <w:szCs w:val="18"/>
                          </w:rPr>
                        </w:pPr>
                        <w:r>
                          <w:rPr>
                            <w:rFonts w:hint="eastAsia"/>
                            <w:b/>
                            <w:sz w:val="18"/>
                            <w:szCs w:val="18"/>
                          </w:rPr>
                          <w:t>瓷 板</w:t>
                        </w:r>
                      </w:p>
                    </w:txbxContent>
                  </v:textbox>
                </v:rect>
                <w10:anchorlock/>
              </v:group>
            </w:pict>
          </mc:Fallback>
        </mc:AlternateContent>
      </w:r>
    </w:p>
    <w:p w14:paraId="7DF54701" w14:textId="03973E69" w:rsidR="001F1281" w:rsidRDefault="00E04C89">
      <w:pPr>
        <w:pStyle w:val="af5"/>
        <w:ind w:firstLineChars="0" w:firstLine="0"/>
        <w:jc w:val="left"/>
        <w:rPr>
          <w:rFonts w:ascii="Times New Roman"/>
          <w:szCs w:val="21"/>
        </w:rPr>
      </w:pPr>
      <w:r>
        <w:rPr>
          <w:rFonts w:ascii="Times New Roman"/>
          <w:noProof/>
        </w:rPr>
        <mc:AlternateContent>
          <mc:Choice Requires="wps">
            <w:drawing>
              <wp:anchor distT="0" distB="0" distL="114300" distR="114300" simplePos="0" relativeHeight="251646464" behindDoc="0" locked="0" layoutInCell="1" allowOverlap="1" wp14:anchorId="4B7E4046" wp14:editId="2C2787F3">
                <wp:simplePos x="0" y="0"/>
                <wp:positionH relativeFrom="column">
                  <wp:posOffset>352425</wp:posOffset>
                </wp:positionH>
                <wp:positionV relativeFrom="paragraph">
                  <wp:posOffset>66040</wp:posOffset>
                </wp:positionV>
                <wp:extent cx="62230" cy="53975"/>
                <wp:effectExtent l="5080" t="12065" r="8890" b="10160"/>
                <wp:wrapNone/>
                <wp:docPr id="2050915297" name="AutoShape 9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30" cy="53975"/>
                        </a:xfrm>
                        <a:prstGeom prst="flowChartConnector">
                          <a:avLst/>
                        </a:prstGeom>
                        <a:blipFill dpi="0" rotWithShape="0">
                          <a:blip r:embed="rId18"/>
                          <a:srcRect/>
                          <a:tile tx="0" ty="0" sx="100000" sy="100000" flip="none" algn="tl"/>
                        </a:blipFill>
                        <a:ln w="9525" cmpd="sng">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3F7AF4" id="AutoShape 994" o:spid="_x0000_s1026" type="#_x0000_t120" style="position:absolute;margin-left:27.75pt;margin-top:5.2pt;width:4.9pt;height:4.2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">
                <v:fill r:id="rId24" o:title="" recolor="t" type="tile"/>
              </v:shape>
            </w:pict>
          </mc:Fallback>
        </mc:AlternateContent>
      </w:r>
      <w:r>
        <w:rPr>
          <w:rFonts w:ascii="Times New Roman"/>
          <w:szCs w:val="21"/>
        </w:rPr>
        <w:t>说明：</w:t>
      </w:r>
      <w:r>
        <w:rPr>
          <w:rFonts w:ascii="Times New Roman"/>
          <w:szCs w:val="21"/>
        </w:rPr>
        <w:t xml:space="preserve"> ——254</w:t>
      </w:r>
      <w:r>
        <w:rPr>
          <w:rFonts w:ascii="Times New Roman" w:hint="eastAsia"/>
          <w:szCs w:val="21"/>
        </w:rPr>
        <w:t xml:space="preserve"> </w:t>
      </w:r>
      <w:r>
        <w:rPr>
          <w:rFonts w:ascii="Times New Roman"/>
          <w:szCs w:val="21"/>
        </w:rPr>
        <w:t>nm</w:t>
      </w:r>
      <w:r>
        <w:rPr>
          <w:rFonts w:ascii="Times New Roman"/>
          <w:szCs w:val="21"/>
        </w:rPr>
        <w:t>；</w:t>
      </w:r>
    </w:p>
    <w:p w14:paraId="45B1F982" w14:textId="6937F639" w:rsidR="001F1281" w:rsidRDefault="00E04C89">
      <w:pPr>
        <w:pStyle w:val="af5"/>
        <w:ind w:firstLineChars="250" w:firstLine="525"/>
        <w:jc w:val="left"/>
        <w:rPr>
          <w:rFonts w:ascii="Times New Roman"/>
          <w:szCs w:val="21"/>
        </w:rPr>
      </w:pPr>
      <w:r>
        <w:rPr>
          <w:rFonts w:ascii="Times New Roman"/>
          <w:noProof/>
        </w:rPr>
        <mc:AlternateContent>
          <mc:Choice Requires="wps">
            <w:drawing>
              <wp:anchor distT="0" distB="0" distL="114300" distR="114300" simplePos="0" relativeHeight="251647488" behindDoc="0" locked="0" layoutInCell="1" allowOverlap="1" wp14:anchorId="4574A967" wp14:editId="4B5DD16C">
                <wp:simplePos x="0" y="0"/>
                <wp:positionH relativeFrom="column">
                  <wp:posOffset>352425</wp:posOffset>
                </wp:positionH>
                <wp:positionV relativeFrom="paragraph">
                  <wp:posOffset>73660</wp:posOffset>
                </wp:positionV>
                <wp:extent cx="62230" cy="53340"/>
                <wp:effectExtent l="5080" t="8255" r="8890" b="5080"/>
                <wp:wrapNone/>
                <wp:docPr id="1659255625" name="AutoShape 9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30" cy="53340"/>
                        </a:xfrm>
                        <a:prstGeom prst="flowChartConnector">
                          <a:avLst/>
                        </a:prstGeom>
                        <a:blipFill dpi="0" rotWithShape="0">
                          <a:blip r:embed="rId19"/>
                          <a:srcRect/>
                          <a:tile tx="0" ty="0" sx="100000" sy="100000" flip="none" algn="tl"/>
                        </a:blipFill>
                        <a:ln w="9525" cmpd="sng">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BDE0FD" id="AutoShape 995" o:spid="_x0000_s1026" type="#_x0000_t120" style="position:absolute;margin-left:27.75pt;margin-top:5.8pt;width:4.9pt;height:4.2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">
                <v:fill r:id="rId25" o:title="" recolor="t" type="tile"/>
              </v:shape>
            </w:pict>
          </mc:Fallback>
        </mc:AlternateContent>
      </w:r>
      <w:r>
        <w:rPr>
          <w:rFonts w:ascii="Times New Roman"/>
          <w:szCs w:val="21"/>
        </w:rPr>
        <w:t xml:space="preserve">  ——312</w:t>
      </w:r>
      <w:r>
        <w:rPr>
          <w:rFonts w:ascii="Times New Roman" w:hint="eastAsia"/>
          <w:szCs w:val="21"/>
        </w:rPr>
        <w:t xml:space="preserve"> </w:t>
      </w:r>
      <w:r>
        <w:rPr>
          <w:rFonts w:ascii="Times New Roman"/>
          <w:szCs w:val="21"/>
        </w:rPr>
        <w:t>nm</w:t>
      </w:r>
      <w:r>
        <w:rPr>
          <w:rFonts w:ascii="Times New Roman"/>
          <w:szCs w:val="21"/>
        </w:rPr>
        <w:t>；</w:t>
      </w:r>
    </w:p>
    <w:p w14:paraId="57BDCBB6" w14:textId="42384490" w:rsidR="001F1281" w:rsidRDefault="00E04C89">
      <w:pPr>
        <w:pStyle w:val="af5"/>
        <w:ind w:firstLineChars="250" w:firstLine="525"/>
        <w:jc w:val="left"/>
        <w:rPr>
          <w:rFonts w:ascii="Times New Roman"/>
          <w:szCs w:val="21"/>
        </w:rPr>
      </w:pPr>
      <w:r>
        <w:rPr>
          <w:rFonts w:ascii="Times New Roman"/>
          <w:noProof/>
        </w:rPr>
        <mc:AlternateContent>
          <mc:Choice Requires="wps">
            <w:drawing>
              <wp:anchor distT="0" distB="0" distL="114300" distR="114300" simplePos="0" relativeHeight="251648512" behindDoc="0" locked="0" layoutInCell="1" allowOverlap="1" wp14:anchorId="2793A471" wp14:editId="7E5FF49E">
                <wp:simplePos x="0" y="0"/>
                <wp:positionH relativeFrom="column">
                  <wp:posOffset>356235</wp:posOffset>
                </wp:positionH>
                <wp:positionV relativeFrom="paragraph">
                  <wp:posOffset>76200</wp:posOffset>
                </wp:positionV>
                <wp:extent cx="62865" cy="53340"/>
                <wp:effectExtent l="8890" t="8890" r="13970" b="13970"/>
                <wp:wrapNone/>
                <wp:docPr id="324143767" name="AutoShape 9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 cy="53340"/>
                        </a:xfrm>
                        <a:prstGeom prst="flowChartConnector">
                          <a:avLst/>
                        </a:prstGeom>
                        <a:blipFill dpi="0" rotWithShape="0">
                          <a:blip r:embed="rId20"/>
                          <a:srcRect/>
                          <a:tile tx="0" ty="0" sx="100000" sy="100000" flip="none" algn="tl"/>
                        </a:blipFill>
                        <a:ln w="9525" cmpd="sng">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91ED39" id="AutoShape 996" o:spid="_x0000_s1026" type="#_x0000_t120" style="position:absolute;margin-left:28.05pt;margin-top:6pt;width:4.95pt;height:4.2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">
                <v:fill r:id="rId26" o:title="" recolor="t" type="tile"/>
              </v:shape>
            </w:pict>
          </mc:Fallback>
        </mc:AlternateContent>
      </w:r>
      <w:r>
        <w:rPr>
          <w:rFonts w:ascii="Times New Roman"/>
          <w:szCs w:val="21"/>
        </w:rPr>
        <w:t xml:space="preserve">  ——365</w:t>
      </w:r>
      <w:r>
        <w:rPr>
          <w:rFonts w:ascii="Times New Roman" w:hint="eastAsia"/>
          <w:szCs w:val="21"/>
        </w:rPr>
        <w:t xml:space="preserve"> </w:t>
      </w:r>
      <w:r>
        <w:rPr>
          <w:rFonts w:ascii="Times New Roman"/>
          <w:szCs w:val="21"/>
        </w:rPr>
        <w:t>nm</w:t>
      </w:r>
      <w:r>
        <w:rPr>
          <w:rFonts w:ascii="Times New Roman"/>
          <w:szCs w:val="21"/>
        </w:rPr>
        <w:t>。</w:t>
      </w:r>
    </w:p>
    <w:p w14:paraId="273CFD01" w14:textId="77777777" w:rsidR="001F1281" w:rsidRDefault="00000000">
      <w:pPr>
        <w:pStyle w:val="af5"/>
        <w:ind w:firstLineChars="0" w:firstLine="0"/>
        <w:jc w:val="center"/>
        <w:rPr>
          <w:rFonts w:ascii="Times New Roman"/>
          <w:szCs w:val="21"/>
        </w:rPr>
      </w:pPr>
      <w:r>
        <w:rPr>
          <w:rFonts w:ascii="Times New Roman"/>
          <w:szCs w:val="21"/>
        </w:rPr>
        <w:t>a)</w:t>
      </w:r>
      <w:r>
        <w:rPr>
          <w:rFonts w:ascii="Times New Roman"/>
          <w:szCs w:val="21"/>
        </w:rPr>
        <w:t>正视图</w:t>
      </w:r>
    </w:p>
    <w:p w14:paraId="69C2DAD0" w14:textId="3704006B" w:rsidR="001F1281" w:rsidRDefault="00E04C89">
      <w:pPr>
        <w:pStyle w:val="af5"/>
        <w:ind w:firstLineChars="0" w:firstLine="420"/>
        <w:jc w:val="center"/>
        <w:rPr>
          <w:rFonts w:ascii="Times New Roman"/>
        </w:rPr>
      </w:pPr>
      <w:r>
        <w:rPr>
          <w:rFonts w:ascii="Times New Roman"/>
          <w:noProof/>
        </w:rPr>
        <w:lastRenderedPageBreak/>
        <mc:AlternateContent>
          <mc:Choice Requires="wps">
            <w:drawing>
              <wp:anchor distT="0" distB="0" distL="114300" distR="114300" simplePos="0" relativeHeight="251650560" behindDoc="0" locked="0" layoutInCell="1" allowOverlap="1" wp14:anchorId="66185C97" wp14:editId="0F6529DF">
                <wp:simplePos x="0" y="0"/>
                <wp:positionH relativeFrom="column">
                  <wp:posOffset>3535045</wp:posOffset>
                </wp:positionH>
                <wp:positionV relativeFrom="paragraph">
                  <wp:posOffset>1882775</wp:posOffset>
                </wp:positionV>
                <wp:extent cx="466725" cy="0"/>
                <wp:effectExtent l="6350" t="13335" r="12700" b="5715"/>
                <wp:wrapNone/>
                <wp:docPr id="22667339" name="Line 1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725"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B17632" id="Line 1107"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8.35pt,148.25pt" to="315.1pt,14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"/>
            </w:pict>
          </mc:Fallback>
        </mc:AlternateContent>
      </w:r>
      <w:r>
        <w:rPr>
          <w:rFonts w:ascii="Times New Roman"/>
          <w:noProof/>
        </w:rPr>
        <mc:AlternateContent>
          <mc:Choice Requires="wps">
            <w:drawing>
              <wp:anchor distT="0" distB="0" distL="114300" distR="114300" simplePos="0" relativeHeight="251651584" behindDoc="0" locked="0" layoutInCell="1" allowOverlap="1" wp14:anchorId="4FA4E904" wp14:editId="49BFDCA3">
                <wp:simplePos x="0" y="0"/>
                <wp:positionH relativeFrom="column">
                  <wp:posOffset>3575050</wp:posOffset>
                </wp:positionH>
                <wp:positionV relativeFrom="paragraph">
                  <wp:posOffset>1532255</wp:posOffset>
                </wp:positionV>
                <wp:extent cx="427355" cy="0"/>
                <wp:effectExtent l="8255" t="5715" r="12065" b="13335"/>
                <wp:wrapNone/>
                <wp:docPr id="1277192586" name="Line 1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7355" cy="0"/>
                        </a:xfrm>
                        <a:prstGeom prst="line">
                          <a:avLst/>
                        </a:prstGeom>
                        <a:noFill/>
                        <a:ln w="952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F6C8456" id="Line 1108"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5pt,120.65pt" to="315.15pt,1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"/>
            </w:pict>
          </mc:Fallback>
        </mc:AlternateContent>
      </w:r>
      <w:r>
        <w:rPr>
          <w:rFonts w:ascii="Times New Roman"/>
          <w:noProof/>
        </w:rPr>
        <mc:AlternateContent>
          <mc:Choice Requires="wpg">
            <w:drawing>
              <wp:inline distT="0" distB="0" distL="0" distR="0" wp14:anchorId="048C2855" wp14:editId="0ECADBF2">
                <wp:extent cx="3477895" cy="2377440"/>
                <wp:effectExtent l="0" t="13970" r="635" b="0"/>
                <wp:docPr id="1462295715"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7895" cy="2377440"/>
                          <a:chOff x="0" y="0"/>
                          <a:chExt cx="5477" cy="3744"/>
                        </a:xfrm>
                      </wpg:grpSpPr>
                      <wps:wsp>
                        <wps:cNvPr id="796936224" name="Picture 925"/>
                        <wps:cNvSpPr>
                          <a:spLocks noChangeAspect="1" noChangeArrowheads="1" noTextEdit="1"/>
                        </wps:cNvSpPr>
                        <wps:spPr bwMode="auto">
                          <a:xfrm>
                            <a:off x="0" y="0"/>
                            <a:ext cx="5477" cy="37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bodyPr rot="0" vert="horz" wrap="square" lIns="91440" tIns="45720" rIns="91440" bIns="45720" anchor="t" anchorCtr="0" upright="1">
                          <a:noAutofit/>
                        </wps:bodyPr>
                      </wps:wsp>
                      <wps:wsp>
                        <wps:cNvPr id="1498279578" name="Rectangle 926"/>
                        <wps:cNvSpPr>
                          <a:spLocks noChangeArrowheads="1"/>
                        </wps:cNvSpPr>
                        <wps:spPr bwMode="auto">
                          <a:xfrm>
                            <a:off x="1155" y="187"/>
                            <a:ext cx="3447" cy="2778"/>
                          </a:xfrm>
                          <a:prstGeom prst="rect">
                            <a:avLst/>
                          </a:prstGeom>
                          <a:solidFill>
                            <a:srgbClr val="FFFFFF"/>
                          </a:solidFill>
                          <a:ln w="9525" cmpd="sng">
                            <a:solidFill>
                              <a:srgbClr val="000000"/>
                            </a:solidFill>
                            <a:miter lim="800000"/>
                            <a:headEnd/>
                            <a:tailEnd/>
                          </a:ln>
                        </wps:spPr>
                        <wps:bodyPr rot="0" vert="horz" wrap="square" lIns="91440" tIns="45720" rIns="91440" bIns="45720" anchor="t" anchorCtr="0" upright="1">
                          <a:noAutofit/>
                        </wps:bodyPr>
                      </wps:wsp>
                      <wps:wsp>
                        <wps:cNvPr id="1594118925" name="Line 927"/>
                        <wps:cNvCnPr>
                          <a:cxnSpLocks noChangeShapeType="1"/>
                        </wps:cNvCnPr>
                        <wps:spPr bwMode="auto">
                          <a:xfrm>
                            <a:off x="799" y="1030"/>
                            <a:ext cx="3781" cy="1"/>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962056574" name="Line 928"/>
                        <wps:cNvCnPr>
                          <a:cxnSpLocks noChangeShapeType="1"/>
                        </wps:cNvCnPr>
                        <wps:spPr bwMode="auto">
                          <a:xfrm>
                            <a:off x="1145" y="2060"/>
                            <a:ext cx="3457" cy="1"/>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454753625" name="Line 929"/>
                        <wps:cNvCnPr>
                          <a:cxnSpLocks noChangeShapeType="1"/>
                        </wps:cNvCnPr>
                        <wps:spPr bwMode="auto">
                          <a:xfrm flipH="1">
                            <a:off x="1685" y="518"/>
                            <a:ext cx="1" cy="562"/>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2116477910" name="Line 930"/>
                        <wps:cNvCnPr>
                          <a:cxnSpLocks noChangeShapeType="1"/>
                        </wps:cNvCnPr>
                        <wps:spPr bwMode="auto">
                          <a:xfrm flipH="1">
                            <a:off x="3953" y="562"/>
                            <a:ext cx="1" cy="562"/>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404732795" name="Line 931"/>
                        <wps:cNvCnPr>
                          <a:cxnSpLocks noChangeShapeType="1"/>
                        </wps:cNvCnPr>
                        <wps:spPr bwMode="auto">
                          <a:xfrm flipV="1">
                            <a:off x="1662" y="762"/>
                            <a:ext cx="2291" cy="1"/>
                          </a:xfrm>
                          <a:prstGeom prst="line">
                            <a:avLst/>
                          </a:prstGeom>
                          <a:noFill/>
                          <a:ln w="9525" cmpd="sng">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50471222" name="Line 932"/>
                        <wps:cNvCnPr>
                          <a:cxnSpLocks noChangeShapeType="1"/>
                        </wps:cNvCnPr>
                        <wps:spPr bwMode="auto">
                          <a:xfrm flipH="1">
                            <a:off x="799" y="2060"/>
                            <a:ext cx="346" cy="1"/>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356544081" name="Line 935"/>
                        <wps:cNvCnPr>
                          <a:cxnSpLocks noChangeShapeType="1"/>
                        </wps:cNvCnPr>
                        <wps:spPr bwMode="auto">
                          <a:xfrm flipH="1">
                            <a:off x="1095" y="1032"/>
                            <a:ext cx="1" cy="1030"/>
                          </a:xfrm>
                          <a:prstGeom prst="line">
                            <a:avLst/>
                          </a:prstGeom>
                          <a:noFill/>
                          <a:ln w="9525" cmpd="sng">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474577758" name="Line 937"/>
                        <wps:cNvCnPr>
                          <a:cxnSpLocks noChangeShapeType="1"/>
                        </wps:cNvCnPr>
                        <wps:spPr bwMode="auto">
                          <a:xfrm flipV="1">
                            <a:off x="3893" y="800"/>
                            <a:ext cx="324" cy="28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332884993" name="Line 938"/>
                        <wps:cNvCnPr>
                          <a:cxnSpLocks noChangeShapeType="1"/>
                        </wps:cNvCnPr>
                        <wps:spPr bwMode="auto">
                          <a:xfrm flipV="1">
                            <a:off x="4227" y="800"/>
                            <a:ext cx="892"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6182818" name="Rectangle 939"/>
                        <wps:cNvSpPr>
                          <a:spLocks noChangeArrowheads="1"/>
                        </wps:cNvSpPr>
                        <wps:spPr bwMode="auto">
                          <a:xfrm>
                            <a:off x="4721" y="375"/>
                            <a:ext cx="756" cy="387"/>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5DB4372F" w14:textId="77777777" w:rsidR="001F1281" w:rsidRDefault="00000000">
                              <w:pPr>
                                <w:jc w:val="center"/>
                                <w:rPr>
                                  <w:b/>
                                  <w:sz w:val="18"/>
                                  <w:szCs w:val="18"/>
                                </w:rPr>
                              </w:pPr>
                              <w:r>
                                <w:rPr>
                                  <w:rFonts w:hint="eastAsia"/>
                                  <w:b/>
                                  <w:sz w:val="18"/>
                                  <w:szCs w:val="18"/>
                                </w:rPr>
                                <w:t>紫外灯</w:t>
                              </w:r>
                            </w:p>
                          </w:txbxContent>
                        </wps:txbx>
                        <wps:bodyPr rot="0" vert="horz" wrap="square" lIns="54864" tIns="27432" rIns="54864" bIns="27432" anchor="t" anchorCtr="0" upright="1">
                          <a:noAutofit/>
                        </wps:bodyPr>
                      </wps:wsp>
                      <wps:wsp>
                        <wps:cNvPr id="394205167" name="Rectangle 940"/>
                        <wps:cNvSpPr>
                          <a:spLocks noChangeArrowheads="1"/>
                        </wps:cNvSpPr>
                        <wps:spPr bwMode="auto">
                          <a:xfrm>
                            <a:off x="2498" y="375"/>
                            <a:ext cx="757" cy="27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0CF18A78" w14:textId="77777777" w:rsidR="001F1281" w:rsidRDefault="00000000">
                              <w:pPr>
                                <w:jc w:val="center"/>
                                <w:rPr>
                                  <w:b/>
                                  <w:sz w:val="18"/>
                                  <w:szCs w:val="18"/>
                                </w:rPr>
                              </w:pPr>
                              <w:r>
                                <w:rPr>
                                  <w:rFonts w:hint="eastAsia"/>
                                  <w:b/>
                                  <w:sz w:val="18"/>
                                  <w:szCs w:val="18"/>
                                </w:rPr>
                                <w:t>370</w:t>
                              </w:r>
                            </w:p>
                          </w:txbxContent>
                        </wps:txbx>
                        <wps:bodyPr rot="0" vert="horz" wrap="square" lIns="0" tIns="0" rIns="0" bIns="0" anchor="t" anchorCtr="0" upright="1">
                          <a:noAutofit/>
                        </wps:bodyPr>
                      </wps:wsp>
                      <wps:wsp>
                        <wps:cNvPr id="1801152328" name="Rectangle 942"/>
                        <wps:cNvSpPr>
                          <a:spLocks noChangeArrowheads="1"/>
                        </wps:cNvSpPr>
                        <wps:spPr bwMode="auto">
                          <a:xfrm>
                            <a:off x="660" y="1217"/>
                            <a:ext cx="424" cy="656"/>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757FD3AA" w14:textId="77777777" w:rsidR="001F1281" w:rsidRDefault="00000000">
                              <w:pPr>
                                <w:spacing w:line="0" w:lineRule="atLeast"/>
                                <w:jc w:val="center"/>
                                <w:rPr>
                                  <w:b/>
                                  <w:sz w:val="18"/>
                                  <w:szCs w:val="18"/>
                                </w:rPr>
                              </w:pPr>
                              <w:r>
                                <w:rPr>
                                  <w:rFonts w:hint="eastAsia"/>
                                  <w:b/>
                                  <w:sz w:val="18"/>
                                  <w:szCs w:val="18"/>
                                </w:rPr>
                                <w:t>160</w:t>
                              </w:r>
                            </w:p>
                          </w:txbxContent>
                        </wps:txbx>
                        <wps:bodyPr rot="0" vert="vert270" wrap="square" lIns="54864" tIns="27432" rIns="54864" bIns="27432" anchor="t" anchorCtr="0" upright="1">
                          <a:noAutofit/>
                        </wps:bodyPr>
                      </wps:wsp>
                      <wps:wsp>
                        <wps:cNvPr id="913182369" name="Line 943"/>
                        <wps:cNvCnPr>
                          <a:cxnSpLocks noChangeShapeType="1"/>
                        </wps:cNvCnPr>
                        <wps:spPr bwMode="auto">
                          <a:xfrm>
                            <a:off x="2874" y="0"/>
                            <a:ext cx="70" cy="3541"/>
                          </a:xfrm>
                          <a:prstGeom prst="line">
                            <a:avLst/>
                          </a:prstGeom>
                          <a:noFill/>
                          <a:ln w="9525" cmpd="sng">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2009844302" name="Line 944"/>
                        <wps:cNvCnPr>
                          <a:cxnSpLocks noChangeShapeType="1"/>
                        </wps:cNvCnPr>
                        <wps:spPr bwMode="auto">
                          <a:xfrm>
                            <a:off x="1685" y="1030"/>
                            <a:ext cx="0" cy="94"/>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809440442" name="Line 945"/>
                        <wps:cNvCnPr>
                          <a:cxnSpLocks noChangeShapeType="1"/>
                        </wps:cNvCnPr>
                        <wps:spPr bwMode="auto">
                          <a:xfrm>
                            <a:off x="3954" y="1030"/>
                            <a:ext cx="0" cy="94"/>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778708381" name="Line 946"/>
                        <wps:cNvCnPr>
                          <a:cxnSpLocks noChangeShapeType="1"/>
                        </wps:cNvCnPr>
                        <wps:spPr bwMode="auto">
                          <a:xfrm>
                            <a:off x="1685" y="1124"/>
                            <a:ext cx="2269"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510082933" name="Line 1104"/>
                        <wps:cNvCnPr>
                          <a:cxnSpLocks noChangeShapeType="1"/>
                        </wps:cNvCnPr>
                        <wps:spPr bwMode="auto">
                          <a:xfrm>
                            <a:off x="1995" y="2027"/>
                            <a:ext cx="1785" cy="1"/>
                          </a:xfrm>
                          <a:prstGeom prst="line">
                            <a:avLst/>
                          </a:prstGeom>
                          <a:noFill/>
                          <a:ln w="38100" cmpd="sng">
                            <a:solidFill>
                              <a:srgbClr val="000000"/>
                            </a:solidFill>
                            <a:round/>
                            <a:headEnd/>
                            <a:tailEnd/>
                          </a:ln>
                          <a:extLst>
                            <a:ext uri="{909E8E84-426E-40DD-AFC4-6F175D3DCCD1}">
                              <a14:hiddenFill xmlns:a14="http://schemas.microsoft.com/office/drawing/2010/main">
                                <a:noFill/>
                              </a14:hiddenFill>
                            </a:ext>
                          </a:extLst>
                        </wps:spPr>
                        <wps:bodyPr/>
                      </wps:wsp>
                      <wps:wsp>
                        <wps:cNvPr id="1483289866" name="Line 1105"/>
                        <wps:cNvCnPr>
                          <a:cxnSpLocks noChangeShapeType="1"/>
                        </wps:cNvCnPr>
                        <wps:spPr bwMode="auto">
                          <a:xfrm>
                            <a:off x="4267" y="2071"/>
                            <a:ext cx="583" cy="337"/>
                          </a:xfrm>
                          <a:prstGeom prst="line">
                            <a:avLst/>
                          </a:prstGeom>
                          <a:noFill/>
                          <a:ln w="952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97015467" name="Line 1106"/>
                        <wps:cNvCnPr>
                          <a:cxnSpLocks noChangeShapeType="1"/>
                        </wps:cNvCnPr>
                        <wps:spPr bwMode="auto">
                          <a:xfrm>
                            <a:off x="3255" y="2071"/>
                            <a:ext cx="1520" cy="893"/>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860513103" name="Rectangle 1135"/>
                        <wps:cNvSpPr>
                          <a:spLocks noChangeArrowheads="1"/>
                        </wps:cNvSpPr>
                        <wps:spPr bwMode="auto">
                          <a:xfrm>
                            <a:off x="4779" y="2028"/>
                            <a:ext cx="681" cy="273"/>
                          </a:xfrm>
                          <a:prstGeom prst="rect">
                            <a:avLst/>
                          </a:prstGeom>
                          <a:solidFill>
                            <a:srgbClr val="FFFFFF"/>
                          </a:solidFill>
                          <a:ln>
                            <a:noFill/>
                          </a:ln>
                          <a:effectLst/>
                          <a:extLst>
                            <a:ext uri="{91240B29-F687-4F45-9708-019B960494DF}">
                              <a14:hiddenLine xmlns:a14="http://schemas.microsoft.com/office/drawing/2010/main" w="9525" cmpd="sng">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706D40" w14:textId="77777777" w:rsidR="001F1281" w:rsidRDefault="00000000">
                              <w:pPr>
                                <w:jc w:val="center"/>
                                <w:rPr>
                                  <w:b/>
                                  <w:sz w:val="18"/>
                                  <w:szCs w:val="18"/>
                                </w:rPr>
                              </w:pPr>
                              <w:r>
                                <w:rPr>
                                  <w:rFonts w:hint="eastAsia"/>
                                  <w:b/>
                                  <w:sz w:val="18"/>
                                  <w:szCs w:val="18"/>
                                </w:rPr>
                                <w:t>支 架</w:t>
                              </w:r>
                            </w:p>
                          </w:txbxContent>
                        </wps:txbx>
                        <wps:bodyPr rot="0" vert="horz" wrap="square" lIns="0" tIns="0" rIns="0" bIns="0" anchor="t" anchorCtr="0" upright="1">
                          <a:noAutofit/>
                        </wps:bodyPr>
                      </wps:wsp>
                      <wps:wsp>
                        <wps:cNvPr id="1804292362" name="Rectangle 1134"/>
                        <wps:cNvSpPr>
                          <a:spLocks noChangeArrowheads="1"/>
                        </wps:cNvSpPr>
                        <wps:spPr bwMode="auto">
                          <a:xfrm>
                            <a:off x="4780" y="2539"/>
                            <a:ext cx="630" cy="312"/>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443D973A" w14:textId="77777777" w:rsidR="001F1281" w:rsidRDefault="00000000">
                              <w:pPr>
                                <w:jc w:val="center"/>
                                <w:rPr>
                                  <w:b/>
                                  <w:sz w:val="18"/>
                                  <w:szCs w:val="18"/>
                                </w:rPr>
                              </w:pPr>
                              <w:r>
                                <w:rPr>
                                  <w:rFonts w:hint="eastAsia"/>
                                  <w:b/>
                                  <w:sz w:val="18"/>
                                  <w:szCs w:val="18"/>
                                </w:rPr>
                                <w:t>瓷 板</w:t>
                              </w:r>
                            </w:p>
                          </w:txbxContent>
                        </wps:txbx>
                        <wps:bodyPr rot="0" vert="horz" wrap="square" lIns="0" tIns="0" rIns="0" bIns="0" anchor="t" anchorCtr="0" upright="1">
                          <a:noAutofit/>
                        </wps:bodyPr>
                      </wps:wsp>
                    </wpg:wgp>
                  </a:graphicData>
                </a:graphic>
              </wp:inline>
            </w:drawing>
          </mc:Choice>
          <mc:Fallback>
            <w:pict>
              <v:group w14:anchorId="048C2855" id="Group 56" o:spid="_x0000_s1072" style="width:273.85pt;height:187.2pt;mso-position-horizontal-relative:char;mso-position-vertical-relative:line" coordsize="5477,3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">
                <v:rect id="Picture 925" o:spid="_x0000_s1073" style="position:absolute;width:5477;height:3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" filled="f" stroked="f">
                  <o:lock v:ext="edit" aspectratio="t" text="t"/>
                </v:rect>
                <v:rect id="Rectangle 926" o:spid="_x0000_s1074" style="position:absolute;left:1155;top:187;width:3447;height:2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"/>
                <v:line id="Line 927" o:spid="_x0000_s1075" style="position:absolute;visibility:visible;mso-wrap-style:square" from="799,1030" to="4580,1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"/>
                <v:line id="Line 928" o:spid="_x0000_s1076" style="position:absolute;visibility:visible;mso-wrap-style:square" from="1145,2060" to="4602,2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"/>
                <v:line id="Line 929" o:spid="_x0000_s1077" style="position:absolute;flip:x;visibility:visible;mso-wrap-style:square" from="1685,518" to="1686,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"/>
                <v:line id="Line 930" o:spid="_x0000_s1078" style="position:absolute;flip:x;visibility:visible;mso-wrap-style:square" from="3953,562" to="3954,1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"/>
                <v:line id="Line 931" o:spid="_x0000_s1079" style="position:absolute;flip:y;visibility:visible;mso-wrap-style:square" from="1662,762" to="3953,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">
                  <v:stroke startarrow="block" endarrow="block"/>
                </v:line>
                <v:line id="Line 932" o:spid="_x0000_s1080" style="position:absolute;flip:x;visibility:visible;mso-wrap-style:square" from="799,2060" to="1145,2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"/>
                <v:line id="Line 935" o:spid="_x0000_s1081" style="position:absolute;flip:x;visibility:visible;mso-wrap-style:square" from="1095,1032" to="1096,2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">
                  <v:stroke startarrow="block" endarrow="block"/>
                </v:line>
                <v:line id="Line 937" o:spid="_x0000_s1082" style="position:absolute;flip:y;visibility:visible;mso-wrap-style:square" from="3893,800" to="4217,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"/>
                <v:line id="Line 938" o:spid="_x0000_s1083" style="position:absolute;flip:y;visibility:visible;mso-wrap-style:square" from="4227,800" to="5119,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"/>
                <v:rect id="Rectangle 939" o:spid="_x0000_s1084" style="position:absolute;left:4721;top:375;width:756;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" stroked="f">
                  <v:textbox inset="4.32pt,2.16pt,4.32pt,2.16pt">
                    <w:txbxContent>
                      <w:p w14:paraId="5DB4372F" w14:textId="77777777" w:rsidR="001F1281" w:rsidRDefault="00000000">
                        <w:pPr>
                          <w:jc w:val="center"/>
                          <w:rPr>
                            <w:b/>
                            <w:sz w:val="18"/>
                            <w:szCs w:val="18"/>
                          </w:rPr>
                        </w:pPr>
                        <w:r>
                          <w:rPr>
                            <w:rFonts w:hint="eastAsia"/>
                            <w:b/>
                            <w:sz w:val="18"/>
                            <w:szCs w:val="18"/>
                          </w:rPr>
                          <w:t>紫外灯</w:t>
                        </w:r>
                      </w:p>
                    </w:txbxContent>
                  </v:textbox>
                </v:rect>
                <v:rect id="Rectangle 940" o:spid="_x0000_s1085" style="position:absolute;left:2498;top:375;width:757;height: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" stroked="f">
                  <v:textbox inset="0,0,0,0">
                    <w:txbxContent>
                      <w:p w14:paraId="0CF18A78" w14:textId="77777777" w:rsidR="001F1281" w:rsidRDefault="00000000">
                        <w:pPr>
                          <w:jc w:val="center"/>
                          <w:rPr>
                            <w:b/>
                            <w:sz w:val="18"/>
                            <w:szCs w:val="18"/>
                          </w:rPr>
                        </w:pPr>
                        <w:r>
                          <w:rPr>
                            <w:rFonts w:hint="eastAsia"/>
                            <w:b/>
                            <w:sz w:val="18"/>
                            <w:szCs w:val="18"/>
                          </w:rPr>
                          <w:t>370</w:t>
                        </w:r>
                      </w:p>
                    </w:txbxContent>
                  </v:textbox>
                </v:rect>
                <v:rect id="Rectangle 942" o:spid="_x0000_s1086" style="position:absolute;left:660;top:1217;width:424;height:6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" stroked="f">
                  <v:textbox style="layout-flow:vertical;mso-layout-flow-alt:bottom-to-top" inset="4.32pt,2.16pt,4.32pt,2.16pt">
                    <w:txbxContent>
                      <w:p w14:paraId="757FD3AA" w14:textId="77777777" w:rsidR="001F1281" w:rsidRDefault="00000000">
                        <w:pPr>
                          <w:spacing w:line="0" w:lineRule="atLeast"/>
                          <w:jc w:val="center"/>
                          <w:rPr>
                            <w:b/>
                            <w:sz w:val="18"/>
                            <w:szCs w:val="18"/>
                          </w:rPr>
                        </w:pPr>
                        <w:r>
                          <w:rPr>
                            <w:rFonts w:hint="eastAsia"/>
                            <w:b/>
                            <w:sz w:val="18"/>
                            <w:szCs w:val="18"/>
                          </w:rPr>
                          <w:t>160</w:t>
                        </w:r>
                      </w:p>
                    </w:txbxContent>
                  </v:textbox>
                </v:rect>
                <v:line id="Line 943" o:spid="_x0000_s1087" style="position:absolute;visibility:visible;mso-wrap-style:square" from="2874,0" to="2944,3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">
                  <v:stroke dashstyle="longDashDot"/>
                </v:line>
                <v:line id="Line 944" o:spid="_x0000_s1088" style="position:absolute;visibility:visible;mso-wrap-style:square" from="1685,1030" to="1685,1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"/>
                <v:line id="Line 945" o:spid="_x0000_s1089" style="position:absolute;visibility:visible;mso-wrap-style:square" from="3954,1030" to="3954,1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"/>
                <v:line id="Line 946" o:spid="_x0000_s1090" style="position:absolute;visibility:visible;mso-wrap-style:square" from="1685,1124" to="3954,1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"/>
                <v:line id="Line 1104" o:spid="_x0000_s1091" style="position:absolute;visibility:visible;mso-wrap-style:square" from="1995,2027" to="3780,2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" strokeweight="3pt"/>
                <v:line id="Line 1105" o:spid="_x0000_s1092" style="position:absolute;visibility:visible;mso-wrap-style:square" from="4267,2071" to="4850,2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"/>
                <v:line id="Line 1106" o:spid="_x0000_s1093" style="position:absolute;visibility:visible;mso-wrap-style:square" from="3255,2071" to="4775,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"/>
                <v:rect id="Rectangle 1135" o:spid="_x0000_s1094" style="position:absolute;left:4779;top:2028;width:681;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" stroked="f">
                  <v:textbox inset="0,0,0,0">
                    <w:txbxContent>
                      <w:p w14:paraId="3B706D40" w14:textId="77777777" w:rsidR="001F1281" w:rsidRDefault="00000000">
                        <w:pPr>
                          <w:jc w:val="center"/>
                          <w:rPr>
                            <w:b/>
                            <w:sz w:val="18"/>
                            <w:szCs w:val="18"/>
                          </w:rPr>
                        </w:pPr>
                        <w:r>
                          <w:rPr>
                            <w:rFonts w:hint="eastAsia"/>
                            <w:b/>
                            <w:sz w:val="18"/>
                            <w:szCs w:val="18"/>
                          </w:rPr>
                          <w:t>支 架</w:t>
                        </w:r>
                      </w:p>
                    </w:txbxContent>
                  </v:textbox>
                </v:rect>
                <v:rect id="Rectangle 1134" o:spid="_x0000_s1095" style="position:absolute;left:4780;top:2539;width:63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" stroked="f">
                  <v:textbox inset="0,0,0,0">
                    <w:txbxContent>
                      <w:p w14:paraId="443D973A" w14:textId="77777777" w:rsidR="001F1281" w:rsidRDefault="00000000">
                        <w:pPr>
                          <w:jc w:val="center"/>
                          <w:rPr>
                            <w:b/>
                            <w:sz w:val="18"/>
                            <w:szCs w:val="18"/>
                          </w:rPr>
                        </w:pPr>
                        <w:r>
                          <w:rPr>
                            <w:rFonts w:hint="eastAsia"/>
                            <w:b/>
                            <w:sz w:val="18"/>
                            <w:szCs w:val="18"/>
                          </w:rPr>
                          <w:t>瓷 板</w:t>
                        </w:r>
                      </w:p>
                    </w:txbxContent>
                  </v:textbox>
                </v:rect>
                <w10:anchorlock/>
              </v:group>
            </w:pict>
          </mc:Fallback>
        </mc:AlternateContent>
      </w:r>
    </w:p>
    <w:p w14:paraId="73515A64" w14:textId="77777777" w:rsidR="001F1281" w:rsidRDefault="00000000">
      <w:pPr>
        <w:pStyle w:val="af5"/>
        <w:ind w:firstLineChars="0" w:firstLine="0"/>
        <w:jc w:val="center"/>
        <w:rPr>
          <w:rFonts w:ascii="Times New Roman"/>
          <w:szCs w:val="21"/>
        </w:rPr>
      </w:pPr>
      <w:r>
        <w:rPr>
          <w:rFonts w:ascii="Times New Roman"/>
          <w:szCs w:val="21"/>
        </w:rPr>
        <w:t>b)</w:t>
      </w:r>
      <w:r>
        <w:rPr>
          <w:rFonts w:ascii="Times New Roman"/>
          <w:szCs w:val="21"/>
        </w:rPr>
        <w:t>侧视图</w:t>
      </w:r>
    </w:p>
    <w:p w14:paraId="13059FB3" w14:textId="2B6AA99B" w:rsidR="001F1281" w:rsidRDefault="00E04C89">
      <w:pPr>
        <w:pStyle w:val="af5"/>
        <w:ind w:firstLineChars="0" w:firstLine="420"/>
        <w:jc w:val="center"/>
        <w:rPr>
          <w:rFonts w:ascii="Times New Roman"/>
        </w:rPr>
      </w:pPr>
      <w:r>
        <w:rPr>
          <w:rFonts w:ascii="Times New Roman"/>
          <w:noProof/>
        </w:rPr>
        <mc:AlternateContent>
          <mc:Choice Requires="wpg">
            <w:drawing>
              <wp:inline distT="0" distB="0" distL="0" distR="0" wp14:anchorId="1B94835D" wp14:editId="5B8228F8">
                <wp:extent cx="3823335" cy="2377440"/>
                <wp:effectExtent l="0" t="6350" r="0" b="0"/>
                <wp:docPr id="1520500951"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23335" cy="2377440"/>
                          <a:chOff x="0" y="0"/>
                          <a:chExt cx="6021" cy="3744"/>
                        </a:xfrm>
                      </wpg:grpSpPr>
                      <wps:wsp>
                        <wps:cNvPr id="1635793271" name="Picture 873"/>
                        <wps:cNvSpPr>
                          <a:spLocks noChangeAspect="1" noChangeArrowheads="1" noTextEdit="1"/>
                        </wps:cNvSpPr>
                        <wps:spPr bwMode="auto">
                          <a:xfrm>
                            <a:off x="0" y="0"/>
                            <a:ext cx="6021" cy="37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bodyPr rot="0" vert="horz" wrap="square" lIns="91440" tIns="45720" rIns="91440" bIns="45720" anchor="t" anchorCtr="0" upright="1">
                          <a:noAutofit/>
                        </wps:bodyPr>
                      </wps:wsp>
                      <wps:wsp>
                        <wps:cNvPr id="354945860" name="Rectangle 874"/>
                        <wps:cNvSpPr>
                          <a:spLocks noChangeArrowheads="1"/>
                        </wps:cNvSpPr>
                        <wps:spPr bwMode="auto">
                          <a:xfrm>
                            <a:off x="1398" y="413"/>
                            <a:ext cx="3499" cy="2536"/>
                          </a:xfrm>
                          <a:prstGeom prst="rect">
                            <a:avLst/>
                          </a:prstGeom>
                          <a:solidFill>
                            <a:srgbClr val="FFFFFF"/>
                          </a:solidFill>
                          <a:ln w="9525" cmpd="sng">
                            <a:solidFill>
                              <a:srgbClr val="000000"/>
                            </a:solidFill>
                            <a:miter lim="800000"/>
                            <a:headEnd/>
                            <a:tailEnd/>
                          </a:ln>
                        </wps:spPr>
                        <wps:bodyPr rot="0" vert="horz" wrap="square" lIns="91440" tIns="45720" rIns="91440" bIns="45720" anchor="t" anchorCtr="0" upright="1">
                          <a:noAutofit/>
                        </wps:bodyPr>
                      </wps:wsp>
                      <wps:wsp>
                        <wps:cNvPr id="1109795323" name="Line 875"/>
                        <wps:cNvCnPr>
                          <a:cxnSpLocks noChangeShapeType="1"/>
                        </wps:cNvCnPr>
                        <wps:spPr bwMode="auto">
                          <a:xfrm flipH="1">
                            <a:off x="1528" y="2545"/>
                            <a:ext cx="1" cy="505"/>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87492902" name="Line 876"/>
                        <wps:cNvCnPr>
                          <a:cxnSpLocks noChangeShapeType="1"/>
                        </wps:cNvCnPr>
                        <wps:spPr bwMode="auto">
                          <a:xfrm flipH="1">
                            <a:off x="4759" y="2560"/>
                            <a:ext cx="2" cy="505"/>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524196404" name="Line 877"/>
                        <wps:cNvCnPr>
                          <a:cxnSpLocks noChangeShapeType="1"/>
                        </wps:cNvCnPr>
                        <wps:spPr bwMode="auto">
                          <a:xfrm flipV="1">
                            <a:off x="1504" y="3049"/>
                            <a:ext cx="3258" cy="1"/>
                          </a:xfrm>
                          <a:prstGeom prst="line">
                            <a:avLst/>
                          </a:prstGeom>
                          <a:noFill/>
                          <a:ln w="9525" cmpd="sng">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16543259" name="Line 881"/>
                        <wps:cNvCnPr>
                          <a:cxnSpLocks noChangeShapeType="1"/>
                        </wps:cNvCnPr>
                        <wps:spPr bwMode="auto">
                          <a:xfrm flipV="1">
                            <a:off x="4759" y="922"/>
                            <a:ext cx="291" cy="251"/>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309664553" name="Line 882"/>
                        <wps:cNvCnPr>
                          <a:cxnSpLocks noChangeShapeType="1"/>
                        </wps:cNvCnPr>
                        <wps:spPr bwMode="auto">
                          <a:xfrm flipV="1">
                            <a:off x="5050" y="922"/>
                            <a:ext cx="799" cy="3"/>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412253940" name="Rectangle 883"/>
                        <wps:cNvSpPr>
                          <a:spLocks noChangeArrowheads="1"/>
                        </wps:cNvSpPr>
                        <wps:spPr bwMode="auto">
                          <a:xfrm>
                            <a:off x="5147" y="608"/>
                            <a:ext cx="680" cy="281"/>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5BEABB14" w14:textId="77777777" w:rsidR="001F1281" w:rsidRDefault="00000000">
                              <w:pPr>
                                <w:jc w:val="center"/>
                                <w:rPr>
                                  <w:b/>
                                  <w:sz w:val="18"/>
                                  <w:szCs w:val="18"/>
                                </w:rPr>
                              </w:pPr>
                              <w:r>
                                <w:rPr>
                                  <w:rFonts w:hint="eastAsia"/>
                                  <w:b/>
                                  <w:sz w:val="18"/>
                                  <w:szCs w:val="18"/>
                                </w:rPr>
                                <w:t>紫外灯</w:t>
                              </w:r>
                            </w:p>
                          </w:txbxContent>
                        </wps:txbx>
                        <wps:bodyPr rot="0" vert="horz" wrap="square" lIns="0" tIns="0" rIns="0" bIns="0" anchor="t" anchorCtr="0" upright="1">
                          <a:noAutofit/>
                        </wps:bodyPr>
                      </wps:wsp>
                      <wps:wsp>
                        <wps:cNvPr id="494247146" name="Rectangle 884"/>
                        <wps:cNvSpPr>
                          <a:spLocks noChangeArrowheads="1"/>
                        </wps:cNvSpPr>
                        <wps:spPr bwMode="auto">
                          <a:xfrm>
                            <a:off x="3295" y="3101"/>
                            <a:ext cx="680" cy="252"/>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4B3B6DBE" w14:textId="77777777" w:rsidR="001F1281" w:rsidRDefault="00000000">
                              <w:pPr>
                                <w:jc w:val="center"/>
                                <w:rPr>
                                  <w:b/>
                                  <w:sz w:val="18"/>
                                  <w:szCs w:val="18"/>
                                </w:rPr>
                              </w:pPr>
                              <w:r>
                                <w:rPr>
                                  <w:rFonts w:hint="eastAsia"/>
                                  <w:b/>
                                  <w:sz w:val="18"/>
                                  <w:szCs w:val="18"/>
                                </w:rPr>
                                <w:t>370</w:t>
                              </w:r>
                            </w:p>
                          </w:txbxContent>
                        </wps:txbx>
                        <wps:bodyPr rot="0" vert="horz" wrap="square" lIns="0" tIns="0" rIns="0" bIns="0" anchor="t" anchorCtr="0" upright="1">
                          <a:noAutofit/>
                        </wps:bodyPr>
                      </wps:wsp>
                      <wps:wsp>
                        <wps:cNvPr id="1051837070" name="Rectangle 886"/>
                        <wps:cNvSpPr>
                          <a:spLocks noChangeArrowheads="1"/>
                        </wps:cNvSpPr>
                        <wps:spPr bwMode="auto">
                          <a:xfrm>
                            <a:off x="840" y="1716"/>
                            <a:ext cx="291" cy="589"/>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5DB54385" w14:textId="77777777" w:rsidR="001F1281" w:rsidRDefault="00000000">
                              <w:pPr>
                                <w:spacing w:line="0" w:lineRule="atLeast"/>
                                <w:jc w:val="center"/>
                                <w:rPr>
                                  <w:b/>
                                  <w:sz w:val="18"/>
                                  <w:szCs w:val="18"/>
                                </w:rPr>
                              </w:pPr>
                              <w:r>
                                <w:rPr>
                                  <w:rFonts w:hint="eastAsia"/>
                                  <w:b/>
                                  <w:sz w:val="18"/>
                                  <w:szCs w:val="18"/>
                                </w:rPr>
                                <w:t>290</w:t>
                              </w:r>
                            </w:p>
                          </w:txbxContent>
                        </wps:txbx>
                        <wps:bodyPr rot="0" vert="vert270" wrap="square" lIns="0" tIns="0" rIns="0" bIns="0" anchor="t" anchorCtr="0" upright="1">
                          <a:noAutofit/>
                        </wps:bodyPr>
                      </wps:wsp>
                      <wps:wsp>
                        <wps:cNvPr id="2022366033" name="Line 887"/>
                        <wps:cNvCnPr>
                          <a:cxnSpLocks noChangeShapeType="1"/>
                        </wps:cNvCnPr>
                        <wps:spPr bwMode="auto">
                          <a:xfrm flipH="1">
                            <a:off x="1398" y="2521"/>
                            <a:ext cx="3496" cy="1"/>
                          </a:xfrm>
                          <a:prstGeom prst="line">
                            <a:avLst/>
                          </a:prstGeom>
                          <a:noFill/>
                          <a:ln w="9525" cmpd="sng">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644683881" name="Line 888"/>
                        <wps:cNvCnPr>
                          <a:cxnSpLocks noChangeShapeType="1"/>
                        </wps:cNvCnPr>
                        <wps:spPr bwMode="auto">
                          <a:xfrm flipH="1">
                            <a:off x="1398" y="838"/>
                            <a:ext cx="3496" cy="0"/>
                          </a:xfrm>
                          <a:prstGeom prst="line">
                            <a:avLst/>
                          </a:prstGeom>
                          <a:noFill/>
                          <a:ln w="9525" cmpd="sng">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644989532" name="Line 889"/>
                        <wps:cNvCnPr>
                          <a:cxnSpLocks noChangeShapeType="1"/>
                        </wps:cNvCnPr>
                        <wps:spPr bwMode="auto">
                          <a:xfrm flipH="1">
                            <a:off x="524" y="1679"/>
                            <a:ext cx="4953" cy="1"/>
                          </a:xfrm>
                          <a:prstGeom prst="line">
                            <a:avLst/>
                          </a:prstGeom>
                          <a:noFill/>
                          <a:ln w="9525" cmpd="sng">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1585832013" name="FreeForm 890"/>
                        <wps:cNvSpPr>
                          <a:spLocks/>
                        </wps:cNvSpPr>
                        <wps:spPr bwMode="auto">
                          <a:xfrm>
                            <a:off x="1648" y="843"/>
                            <a:ext cx="6" cy="1678"/>
                          </a:xfrm>
                          <a:custGeom>
                            <a:avLst/>
                            <a:gdLst>
                              <a:gd name="T0" fmla="*/ 0 w 12"/>
                              <a:gd name="T1" fmla="*/ 3108 h 3108"/>
                              <a:gd name="T2" fmla="*/ 12 w 12"/>
                              <a:gd name="T3" fmla="*/ 0 h 3108"/>
                            </a:gdLst>
                            <a:ahLst/>
                            <a:cxnLst>
                              <a:cxn ang="0">
                                <a:pos x="T0" y="T1"/>
                              </a:cxn>
                              <a:cxn ang="0">
                                <a:pos x="T2" y="T3"/>
                              </a:cxn>
                            </a:cxnLst>
                            <a:rect l="0" t="0" r="r" b="b"/>
                            <a:pathLst>
                              <a:path w="12" h="3108">
                                <a:moveTo>
                                  <a:pt x="0" y="3108"/>
                                </a:moveTo>
                                <a:lnTo>
                                  <a:pt x="12" y="0"/>
                                </a:lnTo>
                              </a:path>
                            </a:pathLst>
                          </a:custGeom>
                          <a:noFill/>
                          <a:ln w="952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1399724" name="FreeForm 891"/>
                        <wps:cNvSpPr>
                          <a:spLocks/>
                        </wps:cNvSpPr>
                        <wps:spPr bwMode="auto">
                          <a:xfrm>
                            <a:off x="1549" y="839"/>
                            <a:ext cx="107" cy="0"/>
                          </a:xfrm>
                          <a:custGeom>
                            <a:avLst/>
                            <a:gdLst>
                              <a:gd name="T0" fmla="*/ 0 w 198"/>
                              <a:gd name="T1" fmla="*/ 0 h 1"/>
                              <a:gd name="T2" fmla="*/ 198 w 198"/>
                              <a:gd name="T3" fmla="*/ 0 h 1"/>
                            </a:gdLst>
                            <a:ahLst/>
                            <a:cxnLst>
                              <a:cxn ang="0">
                                <a:pos x="T0" y="T1"/>
                              </a:cxn>
                              <a:cxn ang="0">
                                <a:pos x="T2" y="T3"/>
                              </a:cxn>
                            </a:cxnLst>
                            <a:rect l="0" t="0" r="r" b="b"/>
                            <a:pathLst>
                              <a:path w="198" h="1">
                                <a:moveTo>
                                  <a:pt x="0" y="0"/>
                                </a:moveTo>
                                <a:lnTo>
                                  <a:pt x="198" y="0"/>
                                </a:lnTo>
                              </a:path>
                            </a:pathLst>
                          </a:custGeom>
                          <a:noFill/>
                          <a:ln w="952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8581347" name="Line 892"/>
                        <wps:cNvCnPr>
                          <a:cxnSpLocks noChangeShapeType="1"/>
                        </wps:cNvCnPr>
                        <wps:spPr bwMode="auto">
                          <a:xfrm>
                            <a:off x="4650" y="838"/>
                            <a:ext cx="97"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584025556" name="FreeForm 893"/>
                        <wps:cNvSpPr>
                          <a:spLocks/>
                        </wps:cNvSpPr>
                        <wps:spPr bwMode="auto">
                          <a:xfrm>
                            <a:off x="4263" y="837"/>
                            <a:ext cx="109" cy="1"/>
                          </a:xfrm>
                          <a:custGeom>
                            <a:avLst/>
                            <a:gdLst>
                              <a:gd name="T0" fmla="*/ 0 w 201"/>
                              <a:gd name="T1" fmla="*/ 0 h 1"/>
                              <a:gd name="T2" fmla="*/ 201 w 201"/>
                              <a:gd name="T3" fmla="*/ 0 h 1"/>
                            </a:gdLst>
                            <a:ahLst/>
                            <a:cxnLst>
                              <a:cxn ang="0">
                                <a:pos x="T0" y="T1"/>
                              </a:cxn>
                              <a:cxn ang="0">
                                <a:pos x="T2" y="T3"/>
                              </a:cxn>
                            </a:cxnLst>
                            <a:rect l="0" t="0" r="r" b="b"/>
                            <a:pathLst>
                              <a:path w="201" h="1">
                                <a:moveTo>
                                  <a:pt x="0" y="0"/>
                                </a:moveTo>
                                <a:lnTo>
                                  <a:pt x="201" y="0"/>
                                </a:lnTo>
                              </a:path>
                            </a:pathLst>
                          </a:custGeom>
                          <a:noFill/>
                          <a:ln w="952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4974311" name="Line 894"/>
                        <wps:cNvCnPr>
                          <a:cxnSpLocks noChangeShapeType="1"/>
                        </wps:cNvCnPr>
                        <wps:spPr bwMode="auto">
                          <a:xfrm>
                            <a:off x="3498" y="836"/>
                            <a:ext cx="97" cy="1"/>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871988902" name="Line 895"/>
                        <wps:cNvCnPr>
                          <a:cxnSpLocks noChangeShapeType="1"/>
                        </wps:cNvCnPr>
                        <wps:spPr bwMode="auto">
                          <a:xfrm>
                            <a:off x="3104" y="838"/>
                            <a:ext cx="97" cy="1"/>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881457131" name="FreeForm 896"/>
                        <wps:cNvSpPr>
                          <a:spLocks/>
                        </wps:cNvSpPr>
                        <wps:spPr bwMode="auto">
                          <a:xfrm>
                            <a:off x="2718" y="837"/>
                            <a:ext cx="98" cy="2"/>
                          </a:xfrm>
                          <a:custGeom>
                            <a:avLst/>
                            <a:gdLst>
                              <a:gd name="T0" fmla="*/ 0 w 183"/>
                              <a:gd name="T1" fmla="*/ 0 h 3"/>
                              <a:gd name="T2" fmla="*/ 183 w 183"/>
                              <a:gd name="T3" fmla="*/ 3 h 3"/>
                            </a:gdLst>
                            <a:ahLst/>
                            <a:cxnLst>
                              <a:cxn ang="0">
                                <a:pos x="T0" y="T1"/>
                              </a:cxn>
                              <a:cxn ang="0">
                                <a:pos x="T2" y="T3"/>
                              </a:cxn>
                            </a:cxnLst>
                            <a:rect l="0" t="0" r="r" b="b"/>
                            <a:pathLst>
                              <a:path w="183" h="3">
                                <a:moveTo>
                                  <a:pt x="0" y="0"/>
                                </a:moveTo>
                                <a:lnTo>
                                  <a:pt x="183" y="3"/>
                                </a:lnTo>
                              </a:path>
                            </a:pathLst>
                          </a:custGeom>
                          <a:noFill/>
                          <a:ln w="952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8556248" name="Line 897"/>
                        <wps:cNvCnPr>
                          <a:cxnSpLocks noChangeShapeType="1"/>
                        </wps:cNvCnPr>
                        <wps:spPr bwMode="auto">
                          <a:xfrm>
                            <a:off x="2332" y="838"/>
                            <a:ext cx="97" cy="1"/>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475362196" name="FreeForm 898"/>
                        <wps:cNvSpPr>
                          <a:spLocks/>
                        </wps:cNvSpPr>
                        <wps:spPr bwMode="auto">
                          <a:xfrm>
                            <a:off x="1936" y="2521"/>
                            <a:ext cx="105" cy="0"/>
                          </a:xfrm>
                          <a:custGeom>
                            <a:avLst/>
                            <a:gdLst>
                              <a:gd name="T0" fmla="*/ 0 w 195"/>
                              <a:gd name="T1" fmla="*/ 0 h 1"/>
                              <a:gd name="T2" fmla="*/ 195 w 195"/>
                              <a:gd name="T3" fmla="*/ 0 h 1"/>
                            </a:gdLst>
                            <a:ahLst/>
                            <a:cxnLst>
                              <a:cxn ang="0">
                                <a:pos x="T0" y="T1"/>
                              </a:cxn>
                              <a:cxn ang="0">
                                <a:pos x="T2" y="T3"/>
                              </a:cxn>
                            </a:cxnLst>
                            <a:rect l="0" t="0" r="r" b="b"/>
                            <a:pathLst>
                              <a:path w="195" h="1">
                                <a:moveTo>
                                  <a:pt x="0" y="0"/>
                                </a:moveTo>
                                <a:lnTo>
                                  <a:pt x="195" y="0"/>
                                </a:lnTo>
                              </a:path>
                            </a:pathLst>
                          </a:custGeom>
                          <a:noFill/>
                          <a:ln w="952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3822336" name="FreeForm 899"/>
                        <wps:cNvSpPr>
                          <a:spLocks/>
                        </wps:cNvSpPr>
                        <wps:spPr bwMode="auto">
                          <a:xfrm>
                            <a:off x="2324" y="2521"/>
                            <a:ext cx="102" cy="0"/>
                          </a:xfrm>
                          <a:custGeom>
                            <a:avLst/>
                            <a:gdLst>
                              <a:gd name="T0" fmla="*/ 0 w 189"/>
                              <a:gd name="T1" fmla="*/ 0 h 1"/>
                              <a:gd name="T2" fmla="*/ 189 w 189"/>
                              <a:gd name="T3" fmla="*/ 0 h 1"/>
                            </a:gdLst>
                            <a:ahLst/>
                            <a:cxnLst>
                              <a:cxn ang="0">
                                <a:pos x="T0" y="T1"/>
                              </a:cxn>
                              <a:cxn ang="0">
                                <a:pos x="T2" y="T3"/>
                              </a:cxn>
                            </a:cxnLst>
                            <a:rect l="0" t="0" r="r" b="b"/>
                            <a:pathLst>
                              <a:path w="189" h="1">
                                <a:moveTo>
                                  <a:pt x="0" y="0"/>
                                </a:moveTo>
                                <a:lnTo>
                                  <a:pt x="189" y="0"/>
                                </a:lnTo>
                              </a:path>
                            </a:pathLst>
                          </a:custGeom>
                          <a:noFill/>
                          <a:ln w="952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3882006" name="FreeForm 900"/>
                        <wps:cNvSpPr>
                          <a:spLocks/>
                        </wps:cNvSpPr>
                        <wps:spPr bwMode="auto">
                          <a:xfrm>
                            <a:off x="3104" y="2521"/>
                            <a:ext cx="97" cy="1"/>
                          </a:xfrm>
                          <a:custGeom>
                            <a:avLst/>
                            <a:gdLst>
                              <a:gd name="T0" fmla="*/ 0 w 180"/>
                              <a:gd name="T1" fmla="*/ 3 h 3"/>
                              <a:gd name="T2" fmla="*/ 180 w 180"/>
                              <a:gd name="T3" fmla="*/ 0 h 3"/>
                            </a:gdLst>
                            <a:ahLst/>
                            <a:cxnLst>
                              <a:cxn ang="0">
                                <a:pos x="T0" y="T1"/>
                              </a:cxn>
                              <a:cxn ang="0">
                                <a:pos x="T2" y="T3"/>
                              </a:cxn>
                            </a:cxnLst>
                            <a:rect l="0" t="0" r="r" b="b"/>
                            <a:pathLst>
                              <a:path w="180" h="3">
                                <a:moveTo>
                                  <a:pt x="0" y="3"/>
                                </a:moveTo>
                                <a:lnTo>
                                  <a:pt x="180" y="0"/>
                                </a:lnTo>
                              </a:path>
                            </a:pathLst>
                          </a:custGeom>
                          <a:noFill/>
                          <a:ln w="952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3021290" name="Line 901"/>
                        <wps:cNvCnPr>
                          <a:cxnSpLocks noChangeShapeType="1"/>
                        </wps:cNvCnPr>
                        <wps:spPr bwMode="auto">
                          <a:xfrm>
                            <a:off x="3923" y="2521"/>
                            <a:ext cx="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264497527" name="FreeForm 902"/>
                        <wps:cNvSpPr>
                          <a:spLocks/>
                        </wps:cNvSpPr>
                        <wps:spPr bwMode="auto">
                          <a:xfrm>
                            <a:off x="3878" y="2521"/>
                            <a:ext cx="97" cy="0"/>
                          </a:xfrm>
                          <a:custGeom>
                            <a:avLst/>
                            <a:gdLst>
                              <a:gd name="T0" fmla="*/ 0 w 180"/>
                              <a:gd name="T1" fmla="*/ 0 h 1"/>
                              <a:gd name="T2" fmla="*/ 180 w 180"/>
                              <a:gd name="T3" fmla="*/ 0 h 1"/>
                            </a:gdLst>
                            <a:ahLst/>
                            <a:cxnLst>
                              <a:cxn ang="0">
                                <a:pos x="T0" y="T1"/>
                              </a:cxn>
                              <a:cxn ang="0">
                                <a:pos x="T2" y="T3"/>
                              </a:cxn>
                            </a:cxnLst>
                            <a:rect l="0" t="0" r="r" b="b"/>
                            <a:pathLst>
                              <a:path w="180" h="1">
                                <a:moveTo>
                                  <a:pt x="0" y="0"/>
                                </a:moveTo>
                                <a:lnTo>
                                  <a:pt x="180" y="0"/>
                                </a:lnTo>
                              </a:path>
                            </a:pathLst>
                          </a:custGeom>
                          <a:noFill/>
                          <a:ln w="952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3400393" name="FreeForm 903"/>
                        <wps:cNvSpPr>
                          <a:spLocks/>
                        </wps:cNvSpPr>
                        <wps:spPr bwMode="auto">
                          <a:xfrm>
                            <a:off x="4263" y="2521"/>
                            <a:ext cx="107" cy="0"/>
                          </a:xfrm>
                          <a:custGeom>
                            <a:avLst/>
                            <a:gdLst>
                              <a:gd name="T0" fmla="*/ 0 w 198"/>
                              <a:gd name="T1" fmla="*/ 0 h 1"/>
                              <a:gd name="T2" fmla="*/ 198 w 198"/>
                              <a:gd name="T3" fmla="*/ 0 h 1"/>
                            </a:gdLst>
                            <a:ahLst/>
                            <a:cxnLst>
                              <a:cxn ang="0">
                                <a:pos x="T0" y="T1"/>
                              </a:cxn>
                              <a:cxn ang="0">
                                <a:pos x="T2" y="T3"/>
                              </a:cxn>
                            </a:cxnLst>
                            <a:rect l="0" t="0" r="r" b="b"/>
                            <a:pathLst>
                              <a:path w="198" h="1">
                                <a:moveTo>
                                  <a:pt x="0" y="0"/>
                                </a:moveTo>
                                <a:lnTo>
                                  <a:pt x="198" y="0"/>
                                </a:lnTo>
                              </a:path>
                            </a:pathLst>
                          </a:custGeom>
                          <a:noFill/>
                          <a:ln w="952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502130" name="FreeForm 904"/>
                        <wps:cNvSpPr>
                          <a:spLocks/>
                        </wps:cNvSpPr>
                        <wps:spPr bwMode="auto">
                          <a:xfrm>
                            <a:off x="4650" y="2521"/>
                            <a:ext cx="109" cy="0"/>
                          </a:xfrm>
                          <a:custGeom>
                            <a:avLst/>
                            <a:gdLst>
                              <a:gd name="T0" fmla="*/ 0 w 201"/>
                              <a:gd name="T1" fmla="*/ 0 h 1"/>
                              <a:gd name="T2" fmla="*/ 201 w 201"/>
                              <a:gd name="T3" fmla="*/ 0 h 1"/>
                            </a:gdLst>
                            <a:ahLst/>
                            <a:cxnLst>
                              <a:cxn ang="0">
                                <a:pos x="T0" y="T1"/>
                              </a:cxn>
                              <a:cxn ang="0">
                                <a:pos x="T2" y="T3"/>
                              </a:cxn>
                            </a:cxnLst>
                            <a:rect l="0" t="0" r="r" b="b"/>
                            <a:pathLst>
                              <a:path w="201" h="1">
                                <a:moveTo>
                                  <a:pt x="0" y="0"/>
                                </a:moveTo>
                                <a:lnTo>
                                  <a:pt x="201" y="0"/>
                                </a:lnTo>
                              </a:path>
                            </a:pathLst>
                          </a:custGeom>
                          <a:noFill/>
                          <a:ln w="952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390374" name="Line 905"/>
                        <wps:cNvCnPr>
                          <a:cxnSpLocks noChangeShapeType="1"/>
                        </wps:cNvCnPr>
                        <wps:spPr bwMode="auto">
                          <a:xfrm flipH="1">
                            <a:off x="913" y="2521"/>
                            <a:ext cx="485" cy="1"/>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17427951" name="Line 906"/>
                        <wps:cNvCnPr>
                          <a:cxnSpLocks noChangeShapeType="1"/>
                        </wps:cNvCnPr>
                        <wps:spPr bwMode="auto">
                          <a:xfrm flipH="1">
                            <a:off x="913" y="838"/>
                            <a:ext cx="485"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410075320" name="Line 907"/>
                        <wps:cNvCnPr>
                          <a:cxnSpLocks noChangeShapeType="1"/>
                        </wps:cNvCnPr>
                        <wps:spPr bwMode="auto">
                          <a:xfrm>
                            <a:off x="1204" y="838"/>
                            <a:ext cx="0" cy="1683"/>
                          </a:xfrm>
                          <a:prstGeom prst="line">
                            <a:avLst/>
                          </a:prstGeom>
                          <a:noFill/>
                          <a:ln w="9525" cmpd="sng">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42100999" name="Rectangle 908"/>
                        <wps:cNvSpPr>
                          <a:spLocks noChangeArrowheads="1"/>
                        </wps:cNvSpPr>
                        <wps:spPr bwMode="auto">
                          <a:xfrm>
                            <a:off x="1557" y="839"/>
                            <a:ext cx="97" cy="1683"/>
                          </a:xfrm>
                          <a:prstGeom prst="rect">
                            <a:avLst/>
                          </a:prstGeom>
                          <a:blipFill dpi="0" rotWithShape="0">
                            <a:blip r:embed="rId18"/>
                            <a:srcRect/>
                            <a:tile tx="0" ty="0" sx="100000" sy="100000" flip="none" algn="tl"/>
                          </a:blipFill>
                          <a:ln w="9525"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52577962" name="Rectangle 909"/>
                        <wps:cNvSpPr>
                          <a:spLocks noChangeArrowheads="1"/>
                        </wps:cNvSpPr>
                        <wps:spPr bwMode="auto">
                          <a:xfrm>
                            <a:off x="1937" y="835"/>
                            <a:ext cx="98" cy="1684"/>
                          </a:xfrm>
                          <a:prstGeom prst="rect">
                            <a:avLst/>
                          </a:prstGeom>
                          <a:blipFill dpi="0" rotWithShape="0">
                            <a:blip r:embed="rId19"/>
                            <a:srcRect/>
                            <a:tile tx="0" ty="0" sx="100000" sy="100000" flip="none" algn="tl"/>
                          </a:blipFill>
                          <a:ln w="9525"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39477660" name="Rectangle 910"/>
                        <wps:cNvSpPr>
                          <a:spLocks noChangeArrowheads="1"/>
                        </wps:cNvSpPr>
                        <wps:spPr bwMode="auto">
                          <a:xfrm>
                            <a:off x="3110" y="834"/>
                            <a:ext cx="97" cy="1684"/>
                          </a:xfrm>
                          <a:prstGeom prst="rect">
                            <a:avLst/>
                          </a:prstGeom>
                          <a:blipFill dpi="0" rotWithShape="0">
                            <a:blip r:embed="rId19"/>
                            <a:srcRect/>
                            <a:tile tx="0" ty="0" sx="100000" sy="100000" flip="none" algn="tl"/>
                          </a:blipFill>
                          <a:ln w="9525"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82120549" name="Rectangle 911"/>
                        <wps:cNvSpPr>
                          <a:spLocks noChangeArrowheads="1"/>
                        </wps:cNvSpPr>
                        <wps:spPr bwMode="auto">
                          <a:xfrm>
                            <a:off x="2722" y="835"/>
                            <a:ext cx="97" cy="1684"/>
                          </a:xfrm>
                          <a:prstGeom prst="rect">
                            <a:avLst/>
                          </a:prstGeom>
                          <a:blipFill dpi="0" rotWithShape="0">
                            <a:blip r:embed="rId18"/>
                            <a:srcRect/>
                            <a:tile tx="0" ty="0" sx="100000" sy="100000" flip="none" algn="tl"/>
                          </a:blipFill>
                          <a:ln w="9525"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22243064" name="Rectangle 912"/>
                        <wps:cNvSpPr>
                          <a:spLocks noChangeArrowheads="1"/>
                        </wps:cNvSpPr>
                        <wps:spPr bwMode="auto">
                          <a:xfrm>
                            <a:off x="2329" y="837"/>
                            <a:ext cx="97" cy="1684"/>
                          </a:xfrm>
                          <a:prstGeom prst="rect">
                            <a:avLst/>
                          </a:prstGeom>
                          <a:blipFill dpi="0" rotWithShape="0">
                            <a:blip r:embed="rId20"/>
                            <a:srcRect/>
                            <a:tile tx="0" ty="0" sx="100000" sy="100000" flip="none" algn="tl"/>
                          </a:blipFill>
                          <a:ln w="9525"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02004118" name="Rectangle 913"/>
                        <wps:cNvSpPr>
                          <a:spLocks noChangeArrowheads="1"/>
                        </wps:cNvSpPr>
                        <wps:spPr bwMode="auto">
                          <a:xfrm>
                            <a:off x="4654" y="834"/>
                            <a:ext cx="98" cy="1683"/>
                          </a:xfrm>
                          <a:prstGeom prst="rect">
                            <a:avLst/>
                          </a:prstGeom>
                          <a:blipFill dpi="0" rotWithShape="0">
                            <a:blip r:embed="rId20"/>
                            <a:srcRect/>
                            <a:tile tx="0" ty="0" sx="100000" sy="100000" flip="none" algn="tl"/>
                          </a:blipFill>
                          <a:ln w="9525"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88318265" name="Rectangle 914"/>
                        <wps:cNvSpPr>
                          <a:spLocks noChangeArrowheads="1"/>
                        </wps:cNvSpPr>
                        <wps:spPr bwMode="auto">
                          <a:xfrm>
                            <a:off x="4268" y="841"/>
                            <a:ext cx="97" cy="1684"/>
                          </a:xfrm>
                          <a:prstGeom prst="rect">
                            <a:avLst/>
                          </a:prstGeom>
                          <a:blipFill dpi="0" rotWithShape="0">
                            <a:blip r:embed="rId19"/>
                            <a:srcRect/>
                            <a:tile tx="0" ty="0" sx="100000" sy="100000" flip="none" algn="tl"/>
                          </a:blipFill>
                          <a:ln w="9525"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71596566" name="Rectangle 915"/>
                        <wps:cNvSpPr>
                          <a:spLocks noChangeArrowheads="1"/>
                        </wps:cNvSpPr>
                        <wps:spPr bwMode="auto">
                          <a:xfrm>
                            <a:off x="3487" y="838"/>
                            <a:ext cx="97" cy="1683"/>
                          </a:xfrm>
                          <a:prstGeom prst="rect">
                            <a:avLst/>
                          </a:prstGeom>
                          <a:blipFill dpi="0" rotWithShape="0">
                            <a:blip r:embed="rId20"/>
                            <a:srcRect/>
                            <a:tile tx="0" ty="0" sx="100000" sy="100000" flip="none" algn="tl"/>
                          </a:blipFill>
                          <a:ln w="9525"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12526517" name="Rectangle 916"/>
                        <wps:cNvSpPr>
                          <a:spLocks noChangeArrowheads="1"/>
                        </wps:cNvSpPr>
                        <wps:spPr bwMode="auto">
                          <a:xfrm>
                            <a:off x="3883" y="843"/>
                            <a:ext cx="98" cy="1684"/>
                          </a:xfrm>
                          <a:prstGeom prst="rect">
                            <a:avLst/>
                          </a:prstGeom>
                          <a:blipFill dpi="0" rotWithShape="0">
                            <a:blip r:embed="rId18"/>
                            <a:srcRect/>
                            <a:tile tx="0" ty="0" sx="100000" sy="100000" flip="none" algn="tl"/>
                          </a:blipFill>
                          <a:ln w="9525"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18585856" name="Line 917"/>
                        <wps:cNvCnPr>
                          <a:cxnSpLocks noChangeShapeType="1"/>
                        </wps:cNvCnPr>
                        <wps:spPr bwMode="auto">
                          <a:xfrm>
                            <a:off x="3163" y="0"/>
                            <a:ext cx="0" cy="3704"/>
                          </a:xfrm>
                          <a:prstGeom prst="line">
                            <a:avLst/>
                          </a:prstGeom>
                          <a:noFill/>
                          <a:ln w="9525" cmpd="sng">
                            <a:solidFill>
                              <a:srgbClr val="000000"/>
                            </a:solidFill>
                            <a:prstDash val="lgDash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85788324" name="AutoShape 918"/>
                        <wps:cNvSpPr>
                          <a:spLocks noChangeArrowheads="1"/>
                        </wps:cNvSpPr>
                        <wps:spPr bwMode="auto">
                          <a:xfrm>
                            <a:off x="5089" y="1090"/>
                            <a:ext cx="97" cy="85"/>
                          </a:xfrm>
                          <a:prstGeom prst="flowChartConnector">
                            <a:avLst/>
                          </a:prstGeom>
                          <a:blipFill dpi="0" rotWithShape="0">
                            <a:blip r:embed="rId18"/>
                            <a:srcRect/>
                            <a:tile tx="0" ty="0" sx="100000" sy="100000" flip="none" algn="tl"/>
                          </a:blipFill>
                          <a:ln w="9525" cmpd="sng">
                            <a:solidFill>
                              <a:srgbClr val="000000"/>
                            </a:solidFill>
                            <a:round/>
                            <a:headEnd/>
                            <a:tailEnd/>
                          </a:ln>
                        </wps:spPr>
                        <wps:bodyPr rot="0" vert="horz" wrap="square" lIns="91440" tIns="45720" rIns="91440" bIns="45720" anchor="t" anchorCtr="0" upright="1">
                          <a:noAutofit/>
                        </wps:bodyPr>
                      </wps:wsp>
                      <wps:wsp>
                        <wps:cNvPr id="1330728517" name="AutoShape 919"/>
                        <wps:cNvSpPr>
                          <a:spLocks noChangeArrowheads="1"/>
                        </wps:cNvSpPr>
                        <wps:spPr bwMode="auto">
                          <a:xfrm>
                            <a:off x="5089" y="1427"/>
                            <a:ext cx="97" cy="84"/>
                          </a:xfrm>
                          <a:prstGeom prst="flowChartConnector">
                            <a:avLst/>
                          </a:prstGeom>
                          <a:blipFill dpi="0" rotWithShape="0">
                            <a:blip r:embed="rId19"/>
                            <a:srcRect/>
                            <a:tile tx="0" ty="0" sx="100000" sy="100000" flip="none" algn="tl"/>
                          </a:blipFill>
                          <a:ln w="9525" cmpd="sng">
                            <a:solidFill>
                              <a:srgbClr val="000000"/>
                            </a:solidFill>
                            <a:round/>
                            <a:headEnd/>
                            <a:tailEnd/>
                          </a:ln>
                        </wps:spPr>
                        <wps:bodyPr rot="0" vert="horz" wrap="square" lIns="91440" tIns="45720" rIns="91440" bIns="45720" anchor="t" anchorCtr="0" upright="1">
                          <a:noAutofit/>
                        </wps:bodyPr>
                      </wps:wsp>
                      <wps:wsp>
                        <wps:cNvPr id="2144877337" name="AutoShape 920"/>
                        <wps:cNvSpPr>
                          <a:spLocks noChangeArrowheads="1"/>
                        </wps:cNvSpPr>
                        <wps:spPr bwMode="auto">
                          <a:xfrm>
                            <a:off x="5089" y="1764"/>
                            <a:ext cx="98" cy="83"/>
                          </a:xfrm>
                          <a:prstGeom prst="flowChartConnector">
                            <a:avLst/>
                          </a:prstGeom>
                          <a:blipFill dpi="0" rotWithShape="0">
                            <a:blip r:embed="rId20"/>
                            <a:srcRect/>
                            <a:tile tx="0" ty="0" sx="100000" sy="100000" flip="none" algn="tl"/>
                          </a:blipFill>
                          <a:ln w="9525" cmpd="sng">
                            <a:solidFill>
                              <a:srgbClr val="000000"/>
                            </a:solidFill>
                            <a:round/>
                            <a:headEnd/>
                            <a:tailEnd/>
                          </a:ln>
                        </wps:spPr>
                        <wps:bodyPr rot="0" vert="horz" wrap="square" lIns="91440" tIns="45720" rIns="91440" bIns="45720" anchor="t" anchorCtr="0" upright="1">
                          <a:noAutofit/>
                        </wps:bodyPr>
                      </wps:wsp>
                      <wps:wsp>
                        <wps:cNvPr id="378418791" name="Rectangle 921"/>
                        <wps:cNvSpPr>
                          <a:spLocks noChangeArrowheads="1"/>
                        </wps:cNvSpPr>
                        <wps:spPr bwMode="auto">
                          <a:xfrm>
                            <a:off x="5283" y="1006"/>
                            <a:ext cx="486" cy="252"/>
                          </a:xfrm>
                          <a:prstGeom prst="rect">
                            <a:avLst/>
                          </a:prstGeom>
                          <a:solidFill>
                            <a:srgbClr val="FFFFFF"/>
                          </a:solidFill>
                          <a:ln>
                            <a:noFill/>
                          </a:ln>
                          <a:effectLst/>
                          <a:extLst>
                            <a:ext uri="{91240B29-F687-4F45-9708-019B960494DF}">
                              <a14:hiddenLine xmlns:a14="http://schemas.microsoft.com/office/drawing/2010/main" w="9525" cmpd="sng">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6D8AEAD" w14:textId="77777777" w:rsidR="001F1281" w:rsidRDefault="00000000">
                              <w:pPr>
                                <w:jc w:val="center"/>
                                <w:rPr>
                                  <w:b/>
                                  <w:sz w:val="18"/>
                                  <w:szCs w:val="18"/>
                                </w:rPr>
                              </w:pPr>
                              <w:r>
                                <w:rPr>
                                  <w:rFonts w:hint="eastAsia"/>
                                  <w:b/>
                                  <w:sz w:val="18"/>
                                  <w:szCs w:val="18"/>
                                </w:rPr>
                                <w:t>254nm</w:t>
                              </w:r>
                            </w:p>
                          </w:txbxContent>
                        </wps:txbx>
                        <wps:bodyPr rot="0" vert="horz" wrap="square" lIns="0" tIns="0" rIns="0" bIns="0" anchor="t" anchorCtr="0" upright="1">
                          <a:noAutofit/>
                        </wps:bodyPr>
                      </wps:wsp>
                      <wps:wsp>
                        <wps:cNvPr id="859631266" name="Rectangle 922"/>
                        <wps:cNvSpPr>
                          <a:spLocks noChangeArrowheads="1"/>
                        </wps:cNvSpPr>
                        <wps:spPr bwMode="auto">
                          <a:xfrm>
                            <a:off x="5283" y="1343"/>
                            <a:ext cx="486" cy="252"/>
                          </a:xfrm>
                          <a:prstGeom prst="rect">
                            <a:avLst/>
                          </a:prstGeom>
                          <a:solidFill>
                            <a:srgbClr val="FFFFFF"/>
                          </a:solidFill>
                          <a:ln>
                            <a:noFill/>
                          </a:ln>
                          <a:effectLst/>
                          <a:extLst>
                            <a:ext uri="{91240B29-F687-4F45-9708-019B960494DF}">
                              <a14:hiddenLine xmlns:a14="http://schemas.microsoft.com/office/drawing/2010/main" w="9525" cmpd="sng">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5880E7B" w14:textId="77777777" w:rsidR="001F1281" w:rsidRDefault="00000000">
                              <w:pPr>
                                <w:jc w:val="center"/>
                                <w:rPr>
                                  <w:b/>
                                  <w:sz w:val="18"/>
                                  <w:szCs w:val="18"/>
                                </w:rPr>
                              </w:pPr>
                              <w:r>
                                <w:rPr>
                                  <w:rFonts w:hint="eastAsia"/>
                                  <w:b/>
                                  <w:sz w:val="18"/>
                                  <w:szCs w:val="18"/>
                                </w:rPr>
                                <w:t>312nm</w:t>
                              </w:r>
                            </w:p>
                          </w:txbxContent>
                        </wps:txbx>
                        <wps:bodyPr rot="0" vert="horz" wrap="square" lIns="0" tIns="0" rIns="0" bIns="0" anchor="t" anchorCtr="0" upright="1">
                          <a:noAutofit/>
                        </wps:bodyPr>
                      </wps:wsp>
                      <wps:wsp>
                        <wps:cNvPr id="451054450" name="Rectangle 923"/>
                        <wps:cNvSpPr>
                          <a:spLocks noChangeArrowheads="1"/>
                        </wps:cNvSpPr>
                        <wps:spPr bwMode="auto">
                          <a:xfrm>
                            <a:off x="5283" y="1699"/>
                            <a:ext cx="486" cy="318"/>
                          </a:xfrm>
                          <a:prstGeom prst="rect">
                            <a:avLst/>
                          </a:prstGeom>
                          <a:solidFill>
                            <a:srgbClr val="FFFFFF"/>
                          </a:solidFill>
                          <a:ln>
                            <a:noFill/>
                          </a:ln>
                          <a:effectLst/>
                          <a:extLst>
                            <a:ext uri="{91240B29-F687-4F45-9708-019B960494DF}">
                              <a14:hiddenLine xmlns:a14="http://schemas.microsoft.com/office/drawing/2010/main" w="9525" cmpd="sng">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30152C2" w14:textId="77777777" w:rsidR="001F1281" w:rsidRDefault="00000000">
                              <w:pPr>
                                <w:jc w:val="center"/>
                                <w:rPr>
                                  <w:b/>
                                  <w:sz w:val="18"/>
                                  <w:szCs w:val="18"/>
                                </w:rPr>
                              </w:pPr>
                              <w:r>
                                <w:rPr>
                                  <w:rFonts w:hint="eastAsia"/>
                                  <w:b/>
                                  <w:sz w:val="18"/>
                                  <w:szCs w:val="18"/>
                                </w:rPr>
                                <w:t>365nm</w:t>
                              </w:r>
                            </w:p>
                          </w:txbxContent>
                        </wps:txbx>
                        <wps:bodyPr rot="0" vert="horz" wrap="square" lIns="0" tIns="0" rIns="0" bIns="0" anchor="t" anchorCtr="0" upright="1">
                          <a:noAutofit/>
                        </wps:bodyPr>
                      </wps:wsp>
                    </wpg:wgp>
                  </a:graphicData>
                </a:graphic>
              </wp:inline>
            </w:drawing>
          </mc:Choice>
          <mc:Fallback>
            <w:pict>
              <v:group w14:anchorId="1B94835D" id="Group 80" o:spid="_x0000_s1096" style="width:301.05pt;height:187.2pt;mso-position-horizontal-relative:char;mso-position-vertical-relative:line" coordsize="6021,37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">
                <v:rect id="Picture 873" o:spid="_x0000_s1097" style="position:absolute;width:6021;height:3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" filled="f" stroked="f">
                  <o:lock v:ext="edit" aspectratio="t" text="t"/>
                </v:rect>
                <v:rect id="Rectangle 874" o:spid="_x0000_s1098" style="position:absolute;left:1398;top:413;width:3499;height:2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"/>
                <v:line id="Line 875" o:spid="_x0000_s1099" style="position:absolute;flip:x;visibility:visible;mso-wrap-style:square" from="1528,2545" to="1529,3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"/>
                <v:line id="Line 876" o:spid="_x0000_s1100" style="position:absolute;flip:x;visibility:visible;mso-wrap-style:square" from="4759,2560" to="4761,30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"/>
                <v:line id="Line 877" o:spid="_x0000_s1101" style="position:absolute;flip:y;visibility:visible;mso-wrap-style:square" from="1504,3049" to="4762,3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">
                  <v:stroke startarrow="block" endarrow="block"/>
                </v:line>
                <v:line id="Line 881" o:spid="_x0000_s1102" style="position:absolute;flip:y;visibility:visible;mso-wrap-style:square" from="4759,922" to="5050,1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"/>
                <v:line id="Line 882" o:spid="_x0000_s1103" style="position:absolute;flip:y;visibility:visible;mso-wrap-style:square" from="5050,922" to="5849,9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"/>
                <v:rect id="Rectangle 883" o:spid="_x0000_s1104" style="position:absolute;left:5147;top:608;width:680;height: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" stroked="f">
                  <v:textbox inset="0,0,0,0">
                    <w:txbxContent>
                      <w:p w14:paraId="5BEABB14" w14:textId="77777777" w:rsidR="001F1281" w:rsidRDefault="00000000">
                        <w:pPr>
                          <w:jc w:val="center"/>
                          <w:rPr>
                            <w:b/>
                            <w:sz w:val="18"/>
                            <w:szCs w:val="18"/>
                          </w:rPr>
                        </w:pPr>
                        <w:r>
                          <w:rPr>
                            <w:rFonts w:hint="eastAsia"/>
                            <w:b/>
                            <w:sz w:val="18"/>
                            <w:szCs w:val="18"/>
                          </w:rPr>
                          <w:t>紫外灯</w:t>
                        </w:r>
                      </w:p>
                    </w:txbxContent>
                  </v:textbox>
                </v:rect>
                <v:rect id="Rectangle 884" o:spid="_x0000_s1105" style="position:absolute;left:3295;top:3101;width:680;height: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" stroked="f">
                  <v:textbox inset="0,0,0,0">
                    <w:txbxContent>
                      <w:p w14:paraId="4B3B6DBE" w14:textId="77777777" w:rsidR="001F1281" w:rsidRDefault="00000000">
                        <w:pPr>
                          <w:jc w:val="center"/>
                          <w:rPr>
                            <w:b/>
                            <w:sz w:val="18"/>
                            <w:szCs w:val="18"/>
                          </w:rPr>
                        </w:pPr>
                        <w:r>
                          <w:rPr>
                            <w:rFonts w:hint="eastAsia"/>
                            <w:b/>
                            <w:sz w:val="18"/>
                            <w:szCs w:val="18"/>
                          </w:rPr>
                          <w:t>370</w:t>
                        </w:r>
                      </w:p>
                    </w:txbxContent>
                  </v:textbox>
                </v:rect>
                <v:rect id="Rectangle 886" o:spid="_x0000_s1106" style="position:absolute;left:840;top:1716;width:291;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" stroked="f">
                  <v:textbox style="layout-flow:vertical;mso-layout-flow-alt:bottom-to-top" inset="0,0,0,0">
                    <w:txbxContent>
                      <w:p w14:paraId="5DB54385" w14:textId="77777777" w:rsidR="001F1281" w:rsidRDefault="00000000">
                        <w:pPr>
                          <w:spacing w:line="0" w:lineRule="atLeast"/>
                          <w:jc w:val="center"/>
                          <w:rPr>
                            <w:b/>
                            <w:sz w:val="18"/>
                            <w:szCs w:val="18"/>
                          </w:rPr>
                        </w:pPr>
                        <w:r>
                          <w:rPr>
                            <w:rFonts w:hint="eastAsia"/>
                            <w:b/>
                            <w:sz w:val="18"/>
                            <w:szCs w:val="18"/>
                          </w:rPr>
                          <w:t>290</w:t>
                        </w:r>
                      </w:p>
                    </w:txbxContent>
                  </v:textbox>
                </v:rect>
                <v:line id="Line 887" o:spid="_x0000_s1107" style="position:absolute;flip:x;visibility:visible;mso-wrap-style:square" from="1398,2521" to="4894,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">
                  <v:stroke dashstyle="longDash"/>
                </v:line>
                <v:line id="Line 888" o:spid="_x0000_s1108" style="position:absolute;flip:x;visibility:visible;mso-wrap-style:square" from="1398,838" to="4894,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">
                  <v:stroke dashstyle="longDash"/>
                </v:line>
                <v:line id="Line 889" o:spid="_x0000_s1109" style="position:absolute;flip:x;visibility:visible;mso-wrap-style:square" from="524,1679" to="5477,1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">
                  <v:stroke dashstyle="longDashDot"/>
                </v:line>
                <v:shape id="FreeForm 890" o:spid="_x0000_s1110" style="position:absolute;left:1648;top:843;width:6;height:1678;visibility:visible;mso-wrap-style:square;v-text-anchor:top" coordsize="12,3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" path="m,3108l12,e" filled="f">
                  <v:path arrowok="t" o:connecttype="custom" o:connectlocs="0,1678;6,0" o:connectangles="0,0"/>
                </v:shape>
                <v:shape id="FreeForm 891" o:spid="_x0000_s1111" style="position:absolute;left:1549;top:839;width:107;height:0;visibility:visible;mso-wrap-style:square;v-text-anchor:top" coordsize="1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" path="m,l198,e" filled="f">
                  <v:path arrowok="t" o:connecttype="custom" o:connectlocs="0,0;107,0" o:connectangles="0,0"/>
                </v:shape>
                <v:line id="Line 892" o:spid="_x0000_s1112" style="position:absolute;visibility:visible;mso-wrap-style:square" from="4650,838" to="4747,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"/>
                <v:shape id="FreeForm 893" o:spid="_x0000_s1113" style="position:absolute;left:4263;top:837;width:109;height:1;visibility:visible;mso-wrap-style:square;v-text-anchor:top" coordsize="2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" path="m,l201,e" filled="f">
                  <v:path arrowok="t" o:connecttype="custom" o:connectlocs="0,0;109,0" o:connectangles="0,0"/>
                </v:shape>
                <v:line id="Line 894" o:spid="_x0000_s1114" style="position:absolute;visibility:visible;mso-wrap-style:square" from="3498,836" to="3595,8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"/>
                <v:line id="Line 895" o:spid="_x0000_s1115" style="position:absolute;visibility:visible;mso-wrap-style:square" from="3104,838" to="3201,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"/>
                <v:shape id="FreeForm 896" o:spid="_x0000_s1116" style="position:absolute;left:2718;top:837;width:98;height:2;visibility:visible;mso-wrap-style:square;v-text-anchor:top" coordsize="1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" path="m,l183,3e" filled="f">
                  <v:path arrowok="t" o:connecttype="custom" o:connectlocs="0,0;98,2" o:connectangles="0,0"/>
                </v:shape>
                <v:line id="Line 897" o:spid="_x0000_s1117" style="position:absolute;visibility:visible;mso-wrap-style:square" from="2332,838" to="2429,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"/>
                <v:shape id="FreeForm 898" o:spid="_x0000_s1118" style="position:absolute;left:1936;top:2521;width:105;height:0;visibility:visible;mso-wrap-style:square;v-text-anchor:top" coordsize="1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" path="m,l195,e" filled="f">
                  <v:path arrowok="t" o:connecttype="custom" o:connectlocs="0,0;105,0" o:connectangles="0,0"/>
                </v:shape>
                <v:shape id="FreeForm 899" o:spid="_x0000_s1119" style="position:absolute;left:2324;top:2521;width:102;height:0;visibility:visible;mso-wrap-style:square;v-text-anchor:top" coordsize="1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" path="m,l189,e" filled="f">
                  <v:path arrowok="t" o:connecttype="custom" o:connectlocs="0,0;102,0" o:connectangles="0,0"/>
                </v:shape>
                <v:shape id="FreeForm 900" o:spid="_x0000_s1120" style="position:absolute;left:3104;top:2521;width:97;height:1;visibility:visible;mso-wrap-style:square;v-text-anchor:top" coordsize="1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" path="m,3l180,e" filled="f">
                  <v:path arrowok="t" o:connecttype="custom" o:connectlocs="0,1;97,0" o:connectangles="0,0"/>
                </v:shape>
                <v:line id="Line 901" o:spid="_x0000_s1121" style="position:absolute;visibility:visible;mso-wrap-style:square" from="3923,2521" to="3923,2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"/>
                <v:shape id="FreeForm 902" o:spid="_x0000_s1122" style="position:absolute;left:3878;top:2521;width:97;height:0;visibility:visible;mso-wrap-style:square;v-text-anchor:top" coordsize="1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" path="m,l180,e" filled="f">
                  <v:path arrowok="t" o:connecttype="custom" o:connectlocs="0,0;97,0" o:connectangles="0,0"/>
                </v:shape>
                <v:shape id="FreeForm 903" o:spid="_x0000_s1123" style="position:absolute;left:4263;top:2521;width:107;height:0;visibility:visible;mso-wrap-style:square;v-text-anchor:top" coordsize="1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" path="m,l198,e" filled="f">
                  <v:path arrowok="t" o:connecttype="custom" o:connectlocs="0,0;107,0" o:connectangles="0,0"/>
                </v:shape>
                <v:shape id="FreeForm 904" o:spid="_x0000_s1124" style="position:absolute;left:4650;top:2521;width:109;height:0;visibility:visible;mso-wrap-style:square;v-text-anchor:top" coordsize="2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" path="m,l201,e" filled="f">
                  <v:path arrowok="t" o:connecttype="custom" o:connectlocs="0,0;109,0" o:connectangles="0,0"/>
                </v:shape>
                <v:line id="Line 905" o:spid="_x0000_s1125" style="position:absolute;flip:x;visibility:visible;mso-wrap-style:square" from="913,2521" to="139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"/>
                <v:line id="Line 906" o:spid="_x0000_s1126" style="position:absolute;flip:x;visibility:visible;mso-wrap-style:square" from="913,838" to="1398,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"/>
                <v:line id="Line 907" o:spid="_x0000_s1127" style="position:absolute;visibility:visible;mso-wrap-style:square" from="1204,838" to="1204,2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">
                  <v:stroke startarrow="block" endarrow="block"/>
                </v:line>
                <v:rect id="Rectangle 908" o:spid="_x0000_s1128" style="position:absolute;left:1557;top:839;width:97;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">
                  <v:fill r:id="rId24" o:title="" recolor="t" type="tile"/>
                </v:rect>
                <v:rect id="Rectangle 909" o:spid="_x0000_s1129" style="position:absolute;left:1937;top:835;width:98;height:1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">
                  <v:fill r:id="rId22" o:title="" recolor="t" type="tile"/>
                </v:rect>
                <v:rect id="Rectangle 910" o:spid="_x0000_s1130" style="position:absolute;left:3110;top:834;width:97;height:1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">
                  <v:fill r:id="rId22" o:title="" recolor="t" type="tile"/>
                </v:rect>
                <v:rect id="Rectangle 911" o:spid="_x0000_s1131" style="position:absolute;left:2722;top:835;width:97;height:1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">
                  <v:fill r:id="rId24" o:title="" recolor="t" type="tile"/>
                </v:rect>
                <v:rect id="Rectangle 912" o:spid="_x0000_s1132" style="position:absolute;left:2329;top:837;width:97;height:1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">
                  <v:fill r:id="rId23" o:title="" recolor="t" type="tile"/>
                </v:rect>
                <v:rect id="Rectangle 913" o:spid="_x0000_s1133" style="position:absolute;left:4654;top:834;width:98;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">
                  <v:fill r:id="rId26" o:title="" recolor="t" type="tile"/>
                </v:rect>
                <v:rect id="Rectangle 914" o:spid="_x0000_s1134" style="position:absolute;left:4268;top:841;width:97;height:1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">
                  <v:fill r:id="rId25" o:title="" recolor="t" type="tile"/>
                </v:rect>
                <v:rect id="Rectangle 915" o:spid="_x0000_s1135" style="position:absolute;left:3487;top:838;width:97;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">
                  <v:fill r:id="rId26" o:title="" recolor="t" type="tile"/>
                </v:rect>
                <v:rect id="Rectangle 916" o:spid="_x0000_s1136" style="position:absolute;left:3883;top:843;width:98;height:1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">
                  <v:fill r:id="rId21" o:title="" recolor="t" type="tile"/>
                </v:rect>
                <v:line id="Line 917" o:spid="_x0000_s1137" style="position:absolute;visibility:visible;mso-wrap-style:square" from="3163,0" to="3163,3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">
                  <v:stroke dashstyle="longDashDot"/>
                </v:line>
                <v:shape id="AutoShape 918" o:spid="_x0000_s1138" type="#_x0000_t120" style="position:absolute;left:5089;top:1090;width:97;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">
                  <v:fill r:id="rId21" o:title="" recolor="t" type="tile"/>
                </v:shape>
                <v:shape id="AutoShape 919" o:spid="_x0000_s1139" type="#_x0000_t120" style="position:absolute;left:5089;top:1427;width:97;height: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">
                  <v:fill r:id="rId25" o:title="" recolor="t" type="tile"/>
                </v:shape>
                <v:shape id="AutoShape 920" o:spid="_x0000_s1140" type="#_x0000_t120" style="position:absolute;left:5089;top:1764;width:98;height: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">
                  <v:fill r:id="rId23" o:title="" recolor="t" type="tile"/>
                </v:shape>
                <v:rect id="Rectangle 921" o:spid="_x0000_s1141" style="position:absolute;left:5283;top:1006;width:486;height: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" stroked="f">
                  <v:textbox inset="0,0,0,0">
                    <w:txbxContent>
                      <w:p w14:paraId="36D8AEAD" w14:textId="77777777" w:rsidR="001F1281" w:rsidRDefault="00000000">
                        <w:pPr>
                          <w:jc w:val="center"/>
                          <w:rPr>
                            <w:b/>
                            <w:sz w:val="18"/>
                            <w:szCs w:val="18"/>
                          </w:rPr>
                        </w:pPr>
                        <w:r>
                          <w:rPr>
                            <w:rFonts w:hint="eastAsia"/>
                            <w:b/>
                            <w:sz w:val="18"/>
                            <w:szCs w:val="18"/>
                          </w:rPr>
                          <w:t>254nm</w:t>
                        </w:r>
                      </w:p>
                    </w:txbxContent>
                  </v:textbox>
                </v:rect>
                <v:rect id="Rectangle 922" o:spid="_x0000_s1142" style="position:absolute;left:5283;top:1343;width:486;height: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" stroked="f">
                  <v:textbox inset="0,0,0,0">
                    <w:txbxContent>
                      <w:p w14:paraId="15880E7B" w14:textId="77777777" w:rsidR="001F1281" w:rsidRDefault="00000000">
                        <w:pPr>
                          <w:jc w:val="center"/>
                          <w:rPr>
                            <w:b/>
                            <w:sz w:val="18"/>
                            <w:szCs w:val="18"/>
                          </w:rPr>
                        </w:pPr>
                        <w:r>
                          <w:rPr>
                            <w:rFonts w:hint="eastAsia"/>
                            <w:b/>
                            <w:sz w:val="18"/>
                            <w:szCs w:val="18"/>
                          </w:rPr>
                          <w:t>312nm</w:t>
                        </w:r>
                      </w:p>
                    </w:txbxContent>
                  </v:textbox>
                </v:rect>
                <v:rect id="Rectangle 923" o:spid="_x0000_s1143" style="position:absolute;left:5283;top:1699;width:486;height: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" stroked="f">
                  <v:textbox inset="0,0,0,0">
                    <w:txbxContent>
                      <w:p w14:paraId="630152C2" w14:textId="77777777" w:rsidR="001F1281" w:rsidRDefault="00000000">
                        <w:pPr>
                          <w:jc w:val="center"/>
                          <w:rPr>
                            <w:b/>
                            <w:sz w:val="18"/>
                            <w:szCs w:val="18"/>
                          </w:rPr>
                        </w:pPr>
                        <w:r>
                          <w:rPr>
                            <w:rFonts w:hint="eastAsia"/>
                            <w:b/>
                            <w:sz w:val="18"/>
                            <w:szCs w:val="18"/>
                          </w:rPr>
                          <w:t>365nm</w:t>
                        </w:r>
                      </w:p>
                    </w:txbxContent>
                  </v:textbox>
                </v:rect>
                <w10:anchorlock/>
              </v:group>
            </w:pict>
          </mc:Fallback>
        </mc:AlternateContent>
      </w:r>
    </w:p>
    <w:p w14:paraId="59CC42C2" w14:textId="77777777" w:rsidR="001F1281" w:rsidRDefault="00000000">
      <w:pPr>
        <w:pStyle w:val="af5"/>
        <w:ind w:firstLineChars="0" w:firstLine="0"/>
        <w:jc w:val="center"/>
        <w:rPr>
          <w:rFonts w:ascii="Times New Roman"/>
          <w:szCs w:val="21"/>
        </w:rPr>
      </w:pPr>
      <w:r>
        <w:rPr>
          <w:rFonts w:ascii="Times New Roman"/>
          <w:szCs w:val="21"/>
        </w:rPr>
        <w:t>c)</w:t>
      </w:r>
      <w:r>
        <w:rPr>
          <w:rFonts w:ascii="Times New Roman"/>
          <w:szCs w:val="21"/>
        </w:rPr>
        <w:t>俯视图</w:t>
      </w:r>
    </w:p>
    <w:p w14:paraId="0C29F72E" w14:textId="77777777" w:rsidR="001F1281" w:rsidRDefault="00000000">
      <w:pPr>
        <w:pStyle w:val="af5"/>
        <w:ind w:firstLineChars="0" w:firstLine="0"/>
        <w:jc w:val="center"/>
        <w:rPr>
          <w:rFonts w:ascii="Times New Roman"/>
        </w:rPr>
      </w:pPr>
      <w:r>
        <w:rPr>
          <w:rFonts w:ascii="Times New Roman"/>
        </w:rPr>
        <w:t>图</w:t>
      </w:r>
      <w:r>
        <w:rPr>
          <w:rFonts w:ascii="Times New Roman"/>
        </w:rPr>
        <w:t xml:space="preserve">A.1  </w:t>
      </w:r>
      <w:r>
        <w:rPr>
          <w:rFonts w:ascii="Times New Roman"/>
        </w:rPr>
        <w:t>紫外灯分布和试片水平位置</w:t>
      </w:r>
    </w:p>
    <w:p w14:paraId="40FC4600" w14:textId="77777777" w:rsidR="001F1281" w:rsidRDefault="001F1281">
      <w:pPr>
        <w:pStyle w:val="af5"/>
        <w:ind w:firstLineChars="0" w:firstLine="420"/>
        <w:rPr>
          <w:rFonts w:ascii="Times New Roman"/>
        </w:rPr>
      </w:pPr>
    </w:p>
    <w:p w14:paraId="291640DF" w14:textId="77777777" w:rsidR="001F1281" w:rsidRDefault="00000000">
      <w:pPr>
        <w:pStyle w:val="af5"/>
        <w:ind w:rightChars="620" w:right="2108" w:firstLineChars="0" w:firstLine="420"/>
        <w:jc w:val="right"/>
        <w:rPr>
          <w:rFonts w:ascii="Times New Roman"/>
        </w:rPr>
      </w:pPr>
      <w:r>
        <w:rPr>
          <w:rFonts w:ascii="Times New Roman"/>
        </w:rPr>
        <w:br w:type="page"/>
      </w:r>
      <w:r>
        <w:rPr>
          <w:rFonts w:ascii="Times New Roman"/>
        </w:rPr>
        <w:lastRenderedPageBreak/>
        <w:t>单位为</w:t>
      </w:r>
      <w:r>
        <w:rPr>
          <w:rFonts w:ascii="Times New Roman"/>
        </w:rPr>
        <w:t>mm</w:t>
      </w:r>
    </w:p>
    <w:p w14:paraId="55C380CE" w14:textId="694BDFD6" w:rsidR="001F1281" w:rsidRDefault="00E04C89">
      <w:pPr>
        <w:pStyle w:val="af5"/>
        <w:ind w:firstLineChars="0" w:firstLine="420"/>
        <w:jc w:val="center"/>
        <w:rPr>
          <w:rFonts w:ascii="Times New Roman"/>
          <w:b/>
        </w:rPr>
      </w:pPr>
      <w:r>
        <w:rPr>
          <w:rFonts w:ascii="Times New Roman"/>
          <w:b/>
          <w:noProof/>
        </w:rPr>
        <mc:AlternateContent>
          <mc:Choice Requires="wpg">
            <w:drawing>
              <wp:inline distT="0" distB="0" distL="0" distR="0" wp14:anchorId="75CE59E4" wp14:editId="582D9F7A">
                <wp:extent cx="2867025" cy="2179320"/>
                <wp:effectExtent l="0" t="0" r="1270" b="3175"/>
                <wp:docPr id="300298883" name="Group 1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67025" cy="2179320"/>
                          <a:chOff x="0" y="0"/>
                          <a:chExt cx="2604" cy="1977"/>
                        </a:xfrm>
                      </wpg:grpSpPr>
                      <wps:wsp>
                        <wps:cNvPr id="1404712205" name="Picture 849"/>
                        <wps:cNvSpPr>
                          <a:spLocks noChangeAspect="1" noChangeArrowheads="1" noTextEdit="1"/>
                        </wps:cNvSpPr>
                        <wps:spPr bwMode="auto">
                          <a:xfrm>
                            <a:off x="0" y="0"/>
                            <a:ext cx="2604" cy="19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bodyPr rot="0" vert="horz" wrap="square" lIns="91440" tIns="45720" rIns="91440" bIns="45720" anchor="t" anchorCtr="0" upright="1">
                          <a:noAutofit/>
                        </wps:bodyPr>
                      </wps:wsp>
                      <wps:wsp>
                        <wps:cNvPr id="1785634764" name="Rectangle 850"/>
                        <wps:cNvSpPr>
                          <a:spLocks noChangeArrowheads="1"/>
                        </wps:cNvSpPr>
                        <wps:spPr bwMode="auto">
                          <a:xfrm>
                            <a:off x="505" y="135"/>
                            <a:ext cx="1590" cy="1296"/>
                          </a:xfrm>
                          <a:prstGeom prst="rect">
                            <a:avLst/>
                          </a:prstGeom>
                          <a:solidFill>
                            <a:srgbClr val="FFFFFF"/>
                          </a:solidFill>
                          <a:ln w="9525"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95342088" name="Line 851"/>
                        <wps:cNvCnPr>
                          <a:cxnSpLocks noChangeShapeType="1"/>
                        </wps:cNvCnPr>
                        <wps:spPr bwMode="auto">
                          <a:xfrm>
                            <a:off x="2095" y="1431"/>
                            <a:ext cx="1" cy="405"/>
                          </a:xfrm>
                          <a:prstGeom prst="line">
                            <a:avLst/>
                          </a:prstGeom>
                          <a:noFill/>
                          <a:ln w="952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20596343" name="Line 852"/>
                        <wps:cNvCnPr>
                          <a:cxnSpLocks noChangeShapeType="1"/>
                        </wps:cNvCnPr>
                        <wps:spPr bwMode="auto">
                          <a:xfrm>
                            <a:off x="505" y="1431"/>
                            <a:ext cx="1" cy="405"/>
                          </a:xfrm>
                          <a:prstGeom prst="line">
                            <a:avLst/>
                          </a:prstGeom>
                          <a:noFill/>
                          <a:ln w="952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40710312" name="Line 853"/>
                        <wps:cNvCnPr>
                          <a:cxnSpLocks noChangeShapeType="1"/>
                        </wps:cNvCnPr>
                        <wps:spPr bwMode="auto">
                          <a:xfrm>
                            <a:off x="503" y="1704"/>
                            <a:ext cx="1590" cy="1"/>
                          </a:xfrm>
                          <a:prstGeom prst="line">
                            <a:avLst/>
                          </a:prstGeom>
                          <a:noFill/>
                          <a:ln w="9525" cmpd="sng">
                            <a:solidFill>
                              <a:srgbClr val="000000"/>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73144790" name="Rectangle 854"/>
                        <wps:cNvSpPr>
                          <a:spLocks noChangeArrowheads="1"/>
                        </wps:cNvSpPr>
                        <wps:spPr bwMode="auto">
                          <a:xfrm>
                            <a:off x="973" y="1493"/>
                            <a:ext cx="654" cy="181"/>
                          </a:xfrm>
                          <a:prstGeom prst="rect">
                            <a:avLst/>
                          </a:prstGeom>
                          <a:solidFill>
                            <a:srgbClr val="FFFFFF"/>
                          </a:solidFill>
                          <a:ln>
                            <a:noFill/>
                          </a:ln>
                          <a:effectLst/>
                          <a:extLst>
                            <a:ext uri="{91240B29-F687-4F45-9708-019B960494DF}">
                              <a14:hiddenLine xmlns:a14="http://schemas.microsoft.com/office/drawing/2010/main" w="9525" cmpd="sng">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B10B800" w14:textId="77777777" w:rsidR="001F1281" w:rsidRDefault="00000000">
                              <w:pPr>
                                <w:kinsoku w:val="0"/>
                                <w:overflowPunct w:val="0"/>
                                <w:snapToGrid w:val="0"/>
                                <w:spacing w:line="0" w:lineRule="atLeast"/>
                                <w:jc w:val="center"/>
                                <w:textAlignment w:val="center"/>
                                <w:rPr>
                                  <w:b/>
                                  <w:sz w:val="18"/>
                                </w:rPr>
                              </w:pPr>
                              <w:r>
                                <w:rPr>
                                  <w:rFonts w:hint="eastAsia"/>
                                  <w:b/>
                                  <w:sz w:val="18"/>
                                </w:rPr>
                                <w:t>50</w:t>
                              </w:r>
                            </w:p>
                          </w:txbxContent>
                        </wps:txbx>
                        <wps:bodyPr rot="0" vert="horz" wrap="square" lIns="82296" tIns="41148" rIns="82296" bIns="41148" anchor="t" anchorCtr="0" upright="1">
                          <a:noAutofit/>
                        </wps:bodyPr>
                      </wps:wsp>
                      <wps:wsp>
                        <wps:cNvPr id="2101549090" name="Line 855"/>
                        <wps:cNvCnPr>
                          <a:cxnSpLocks noChangeShapeType="1"/>
                        </wps:cNvCnPr>
                        <wps:spPr bwMode="auto">
                          <a:xfrm flipH="1">
                            <a:off x="131" y="135"/>
                            <a:ext cx="374" cy="1"/>
                          </a:xfrm>
                          <a:prstGeom prst="line">
                            <a:avLst/>
                          </a:prstGeom>
                          <a:noFill/>
                          <a:ln w="952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21542207" name="Line 856"/>
                        <wps:cNvCnPr>
                          <a:cxnSpLocks noChangeShapeType="1"/>
                        </wps:cNvCnPr>
                        <wps:spPr bwMode="auto">
                          <a:xfrm flipH="1">
                            <a:off x="131" y="1431"/>
                            <a:ext cx="374" cy="0"/>
                          </a:xfrm>
                          <a:prstGeom prst="line">
                            <a:avLst/>
                          </a:prstGeom>
                          <a:noFill/>
                          <a:ln w="952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09779438" name="Line 857"/>
                        <wps:cNvCnPr>
                          <a:cxnSpLocks noChangeShapeType="1"/>
                        </wps:cNvCnPr>
                        <wps:spPr bwMode="auto">
                          <a:xfrm>
                            <a:off x="431" y="151"/>
                            <a:ext cx="1" cy="1296"/>
                          </a:xfrm>
                          <a:prstGeom prst="line">
                            <a:avLst/>
                          </a:prstGeom>
                          <a:noFill/>
                          <a:ln w="9525" cmpd="sng">
                            <a:solidFill>
                              <a:srgbClr val="000000"/>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93017506" name="Rectangle 858"/>
                        <wps:cNvSpPr>
                          <a:spLocks noChangeArrowheads="1"/>
                        </wps:cNvSpPr>
                        <wps:spPr bwMode="auto">
                          <a:xfrm>
                            <a:off x="131" y="378"/>
                            <a:ext cx="280" cy="810"/>
                          </a:xfrm>
                          <a:prstGeom prst="rect">
                            <a:avLst/>
                          </a:prstGeom>
                          <a:solidFill>
                            <a:srgbClr val="FFFFFF"/>
                          </a:solidFill>
                          <a:ln>
                            <a:noFill/>
                          </a:ln>
                          <a:effectLst/>
                          <a:extLst>
                            <a:ext uri="{91240B29-F687-4F45-9708-019B960494DF}">
                              <a14:hiddenLine xmlns:a14="http://schemas.microsoft.com/office/drawing/2010/main" w="9525" cmpd="sng">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0AE3FD9" w14:textId="77777777" w:rsidR="001F1281" w:rsidRDefault="00000000">
                              <w:pPr>
                                <w:jc w:val="center"/>
                                <w:rPr>
                                  <w:b/>
                                  <w:sz w:val="18"/>
                                </w:rPr>
                              </w:pPr>
                              <w:r>
                                <w:rPr>
                                  <w:rFonts w:hint="eastAsia"/>
                                  <w:b/>
                                  <w:sz w:val="18"/>
                                </w:rPr>
                                <w:t>50</w:t>
                              </w:r>
                            </w:p>
                          </w:txbxContent>
                        </wps:txbx>
                        <wps:bodyPr rot="0" vert="vert270" wrap="square" lIns="82296" tIns="41148" rIns="82296" bIns="41148" anchor="t" anchorCtr="0" upright="1">
                          <a:noAutofit/>
                        </wps:bodyPr>
                      </wps:wsp>
                      <wps:wsp>
                        <wps:cNvPr id="1675264061" name="Rectangle 859"/>
                        <wps:cNvSpPr>
                          <a:spLocks noChangeArrowheads="1"/>
                        </wps:cNvSpPr>
                        <wps:spPr bwMode="auto">
                          <a:xfrm>
                            <a:off x="599" y="621"/>
                            <a:ext cx="1401" cy="729"/>
                          </a:xfrm>
                          <a:prstGeom prst="rect">
                            <a:avLst/>
                          </a:prstGeom>
                          <a:blipFill dpi="0" rotWithShape="0">
                            <a:blip r:embed="rId18"/>
                            <a:srcRect/>
                            <a:tile tx="0" ty="0" sx="100000" sy="100000" flip="none" algn="tl"/>
                          </a:blipFill>
                          <a:ln w="9525"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00760381" name="Rectangle 860"/>
                        <wps:cNvSpPr>
                          <a:spLocks noChangeArrowheads="1"/>
                        </wps:cNvSpPr>
                        <wps:spPr bwMode="auto">
                          <a:xfrm>
                            <a:off x="973" y="864"/>
                            <a:ext cx="655" cy="243"/>
                          </a:xfrm>
                          <a:prstGeom prst="rect">
                            <a:avLst/>
                          </a:prstGeom>
                          <a:solidFill>
                            <a:srgbClr val="FFFFFF"/>
                          </a:solidFill>
                          <a:ln>
                            <a:noFill/>
                          </a:ln>
                          <a:effectLst/>
                          <a:extLst>
                            <a:ext uri="{91240B29-F687-4F45-9708-019B960494DF}">
                              <a14:hiddenLine xmlns:a14="http://schemas.microsoft.com/office/drawing/2010/main" w="9525" cmpd="sng">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3168A1C" w14:textId="77777777" w:rsidR="001F1281" w:rsidRDefault="00000000">
                              <w:pPr>
                                <w:jc w:val="center"/>
                                <w:rPr>
                                  <w:sz w:val="31"/>
                                </w:rPr>
                              </w:pPr>
                              <w:r>
                                <w:rPr>
                                  <w:rFonts w:hint="eastAsia"/>
                                  <w:b/>
                                  <w:sz w:val="18"/>
                                </w:rPr>
                                <w:t>涂 污</w:t>
                              </w:r>
                              <w:r>
                                <w:rPr>
                                  <w:rFonts w:hint="eastAsia"/>
                                  <w:sz w:val="31"/>
                                </w:rPr>
                                <w:t xml:space="preserve"> 区</w:t>
                              </w:r>
                            </w:p>
                          </w:txbxContent>
                        </wps:txbx>
                        <wps:bodyPr rot="0" vert="horz" wrap="square" lIns="82296" tIns="41148" rIns="82296" bIns="41148" anchor="t" anchorCtr="0" upright="1">
                          <a:noAutofit/>
                        </wps:bodyPr>
                      </wps:wsp>
                      <wps:wsp>
                        <wps:cNvPr id="2022320743" name="Line 861"/>
                        <wps:cNvCnPr>
                          <a:cxnSpLocks noChangeShapeType="1"/>
                        </wps:cNvCnPr>
                        <wps:spPr bwMode="auto">
                          <a:xfrm>
                            <a:off x="879" y="135"/>
                            <a:ext cx="1" cy="486"/>
                          </a:xfrm>
                          <a:prstGeom prst="line">
                            <a:avLst/>
                          </a:prstGeom>
                          <a:noFill/>
                          <a:ln w="9525" cmpd="sng">
                            <a:solidFill>
                              <a:srgbClr val="000000"/>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89462461" name="Rectangle 862"/>
                        <wps:cNvSpPr>
                          <a:spLocks noChangeArrowheads="1"/>
                        </wps:cNvSpPr>
                        <wps:spPr bwMode="auto">
                          <a:xfrm>
                            <a:off x="547" y="297"/>
                            <a:ext cx="289" cy="243"/>
                          </a:xfrm>
                          <a:prstGeom prst="rect">
                            <a:avLst/>
                          </a:prstGeom>
                          <a:solidFill>
                            <a:srgbClr val="FFFFFF"/>
                          </a:solidFill>
                          <a:ln>
                            <a:noFill/>
                          </a:ln>
                          <a:effectLst/>
                          <a:extLst>
                            <a:ext uri="{91240B29-F687-4F45-9708-019B960494DF}">
                              <a14:hiddenLine xmlns:a14="http://schemas.microsoft.com/office/drawing/2010/main" w="9525" cmpd="sng">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B1A231D" w14:textId="77777777" w:rsidR="001F1281" w:rsidRDefault="00000000">
                              <w:pPr>
                                <w:jc w:val="center"/>
                                <w:rPr>
                                  <w:b/>
                                  <w:sz w:val="18"/>
                                </w:rPr>
                              </w:pPr>
                              <w:r>
                                <w:rPr>
                                  <w:rFonts w:hint="eastAsia"/>
                                  <w:b/>
                                  <w:sz w:val="18"/>
                                </w:rPr>
                                <w:t>15</w:t>
                              </w:r>
                            </w:p>
                          </w:txbxContent>
                        </wps:txbx>
                        <wps:bodyPr rot="0" vert="vert270" wrap="square" lIns="82296" tIns="41148" rIns="82296" bIns="41148" anchor="t" anchorCtr="0" upright="1">
                          <a:noAutofit/>
                        </wps:bodyPr>
                      </wps:wsp>
                      <wps:wsp>
                        <wps:cNvPr id="2065372812" name="Line 863"/>
                        <wps:cNvCnPr>
                          <a:cxnSpLocks noChangeShapeType="1"/>
                        </wps:cNvCnPr>
                        <wps:spPr bwMode="auto">
                          <a:xfrm flipV="1">
                            <a:off x="2001" y="459"/>
                            <a:ext cx="0" cy="162"/>
                          </a:xfrm>
                          <a:prstGeom prst="line">
                            <a:avLst/>
                          </a:prstGeom>
                          <a:noFill/>
                          <a:ln w="952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92311687" name="Rectangle 864"/>
                        <wps:cNvSpPr>
                          <a:spLocks noChangeArrowheads="1"/>
                        </wps:cNvSpPr>
                        <wps:spPr bwMode="auto">
                          <a:xfrm>
                            <a:off x="2238" y="1414"/>
                            <a:ext cx="187" cy="162"/>
                          </a:xfrm>
                          <a:prstGeom prst="rect">
                            <a:avLst/>
                          </a:prstGeom>
                          <a:solidFill>
                            <a:srgbClr val="FFFFFF"/>
                          </a:solidFill>
                          <a:ln>
                            <a:noFill/>
                          </a:ln>
                          <a:effectLst/>
                          <a:extLst>
                            <a:ext uri="{91240B29-F687-4F45-9708-019B960494DF}">
                              <a14:hiddenLine xmlns:a14="http://schemas.microsoft.com/office/drawing/2010/main" w="9525" cmpd="sng">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82874669" name="Rectangle 865"/>
                        <wps:cNvSpPr>
                          <a:spLocks noChangeArrowheads="1"/>
                        </wps:cNvSpPr>
                        <wps:spPr bwMode="auto">
                          <a:xfrm>
                            <a:off x="157" y="1607"/>
                            <a:ext cx="187" cy="162"/>
                          </a:xfrm>
                          <a:prstGeom prst="rect">
                            <a:avLst/>
                          </a:prstGeom>
                          <a:solidFill>
                            <a:srgbClr val="FFFFFF"/>
                          </a:solidFill>
                          <a:ln>
                            <a:noFill/>
                          </a:ln>
                          <a:effectLst/>
                          <a:extLst>
                            <a:ext uri="{91240B29-F687-4F45-9708-019B960494DF}">
                              <a14:hiddenLine xmlns:a14="http://schemas.microsoft.com/office/drawing/2010/main" w="9525" cmpd="sng">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736714" name="Line 866"/>
                        <wps:cNvCnPr>
                          <a:cxnSpLocks noChangeShapeType="1"/>
                        </wps:cNvCnPr>
                        <wps:spPr bwMode="auto">
                          <a:xfrm>
                            <a:off x="1815" y="540"/>
                            <a:ext cx="187" cy="0"/>
                          </a:xfrm>
                          <a:prstGeom prst="line">
                            <a:avLst/>
                          </a:prstGeom>
                          <a:noFill/>
                          <a:ln w="9525" cmpd="sng">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3960730" name="Line 867"/>
                        <wps:cNvCnPr>
                          <a:cxnSpLocks noChangeShapeType="1"/>
                        </wps:cNvCnPr>
                        <wps:spPr bwMode="auto">
                          <a:xfrm flipH="1">
                            <a:off x="2095" y="540"/>
                            <a:ext cx="468" cy="0"/>
                          </a:xfrm>
                          <a:prstGeom prst="line">
                            <a:avLst/>
                          </a:prstGeom>
                          <a:noFill/>
                          <a:ln w="9525" cmpd="sng">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99970713" name="Rectangle 868"/>
                        <wps:cNvSpPr>
                          <a:spLocks noChangeArrowheads="1"/>
                        </wps:cNvSpPr>
                        <wps:spPr bwMode="auto">
                          <a:xfrm>
                            <a:off x="2189" y="291"/>
                            <a:ext cx="374" cy="213"/>
                          </a:xfrm>
                          <a:prstGeom prst="rect">
                            <a:avLst/>
                          </a:prstGeom>
                          <a:solidFill>
                            <a:srgbClr val="FFFFFF"/>
                          </a:solidFill>
                          <a:ln>
                            <a:noFill/>
                          </a:ln>
                          <a:effectLst/>
                          <a:extLst>
                            <a:ext uri="{91240B29-F687-4F45-9708-019B960494DF}">
                              <a14:hiddenLine xmlns:a14="http://schemas.microsoft.com/office/drawing/2010/main" w="9525" cmpd="sng">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B48BA66" w14:textId="77777777" w:rsidR="001F1281" w:rsidRDefault="00000000">
                              <w:pPr>
                                <w:rPr>
                                  <w:sz w:val="31"/>
                                </w:rPr>
                              </w:pPr>
                              <w:r>
                                <w:rPr>
                                  <w:rFonts w:hint="eastAsia"/>
                                  <w:b/>
                                  <w:sz w:val="18"/>
                                </w:rPr>
                                <w:t>4±1</w:t>
                              </w:r>
                              <w:r>
                                <w:rPr>
                                  <w:rFonts w:hint="eastAsia"/>
                                  <w:sz w:val="31"/>
                                </w:rPr>
                                <w:t>±1</w:t>
                              </w:r>
                            </w:p>
                          </w:txbxContent>
                        </wps:txbx>
                        <wps:bodyPr rot="0" vert="horz" wrap="square" lIns="82296" tIns="41148" rIns="82296" bIns="41148" anchor="t" anchorCtr="0" upright="1">
                          <a:noAutofit/>
                        </wps:bodyPr>
                      </wps:wsp>
                    </wpg:wgp>
                  </a:graphicData>
                </a:graphic>
              </wp:inline>
            </w:drawing>
          </mc:Choice>
          <mc:Fallback>
            <w:pict>
              <v:group w14:anchorId="75CE59E4" id="Group 131" o:spid="_x0000_s1144" style="width:225.75pt;height:171.6pt;mso-position-horizontal-relative:char;mso-position-vertical-relative:line" coordsize="2604,19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">
                <v:rect id="Picture 849" o:spid="_x0000_s1145" style="position:absolute;width:2604;height:19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" filled="f" stroked="f">
                  <o:lock v:ext="edit" aspectratio="t" text="t"/>
                </v:rect>
                <v:rect id="Rectangle 850" o:spid="_x0000_s1146" style="position:absolute;left:505;top:135;width:1590;height:1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"/>
                <v:line id="Line 851" o:spid="_x0000_s1147" style="position:absolute;visibility:visible;mso-wrap-style:square" from="2095,1431" to="2096,1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"/>
                <v:line id="Line 852" o:spid="_x0000_s1148" style="position:absolute;visibility:visible;mso-wrap-style:square" from="505,1431" to="506,1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"/>
                <v:line id="Line 853" o:spid="_x0000_s1149" style="position:absolute;visibility:visible;mso-wrap-style:square" from="503,1704" to="2093,1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">
                  <v:stroke startarrow="block" endarrow="block"/>
                </v:line>
                <v:rect id="Rectangle 854" o:spid="_x0000_s1150" style="position:absolute;left:973;top:1493;width:654;height: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" stroked="f">
                  <v:textbox inset="6.48pt,3.24pt,6.48pt,3.24pt">
                    <w:txbxContent>
                      <w:p w14:paraId="1B10B800" w14:textId="77777777" w:rsidR="001F1281" w:rsidRDefault="00000000">
                        <w:pPr>
                          <w:kinsoku w:val="0"/>
                          <w:overflowPunct w:val="0"/>
                          <w:snapToGrid w:val="0"/>
                          <w:spacing w:line="0" w:lineRule="atLeast"/>
                          <w:jc w:val="center"/>
                          <w:textAlignment w:val="center"/>
                          <w:rPr>
                            <w:b/>
                            <w:sz w:val="18"/>
                          </w:rPr>
                        </w:pPr>
                        <w:r>
                          <w:rPr>
                            <w:rFonts w:hint="eastAsia"/>
                            <w:b/>
                            <w:sz w:val="18"/>
                          </w:rPr>
                          <w:t>50</w:t>
                        </w:r>
                      </w:p>
                    </w:txbxContent>
                  </v:textbox>
                </v:rect>
                <v:line id="Line 855" o:spid="_x0000_s1151" style="position:absolute;flip:x;visibility:visible;mso-wrap-style:square" from="131,135" to="505,1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"/>
                <v:line id="Line 856" o:spid="_x0000_s1152" style="position:absolute;flip:x;visibility:visible;mso-wrap-style:square" from="131,1431" to="505,1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"/>
                <v:line id="Line 857" o:spid="_x0000_s1153" style="position:absolute;visibility:visible;mso-wrap-style:square" from="431,151" to="432,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">
                  <v:stroke startarrow="block" endarrow="block"/>
                </v:line>
                <v:rect id="Rectangle 858" o:spid="_x0000_s1154" style="position:absolute;left:131;top:378;width:280;height: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" stroked="f">
                  <v:textbox style="layout-flow:vertical;mso-layout-flow-alt:bottom-to-top" inset="6.48pt,3.24pt,6.48pt,3.24pt">
                    <w:txbxContent>
                      <w:p w14:paraId="30AE3FD9" w14:textId="77777777" w:rsidR="001F1281" w:rsidRDefault="00000000">
                        <w:pPr>
                          <w:jc w:val="center"/>
                          <w:rPr>
                            <w:b/>
                            <w:sz w:val="18"/>
                          </w:rPr>
                        </w:pPr>
                        <w:r>
                          <w:rPr>
                            <w:rFonts w:hint="eastAsia"/>
                            <w:b/>
                            <w:sz w:val="18"/>
                          </w:rPr>
                          <w:t>50</w:t>
                        </w:r>
                      </w:p>
                    </w:txbxContent>
                  </v:textbox>
                </v:rect>
                <v:rect id="Rectangle 859" o:spid="_x0000_s1155" style="position:absolute;left:599;top:621;width:1401;height:7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">
                  <v:fill r:id="rId24" o:title="" recolor="t" type="tile"/>
                </v:rect>
                <v:rect id="Rectangle 860" o:spid="_x0000_s1156" style="position:absolute;left:973;top:864;width:655;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" stroked="f">
                  <v:textbox inset="6.48pt,3.24pt,6.48pt,3.24pt">
                    <w:txbxContent>
                      <w:p w14:paraId="13168A1C" w14:textId="77777777" w:rsidR="001F1281" w:rsidRDefault="00000000">
                        <w:pPr>
                          <w:jc w:val="center"/>
                          <w:rPr>
                            <w:sz w:val="31"/>
                          </w:rPr>
                        </w:pPr>
                        <w:r>
                          <w:rPr>
                            <w:rFonts w:hint="eastAsia"/>
                            <w:b/>
                            <w:sz w:val="18"/>
                          </w:rPr>
                          <w:t>涂 污</w:t>
                        </w:r>
                        <w:r>
                          <w:rPr>
                            <w:rFonts w:hint="eastAsia"/>
                            <w:sz w:val="31"/>
                          </w:rPr>
                          <w:t xml:space="preserve"> 区</w:t>
                        </w:r>
                      </w:p>
                    </w:txbxContent>
                  </v:textbox>
                </v:rect>
                <v:line id="Line 861" o:spid="_x0000_s1157" style="position:absolute;visibility:visible;mso-wrap-style:square" from="879,135" to="880,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">
                  <v:stroke startarrow="block" endarrow="block"/>
                </v:line>
                <v:rect id="Rectangle 862" o:spid="_x0000_s1158" style="position:absolute;left:547;top:297;width:289;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" stroked="f">
                  <v:textbox style="layout-flow:vertical;mso-layout-flow-alt:bottom-to-top" inset="6.48pt,3.24pt,6.48pt,3.24pt">
                    <w:txbxContent>
                      <w:p w14:paraId="0B1A231D" w14:textId="77777777" w:rsidR="001F1281" w:rsidRDefault="00000000">
                        <w:pPr>
                          <w:jc w:val="center"/>
                          <w:rPr>
                            <w:b/>
                            <w:sz w:val="18"/>
                          </w:rPr>
                        </w:pPr>
                        <w:r>
                          <w:rPr>
                            <w:rFonts w:hint="eastAsia"/>
                            <w:b/>
                            <w:sz w:val="18"/>
                          </w:rPr>
                          <w:t>15</w:t>
                        </w:r>
                      </w:p>
                    </w:txbxContent>
                  </v:textbox>
                </v:rect>
                <v:line id="Line 863" o:spid="_x0000_s1159" style="position:absolute;flip:y;visibility:visible;mso-wrap-style:square" from="2001,459" to="2001,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"/>
                <v:rect id="Rectangle 864" o:spid="_x0000_s1160" style="position:absolute;left:2238;top:1414;width:187;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" stroked="f"/>
                <v:rect id="Rectangle 865" o:spid="_x0000_s1161" style="position:absolute;left:157;top:1607;width:187;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" stroked="f"/>
                <v:line id="Line 866" o:spid="_x0000_s1162" style="position:absolute;visibility:visible;mso-wrap-style:square" from="1815,540" to="2002,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">
                  <v:stroke endarrow="block"/>
                </v:line>
                <v:line id="Line 867" o:spid="_x0000_s1163" style="position:absolute;flip:x;visibility:visible;mso-wrap-style:square" from="2095,540" to="2563,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">
                  <v:stroke endarrow="block"/>
                </v:line>
                <v:rect id="Rectangle 868" o:spid="_x0000_s1164" style="position:absolute;left:2189;top:291;width:374;height: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" stroked="f">
                  <v:textbox inset="6.48pt,3.24pt,6.48pt,3.24pt">
                    <w:txbxContent>
                      <w:p w14:paraId="1B48BA66" w14:textId="77777777" w:rsidR="001F1281" w:rsidRDefault="00000000">
                        <w:pPr>
                          <w:rPr>
                            <w:sz w:val="31"/>
                          </w:rPr>
                        </w:pPr>
                        <w:r>
                          <w:rPr>
                            <w:rFonts w:hint="eastAsia"/>
                            <w:b/>
                            <w:sz w:val="18"/>
                          </w:rPr>
                          <w:t>4±1</w:t>
                        </w:r>
                        <w:r>
                          <w:rPr>
                            <w:rFonts w:hint="eastAsia"/>
                            <w:sz w:val="31"/>
                          </w:rPr>
                          <w:t>±1</w:t>
                        </w:r>
                      </w:p>
                    </w:txbxContent>
                  </v:textbox>
                </v:rect>
                <w10:anchorlock/>
              </v:group>
            </w:pict>
          </mc:Fallback>
        </mc:AlternateContent>
      </w:r>
    </w:p>
    <w:p w14:paraId="483137DA" w14:textId="77777777" w:rsidR="001F1281" w:rsidRDefault="00000000">
      <w:pPr>
        <w:pStyle w:val="af5"/>
        <w:ind w:firstLineChars="0" w:firstLine="0"/>
        <w:jc w:val="center"/>
        <w:rPr>
          <w:rFonts w:ascii="Times New Roman"/>
        </w:rPr>
      </w:pPr>
      <w:r>
        <w:rPr>
          <w:rFonts w:ascii="Times New Roman"/>
        </w:rPr>
        <w:t>图</w:t>
      </w:r>
      <w:r>
        <w:rPr>
          <w:rFonts w:ascii="Times New Roman"/>
        </w:rPr>
        <w:t xml:space="preserve">A.2  </w:t>
      </w:r>
      <w:r>
        <w:rPr>
          <w:rFonts w:ascii="Times New Roman"/>
        </w:rPr>
        <w:t>试片涂污示意图</w:t>
      </w:r>
    </w:p>
    <w:p w14:paraId="233877F2" w14:textId="77777777" w:rsidR="001F1281" w:rsidRDefault="001F1281">
      <w:pPr>
        <w:pStyle w:val="af5"/>
        <w:ind w:firstLineChars="0" w:firstLine="420"/>
        <w:jc w:val="center"/>
        <w:rPr>
          <w:rFonts w:ascii="Times New Roman"/>
          <w:b/>
        </w:rPr>
      </w:pPr>
    </w:p>
    <w:p w14:paraId="485E38E9" w14:textId="77777777" w:rsidR="001F1281" w:rsidRDefault="00000000">
      <w:pPr>
        <w:pStyle w:val="af5"/>
        <w:ind w:rightChars="620" w:right="2108" w:firstLineChars="0" w:firstLine="420"/>
        <w:jc w:val="right"/>
        <w:rPr>
          <w:rFonts w:ascii="Times New Roman"/>
        </w:rPr>
      </w:pPr>
      <w:r>
        <w:rPr>
          <w:rFonts w:ascii="Times New Roman"/>
        </w:rPr>
        <w:t>单位为</w:t>
      </w:r>
      <w:r>
        <w:rPr>
          <w:rFonts w:ascii="Times New Roman"/>
        </w:rPr>
        <w:t>mm</w:t>
      </w:r>
    </w:p>
    <w:p w14:paraId="61BA0CBF" w14:textId="7DB62A2A" w:rsidR="001F1281" w:rsidRDefault="00E04C89">
      <w:pPr>
        <w:pStyle w:val="af5"/>
        <w:ind w:firstLineChars="150" w:firstLine="315"/>
        <w:jc w:val="center"/>
        <w:rPr>
          <w:rFonts w:ascii="Times New Roman"/>
        </w:rPr>
      </w:pPr>
      <w:r>
        <w:rPr>
          <w:rFonts w:ascii="Times New Roman"/>
          <w:noProof/>
        </w:rPr>
        <mc:AlternateContent>
          <mc:Choice Requires="wpg">
            <w:drawing>
              <wp:inline distT="0" distB="0" distL="0" distR="0" wp14:anchorId="378DF8A0" wp14:editId="1AAD1974">
                <wp:extent cx="3200400" cy="2103120"/>
                <wp:effectExtent l="8255" t="13970" r="10795" b="6985"/>
                <wp:docPr id="948886260" name="Group 1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0400" cy="2103120"/>
                          <a:chOff x="0" y="0"/>
                          <a:chExt cx="5040" cy="3312"/>
                        </a:xfrm>
                      </wpg:grpSpPr>
                      <wps:wsp>
                        <wps:cNvPr id="544045066" name="Picture 1052"/>
                        <wps:cNvSpPr>
                          <a:spLocks noChangeAspect="1" noChangeArrowheads="1" noTextEdit="1"/>
                        </wps:cNvSpPr>
                        <wps:spPr bwMode="auto">
                          <a:xfrm>
                            <a:off x="0" y="0"/>
                            <a:ext cx="5040" cy="3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bodyPr rot="0" vert="horz" wrap="square" lIns="91440" tIns="45720" rIns="91440" bIns="45720" anchor="t" anchorCtr="0" upright="1">
                          <a:noAutofit/>
                        </wps:bodyPr>
                      </wps:wsp>
                      <wps:wsp>
                        <wps:cNvPr id="441240975" name="Rectangle 1053"/>
                        <wps:cNvSpPr>
                          <a:spLocks noChangeArrowheads="1"/>
                        </wps:cNvSpPr>
                        <wps:spPr bwMode="auto">
                          <a:xfrm>
                            <a:off x="1094" y="354"/>
                            <a:ext cx="2878" cy="2246"/>
                          </a:xfrm>
                          <a:prstGeom prst="rect">
                            <a:avLst/>
                          </a:prstGeom>
                          <a:solidFill>
                            <a:srgbClr val="FFFFFF"/>
                          </a:solidFill>
                          <a:ln w="9525"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64571817" name="Rectangle 1054"/>
                        <wps:cNvSpPr>
                          <a:spLocks noChangeArrowheads="1"/>
                        </wps:cNvSpPr>
                        <wps:spPr bwMode="auto">
                          <a:xfrm>
                            <a:off x="420" y="1322"/>
                            <a:ext cx="432" cy="873"/>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00B236FA" w14:textId="77777777" w:rsidR="001F1281" w:rsidRDefault="00000000">
                              <w:pPr>
                                <w:spacing w:line="0" w:lineRule="atLeast"/>
                                <w:jc w:val="center"/>
                                <w:rPr>
                                  <w:b/>
                                  <w:sz w:val="17"/>
                                </w:rPr>
                              </w:pPr>
                              <w:r>
                                <w:rPr>
                                  <w:rFonts w:hint="eastAsia"/>
                                  <w:b/>
                                  <w:sz w:val="17"/>
                                </w:rPr>
                                <w:t>250</w:t>
                              </w:r>
                            </w:p>
                          </w:txbxContent>
                        </wps:txbx>
                        <wps:bodyPr rot="0" vert="vert270" wrap="square" lIns="73152" tIns="36576" rIns="73152" bIns="36576" anchor="t" anchorCtr="0" upright="1">
                          <a:noAutofit/>
                        </wps:bodyPr>
                      </wps:wsp>
                      <wps:wsp>
                        <wps:cNvPr id="1896980005" name="Line 1055"/>
                        <wps:cNvCnPr>
                          <a:cxnSpLocks noChangeShapeType="1"/>
                        </wps:cNvCnPr>
                        <wps:spPr bwMode="auto">
                          <a:xfrm flipH="1">
                            <a:off x="1094" y="2600"/>
                            <a:ext cx="2878"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314612686" name="Line 1056"/>
                        <wps:cNvCnPr>
                          <a:cxnSpLocks noChangeShapeType="1"/>
                        </wps:cNvCnPr>
                        <wps:spPr bwMode="auto">
                          <a:xfrm flipH="1">
                            <a:off x="1094" y="354"/>
                            <a:ext cx="2878" cy="1"/>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203106428" name="Line 1057"/>
                        <wps:cNvCnPr>
                          <a:cxnSpLocks noChangeShapeType="1"/>
                        </wps:cNvCnPr>
                        <wps:spPr bwMode="auto">
                          <a:xfrm flipH="1">
                            <a:off x="0" y="1477"/>
                            <a:ext cx="4461" cy="1"/>
                          </a:xfrm>
                          <a:prstGeom prst="line">
                            <a:avLst/>
                          </a:prstGeom>
                          <a:noFill/>
                          <a:ln w="9525" cmpd="sng">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236046659" name="Line 1058"/>
                        <wps:cNvCnPr>
                          <a:cxnSpLocks noChangeShapeType="1"/>
                        </wps:cNvCnPr>
                        <wps:spPr bwMode="auto">
                          <a:xfrm>
                            <a:off x="3684" y="2724"/>
                            <a:ext cx="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480288345" name="Line 1059"/>
                        <wps:cNvCnPr>
                          <a:cxnSpLocks noChangeShapeType="1"/>
                        </wps:cNvCnPr>
                        <wps:spPr bwMode="auto">
                          <a:xfrm flipH="1">
                            <a:off x="518" y="2600"/>
                            <a:ext cx="576"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59267971" name="Line 1060"/>
                        <wps:cNvCnPr>
                          <a:cxnSpLocks noChangeShapeType="1"/>
                        </wps:cNvCnPr>
                        <wps:spPr bwMode="auto">
                          <a:xfrm flipH="1">
                            <a:off x="518" y="354"/>
                            <a:ext cx="576" cy="1"/>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569498116" name="Line 1061"/>
                        <wps:cNvCnPr>
                          <a:cxnSpLocks noChangeShapeType="1"/>
                        </wps:cNvCnPr>
                        <wps:spPr bwMode="auto">
                          <a:xfrm>
                            <a:off x="950" y="354"/>
                            <a:ext cx="1" cy="2246"/>
                          </a:xfrm>
                          <a:prstGeom prst="line">
                            <a:avLst/>
                          </a:prstGeom>
                          <a:noFill/>
                          <a:ln w="9525" cmpd="sng">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45328212" name="Line 1062"/>
                        <wps:cNvCnPr>
                          <a:cxnSpLocks noChangeShapeType="1"/>
                        </wps:cNvCnPr>
                        <wps:spPr bwMode="auto">
                          <a:xfrm>
                            <a:off x="2520" y="0"/>
                            <a:ext cx="23" cy="3312"/>
                          </a:xfrm>
                          <a:prstGeom prst="line">
                            <a:avLst/>
                          </a:prstGeom>
                          <a:noFill/>
                          <a:ln w="9525" cmpd="sng">
                            <a:solidFill>
                              <a:srgbClr val="000000"/>
                            </a:solidFill>
                            <a:prstDash val="lgDash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41275491" name="Line 1063"/>
                        <wps:cNvCnPr>
                          <a:cxnSpLocks noChangeShapeType="1"/>
                        </wps:cNvCnPr>
                        <wps:spPr bwMode="auto">
                          <a:xfrm>
                            <a:off x="1094" y="354"/>
                            <a:ext cx="0" cy="2246"/>
                          </a:xfrm>
                          <a:prstGeom prst="line">
                            <a:avLst/>
                          </a:prstGeom>
                          <a:noFill/>
                          <a:ln w="952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45546756" name="Line 1064"/>
                        <wps:cNvCnPr>
                          <a:cxnSpLocks noChangeShapeType="1"/>
                        </wps:cNvCnPr>
                        <wps:spPr bwMode="auto">
                          <a:xfrm>
                            <a:off x="3972" y="354"/>
                            <a:ext cx="1" cy="2246"/>
                          </a:xfrm>
                          <a:prstGeom prst="line">
                            <a:avLst/>
                          </a:prstGeom>
                          <a:noFill/>
                          <a:ln w="952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85453572" name="Line 1065"/>
                        <wps:cNvCnPr>
                          <a:cxnSpLocks noChangeShapeType="1"/>
                        </wps:cNvCnPr>
                        <wps:spPr bwMode="auto">
                          <a:xfrm flipV="1">
                            <a:off x="1094" y="2600"/>
                            <a:ext cx="1" cy="374"/>
                          </a:xfrm>
                          <a:prstGeom prst="line">
                            <a:avLst/>
                          </a:prstGeom>
                          <a:noFill/>
                          <a:ln w="952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1530527" name="Line 1066"/>
                        <wps:cNvCnPr>
                          <a:cxnSpLocks noChangeShapeType="1"/>
                        </wps:cNvCnPr>
                        <wps:spPr bwMode="auto">
                          <a:xfrm flipV="1">
                            <a:off x="3972" y="2600"/>
                            <a:ext cx="1" cy="374"/>
                          </a:xfrm>
                          <a:prstGeom prst="line">
                            <a:avLst/>
                          </a:prstGeom>
                          <a:noFill/>
                          <a:ln w="952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96196275" name="Line 1067"/>
                        <wps:cNvCnPr>
                          <a:cxnSpLocks noChangeShapeType="1"/>
                        </wps:cNvCnPr>
                        <wps:spPr bwMode="auto">
                          <a:xfrm>
                            <a:off x="1094" y="2974"/>
                            <a:ext cx="2878" cy="1"/>
                          </a:xfrm>
                          <a:prstGeom prst="line">
                            <a:avLst/>
                          </a:prstGeom>
                          <a:noFill/>
                          <a:ln w="9525" cmpd="sng">
                            <a:solidFill>
                              <a:srgbClr val="000000"/>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00016914" name="Rectangle 1068"/>
                        <wps:cNvSpPr>
                          <a:spLocks noChangeArrowheads="1"/>
                        </wps:cNvSpPr>
                        <wps:spPr bwMode="auto">
                          <a:xfrm>
                            <a:off x="2310" y="2570"/>
                            <a:ext cx="1088" cy="3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60D20A5" w14:textId="77777777" w:rsidR="001F1281" w:rsidRDefault="00000000">
                              <w:pPr>
                                <w:jc w:val="center"/>
                                <w:rPr>
                                  <w:b/>
                                  <w:sz w:val="17"/>
                                </w:rPr>
                              </w:pPr>
                              <w:r>
                                <w:rPr>
                                  <w:rFonts w:hint="eastAsia"/>
                                  <w:b/>
                                  <w:sz w:val="17"/>
                                </w:rPr>
                                <w:t>330</w:t>
                              </w:r>
                            </w:p>
                            <w:p w14:paraId="50AA36DA" w14:textId="77777777" w:rsidR="001F1281" w:rsidRDefault="001F1281">
                              <w:pPr>
                                <w:rPr>
                                  <w:sz w:val="17"/>
                                </w:rPr>
                              </w:pPr>
                            </w:p>
                          </w:txbxContent>
                        </wps:txbx>
                        <wps:bodyPr rot="0" vert="horz" wrap="square" lIns="73152" tIns="36576" rIns="73152" bIns="36576" anchor="t" anchorCtr="0" upright="1">
                          <a:noAutofit/>
                        </wps:bodyPr>
                      </wps:wsp>
                      <wps:wsp>
                        <wps:cNvPr id="1293000448" name="Rectangle 1069"/>
                        <wps:cNvSpPr>
                          <a:spLocks noChangeArrowheads="1"/>
                        </wps:cNvSpPr>
                        <wps:spPr bwMode="auto">
                          <a:xfrm>
                            <a:off x="1382" y="604"/>
                            <a:ext cx="1151" cy="873"/>
                          </a:xfrm>
                          <a:prstGeom prst="rect">
                            <a:avLst/>
                          </a:prstGeom>
                          <a:solidFill>
                            <a:srgbClr val="FFFFFF"/>
                          </a:solidFill>
                          <a:ln w="9525"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40631478" name="Rectangle 1070"/>
                        <wps:cNvSpPr>
                          <a:spLocks noChangeArrowheads="1"/>
                        </wps:cNvSpPr>
                        <wps:spPr bwMode="auto">
                          <a:xfrm>
                            <a:off x="2533" y="604"/>
                            <a:ext cx="1151" cy="873"/>
                          </a:xfrm>
                          <a:prstGeom prst="rect">
                            <a:avLst/>
                          </a:prstGeom>
                          <a:solidFill>
                            <a:srgbClr val="FFFFFF"/>
                          </a:solidFill>
                          <a:ln w="9525"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4156427" name="Rectangle 1071"/>
                        <wps:cNvSpPr>
                          <a:spLocks noChangeArrowheads="1"/>
                        </wps:cNvSpPr>
                        <wps:spPr bwMode="auto">
                          <a:xfrm>
                            <a:off x="2533" y="1477"/>
                            <a:ext cx="1151" cy="873"/>
                          </a:xfrm>
                          <a:prstGeom prst="rect">
                            <a:avLst/>
                          </a:prstGeom>
                          <a:solidFill>
                            <a:srgbClr val="FFFFFF"/>
                          </a:solidFill>
                          <a:ln w="9525"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01472407" name="Rectangle 1072"/>
                        <wps:cNvSpPr>
                          <a:spLocks noChangeArrowheads="1"/>
                        </wps:cNvSpPr>
                        <wps:spPr bwMode="auto">
                          <a:xfrm>
                            <a:off x="1382" y="1477"/>
                            <a:ext cx="1151" cy="873"/>
                          </a:xfrm>
                          <a:prstGeom prst="rect">
                            <a:avLst/>
                          </a:prstGeom>
                          <a:solidFill>
                            <a:srgbClr val="FFFFFF"/>
                          </a:solidFill>
                          <a:ln w="9525"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70321978" name="Rectangle 1073"/>
                        <wps:cNvSpPr>
                          <a:spLocks noChangeArrowheads="1"/>
                        </wps:cNvSpPr>
                        <wps:spPr bwMode="auto">
                          <a:xfrm>
                            <a:off x="1666" y="963"/>
                            <a:ext cx="288" cy="249"/>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30D26D" w14:textId="77777777" w:rsidR="001F1281" w:rsidRDefault="001F1281">
                              <w:pPr>
                                <w:kinsoku w:val="0"/>
                                <w:overflowPunct w:val="0"/>
                                <w:snapToGrid w:val="0"/>
                                <w:spacing w:line="40" w:lineRule="atLeast"/>
                                <w:jc w:val="center"/>
                                <w:rPr>
                                  <w:b/>
                                  <w:sz w:val="18"/>
                                  <w:szCs w:val="18"/>
                                </w:rPr>
                              </w:pPr>
                            </w:p>
                          </w:txbxContent>
                        </wps:txbx>
                        <wps:bodyPr rot="0" vert="horz" wrap="square" lIns="0" tIns="0" rIns="0" bIns="0" anchor="t" anchorCtr="0" upright="1">
                          <a:noAutofit/>
                        </wps:bodyPr>
                      </wps:wsp>
                      <wps:wsp>
                        <wps:cNvPr id="1572978734" name="AutoShape 1074"/>
                        <wps:cNvSpPr>
                          <a:spLocks noChangeArrowheads="1"/>
                        </wps:cNvSpPr>
                        <wps:spPr bwMode="auto">
                          <a:xfrm>
                            <a:off x="1429" y="630"/>
                            <a:ext cx="776" cy="336"/>
                          </a:xfrm>
                          <a:prstGeom prst="flowChartProcess">
                            <a:avLst/>
                          </a:prstGeom>
                          <a:solidFill>
                            <a:srgbClr val="FFFFFF"/>
                          </a:solidFill>
                          <a:ln>
                            <a:noFill/>
                          </a:ln>
                          <a:effectLst/>
                          <a:extLst>
                            <a:ext uri="{91240B29-F687-4F45-9708-019B960494DF}">
                              <a14:hiddenLine xmlns:a14="http://schemas.microsoft.com/office/drawing/2010/main" w="9525" cmpd="sng">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2E08B1C" w14:textId="77777777" w:rsidR="001F1281" w:rsidRDefault="00000000">
                              <w:pPr>
                                <w:kinsoku w:val="0"/>
                                <w:overflowPunct w:val="0"/>
                                <w:snapToGrid w:val="0"/>
                                <w:spacing w:line="240" w:lineRule="atLeast"/>
                                <w:rPr>
                                  <w:b/>
                                  <w:sz w:val="19"/>
                                </w:rPr>
                              </w:pPr>
                              <w:r>
                                <w:rPr>
                                  <w:rFonts w:hint="eastAsia"/>
                                  <w:b/>
                                  <w:sz w:val="19"/>
                                </w:rPr>
                                <w:t>瓷板A</w:t>
                              </w:r>
                            </w:p>
                          </w:txbxContent>
                        </wps:txbx>
                        <wps:bodyPr rot="0" vert="horz" wrap="square" lIns="73152" tIns="36576" rIns="73152" bIns="36576" anchor="t" anchorCtr="0" upright="1">
                          <a:noAutofit/>
                        </wps:bodyPr>
                      </wps:wsp>
                      <wps:wsp>
                        <wps:cNvPr id="2087126455" name="AutoShape 1075"/>
                        <wps:cNvSpPr>
                          <a:spLocks noChangeArrowheads="1"/>
                        </wps:cNvSpPr>
                        <wps:spPr bwMode="auto">
                          <a:xfrm>
                            <a:off x="3191" y="633"/>
                            <a:ext cx="432" cy="336"/>
                          </a:xfrm>
                          <a:prstGeom prst="flowChartProcess">
                            <a:avLst/>
                          </a:prstGeom>
                          <a:solidFill>
                            <a:srgbClr val="FFFFFF"/>
                          </a:solidFill>
                          <a:ln>
                            <a:noFill/>
                          </a:ln>
                          <a:effectLst/>
                          <a:extLst>
                            <a:ext uri="{91240B29-F687-4F45-9708-019B960494DF}">
                              <a14:hiddenLine xmlns:a14="http://schemas.microsoft.com/office/drawing/2010/main" w="9525" cmpd="sng">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3BF5D1C" w14:textId="77777777" w:rsidR="001F1281" w:rsidRDefault="00000000">
                              <w:pPr>
                                <w:kinsoku w:val="0"/>
                                <w:overflowPunct w:val="0"/>
                                <w:snapToGrid w:val="0"/>
                                <w:spacing w:line="240" w:lineRule="atLeast"/>
                                <w:rPr>
                                  <w:b/>
                                  <w:sz w:val="19"/>
                                </w:rPr>
                              </w:pPr>
                              <w:r>
                                <w:rPr>
                                  <w:rFonts w:hint="eastAsia"/>
                                  <w:b/>
                                  <w:sz w:val="19"/>
                                </w:rPr>
                                <w:t>B</w:t>
                              </w:r>
                            </w:p>
                          </w:txbxContent>
                        </wps:txbx>
                        <wps:bodyPr rot="0" vert="horz" wrap="square" lIns="73152" tIns="36576" rIns="73152" bIns="36576" anchor="t" anchorCtr="0" upright="1">
                          <a:noAutofit/>
                        </wps:bodyPr>
                      </wps:wsp>
                      <wps:wsp>
                        <wps:cNvPr id="564051527" name="AutoShape 1076"/>
                        <wps:cNvSpPr>
                          <a:spLocks noChangeArrowheads="1"/>
                        </wps:cNvSpPr>
                        <wps:spPr bwMode="auto">
                          <a:xfrm>
                            <a:off x="1416" y="1984"/>
                            <a:ext cx="432" cy="336"/>
                          </a:xfrm>
                          <a:prstGeom prst="flowChartProcess">
                            <a:avLst/>
                          </a:prstGeom>
                          <a:solidFill>
                            <a:srgbClr val="FFFFFF"/>
                          </a:solidFill>
                          <a:ln>
                            <a:noFill/>
                          </a:ln>
                          <a:effectLst/>
                          <a:extLst>
                            <a:ext uri="{91240B29-F687-4F45-9708-019B960494DF}">
                              <a14:hiddenLine xmlns:a14="http://schemas.microsoft.com/office/drawing/2010/main" w="9525" cmpd="sng">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42EE2EA" w14:textId="77777777" w:rsidR="001F1281" w:rsidRDefault="00000000">
                              <w:pPr>
                                <w:kinsoku w:val="0"/>
                                <w:overflowPunct w:val="0"/>
                                <w:snapToGrid w:val="0"/>
                                <w:spacing w:line="240" w:lineRule="atLeast"/>
                                <w:rPr>
                                  <w:b/>
                                  <w:sz w:val="19"/>
                                </w:rPr>
                              </w:pPr>
                              <w:r>
                                <w:rPr>
                                  <w:rFonts w:hint="eastAsia"/>
                                  <w:b/>
                                  <w:sz w:val="19"/>
                                </w:rPr>
                                <w:t>C</w:t>
                              </w:r>
                            </w:p>
                          </w:txbxContent>
                        </wps:txbx>
                        <wps:bodyPr rot="0" vert="horz" wrap="square" lIns="73152" tIns="36576" rIns="73152" bIns="36576" anchor="t" anchorCtr="0" upright="1">
                          <a:noAutofit/>
                        </wps:bodyPr>
                      </wps:wsp>
                      <wps:wsp>
                        <wps:cNvPr id="354516099" name="Rectangle 1077"/>
                        <wps:cNvSpPr>
                          <a:spLocks noChangeArrowheads="1"/>
                        </wps:cNvSpPr>
                        <wps:spPr bwMode="auto">
                          <a:xfrm>
                            <a:off x="2245" y="1227"/>
                            <a:ext cx="288" cy="250"/>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F92A11E" w14:textId="77777777" w:rsidR="001F1281" w:rsidRDefault="001F1281">
                              <w:pPr>
                                <w:kinsoku w:val="0"/>
                                <w:overflowPunct w:val="0"/>
                                <w:snapToGrid w:val="0"/>
                                <w:spacing w:line="40" w:lineRule="atLeast"/>
                                <w:jc w:val="center"/>
                                <w:rPr>
                                  <w:b/>
                                  <w:sz w:val="18"/>
                                  <w:szCs w:val="18"/>
                                </w:rPr>
                              </w:pPr>
                            </w:p>
                          </w:txbxContent>
                        </wps:txbx>
                        <wps:bodyPr rot="0" vert="horz" wrap="square" lIns="0" tIns="0" rIns="0" bIns="0" anchor="t" anchorCtr="0" upright="1">
                          <a:noAutofit/>
                        </wps:bodyPr>
                      </wps:wsp>
                      <wps:wsp>
                        <wps:cNvPr id="1990052188" name="Rectangle 1078"/>
                        <wps:cNvSpPr>
                          <a:spLocks noChangeArrowheads="1"/>
                        </wps:cNvSpPr>
                        <wps:spPr bwMode="auto">
                          <a:xfrm>
                            <a:off x="1957" y="1227"/>
                            <a:ext cx="288" cy="250"/>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10FDC8B" w14:textId="77777777" w:rsidR="001F1281" w:rsidRDefault="001F1281">
                              <w:pPr>
                                <w:kinsoku w:val="0"/>
                                <w:overflowPunct w:val="0"/>
                                <w:snapToGrid w:val="0"/>
                                <w:spacing w:line="40" w:lineRule="atLeast"/>
                                <w:jc w:val="center"/>
                                <w:rPr>
                                  <w:b/>
                                  <w:sz w:val="18"/>
                                  <w:szCs w:val="18"/>
                                </w:rPr>
                              </w:pPr>
                            </w:p>
                          </w:txbxContent>
                        </wps:txbx>
                        <wps:bodyPr rot="0" vert="horz" wrap="square" lIns="0" tIns="0" rIns="0" bIns="0" anchor="t" anchorCtr="0" upright="1">
                          <a:noAutofit/>
                        </wps:bodyPr>
                      </wps:wsp>
                      <wps:wsp>
                        <wps:cNvPr id="1488741320" name="Rectangle 1079"/>
                        <wps:cNvSpPr>
                          <a:spLocks noChangeArrowheads="1"/>
                        </wps:cNvSpPr>
                        <wps:spPr bwMode="auto">
                          <a:xfrm>
                            <a:off x="1669" y="1227"/>
                            <a:ext cx="288" cy="250"/>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0947A42" w14:textId="77777777" w:rsidR="001F1281" w:rsidRDefault="001F1281">
                              <w:pPr>
                                <w:kinsoku w:val="0"/>
                                <w:overflowPunct w:val="0"/>
                                <w:snapToGrid w:val="0"/>
                                <w:spacing w:line="40" w:lineRule="atLeast"/>
                                <w:jc w:val="center"/>
                                <w:rPr>
                                  <w:b/>
                                  <w:sz w:val="18"/>
                                  <w:szCs w:val="18"/>
                                </w:rPr>
                              </w:pPr>
                            </w:p>
                          </w:txbxContent>
                        </wps:txbx>
                        <wps:bodyPr rot="0" vert="horz" wrap="square" lIns="0" tIns="0" rIns="0" bIns="0" anchor="t" anchorCtr="0" upright="1">
                          <a:noAutofit/>
                        </wps:bodyPr>
                      </wps:wsp>
                      <wps:wsp>
                        <wps:cNvPr id="1867131882" name="Rectangle 1080"/>
                        <wps:cNvSpPr>
                          <a:spLocks noChangeArrowheads="1"/>
                        </wps:cNvSpPr>
                        <wps:spPr bwMode="auto">
                          <a:xfrm>
                            <a:off x="2245" y="978"/>
                            <a:ext cx="288" cy="249"/>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9090EC9" w14:textId="77777777" w:rsidR="001F1281" w:rsidRDefault="001F1281">
                              <w:pPr>
                                <w:kinsoku w:val="0"/>
                                <w:overflowPunct w:val="0"/>
                                <w:snapToGrid w:val="0"/>
                                <w:spacing w:line="40" w:lineRule="atLeast"/>
                                <w:jc w:val="center"/>
                                <w:rPr>
                                  <w:b/>
                                  <w:sz w:val="18"/>
                                  <w:szCs w:val="18"/>
                                </w:rPr>
                              </w:pPr>
                            </w:p>
                          </w:txbxContent>
                        </wps:txbx>
                        <wps:bodyPr rot="0" vert="horz" wrap="square" lIns="0" tIns="0" rIns="0" bIns="0" anchor="t" anchorCtr="0" upright="1">
                          <a:noAutofit/>
                        </wps:bodyPr>
                      </wps:wsp>
                      <wps:wsp>
                        <wps:cNvPr id="1373651462" name="Rectangle 1081"/>
                        <wps:cNvSpPr>
                          <a:spLocks noChangeArrowheads="1"/>
                        </wps:cNvSpPr>
                        <wps:spPr bwMode="auto">
                          <a:xfrm>
                            <a:off x="1957" y="978"/>
                            <a:ext cx="288" cy="249"/>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EBC3CC4" w14:textId="77777777" w:rsidR="001F1281" w:rsidRDefault="001F1281">
                              <w:pPr>
                                <w:kinsoku w:val="0"/>
                                <w:overflowPunct w:val="0"/>
                                <w:snapToGrid w:val="0"/>
                                <w:spacing w:line="40" w:lineRule="atLeast"/>
                                <w:jc w:val="center"/>
                                <w:rPr>
                                  <w:b/>
                                  <w:sz w:val="18"/>
                                  <w:szCs w:val="18"/>
                                </w:rPr>
                              </w:pPr>
                            </w:p>
                          </w:txbxContent>
                        </wps:txbx>
                        <wps:bodyPr rot="0" vert="horz" wrap="square" lIns="0" tIns="0" rIns="0" bIns="0" anchor="t" anchorCtr="0" upright="1">
                          <a:noAutofit/>
                        </wps:bodyPr>
                      </wps:wsp>
                      <wps:wsp>
                        <wps:cNvPr id="425898485" name="Rectangle 1082"/>
                        <wps:cNvSpPr>
                          <a:spLocks noChangeArrowheads="1"/>
                        </wps:cNvSpPr>
                        <wps:spPr bwMode="auto">
                          <a:xfrm>
                            <a:off x="1669" y="1726"/>
                            <a:ext cx="288" cy="250"/>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ACA35FE" w14:textId="77777777" w:rsidR="001F1281" w:rsidRDefault="001F1281">
                              <w:pPr>
                                <w:kinsoku w:val="0"/>
                                <w:overflowPunct w:val="0"/>
                                <w:snapToGrid w:val="0"/>
                                <w:spacing w:line="40" w:lineRule="atLeast"/>
                                <w:rPr>
                                  <w:b/>
                                  <w:sz w:val="18"/>
                                  <w:szCs w:val="18"/>
                                </w:rPr>
                              </w:pPr>
                            </w:p>
                          </w:txbxContent>
                        </wps:txbx>
                        <wps:bodyPr rot="0" vert="horz" wrap="square" lIns="0" tIns="0" rIns="0" bIns="0" anchor="t" anchorCtr="0" upright="1">
                          <a:noAutofit/>
                        </wps:bodyPr>
                      </wps:wsp>
                      <wps:wsp>
                        <wps:cNvPr id="493641135" name="Rectangle 1083"/>
                        <wps:cNvSpPr>
                          <a:spLocks noChangeArrowheads="1"/>
                        </wps:cNvSpPr>
                        <wps:spPr bwMode="auto">
                          <a:xfrm>
                            <a:off x="2232" y="1478"/>
                            <a:ext cx="288" cy="249"/>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2BEA7EE" w14:textId="77777777" w:rsidR="001F1281" w:rsidRDefault="001F1281">
                              <w:pPr>
                                <w:kinsoku w:val="0"/>
                                <w:overflowPunct w:val="0"/>
                                <w:snapToGrid w:val="0"/>
                                <w:spacing w:line="40" w:lineRule="atLeast"/>
                                <w:jc w:val="center"/>
                                <w:rPr>
                                  <w:b/>
                                  <w:sz w:val="18"/>
                                  <w:szCs w:val="18"/>
                                </w:rPr>
                              </w:pPr>
                            </w:p>
                          </w:txbxContent>
                        </wps:txbx>
                        <wps:bodyPr rot="0" vert="horz" wrap="square" lIns="0" tIns="0" rIns="0" bIns="0" anchor="t" anchorCtr="0" upright="1">
                          <a:noAutofit/>
                        </wps:bodyPr>
                      </wps:wsp>
                      <wps:wsp>
                        <wps:cNvPr id="1667144750" name="Rectangle 1084"/>
                        <wps:cNvSpPr>
                          <a:spLocks noChangeArrowheads="1"/>
                        </wps:cNvSpPr>
                        <wps:spPr bwMode="auto">
                          <a:xfrm>
                            <a:off x="1957" y="1477"/>
                            <a:ext cx="288" cy="249"/>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1CDC8D4" w14:textId="77777777" w:rsidR="001F1281" w:rsidRDefault="001F1281">
                              <w:pPr>
                                <w:kinsoku w:val="0"/>
                                <w:overflowPunct w:val="0"/>
                                <w:snapToGrid w:val="0"/>
                                <w:spacing w:line="40" w:lineRule="atLeast"/>
                                <w:rPr>
                                  <w:b/>
                                  <w:sz w:val="18"/>
                                  <w:szCs w:val="18"/>
                                </w:rPr>
                              </w:pPr>
                            </w:p>
                          </w:txbxContent>
                        </wps:txbx>
                        <wps:bodyPr rot="0" vert="horz" wrap="square" lIns="0" tIns="0" rIns="0" bIns="0" anchor="t" anchorCtr="0" upright="1">
                          <a:noAutofit/>
                        </wps:bodyPr>
                      </wps:wsp>
                      <wps:wsp>
                        <wps:cNvPr id="1661303631" name="Rectangle 1085"/>
                        <wps:cNvSpPr>
                          <a:spLocks noChangeArrowheads="1"/>
                        </wps:cNvSpPr>
                        <wps:spPr bwMode="auto">
                          <a:xfrm>
                            <a:off x="1669" y="1477"/>
                            <a:ext cx="288" cy="249"/>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434693B" w14:textId="77777777" w:rsidR="001F1281" w:rsidRDefault="001F1281">
                              <w:pPr>
                                <w:kinsoku w:val="0"/>
                                <w:overflowPunct w:val="0"/>
                                <w:snapToGrid w:val="0"/>
                                <w:spacing w:line="40" w:lineRule="atLeast"/>
                                <w:rPr>
                                  <w:b/>
                                  <w:sz w:val="18"/>
                                  <w:szCs w:val="18"/>
                                </w:rPr>
                              </w:pPr>
                            </w:p>
                          </w:txbxContent>
                        </wps:txbx>
                        <wps:bodyPr rot="0" vert="horz" wrap="square" lIns="0" tIns="0" rIns="0" bIns="0" anchor="t" anchorCtr="0" upright="1">
                          <a:noAutofit/>
                        </wps:bodyPr>
                      </wps:wsp>
                      <wps:wsp>
                        <wps:cNvPr id="1653268954" name="Rectangle 1086"/>
                        <wps:cNvSpPr>
                          <a:spLocks noChangeArrowheads="1"/>
                        </wps:cNvSpPr>
                        <wps:spPr bwMode="auto">
                          <a:xfrm>
                            <a:off x="3108" y="978"/>
                            <a:ext cx="288" cy="249"/>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D0D0E15" w14:textId="77777777" w:rsidR="001F1281" w:rsidRDefault="001F1281">
                              <w:pPr>
                                <w:kinsoku w:val="0"/>
                                <w:overflowPunct w:val="0"/>
                                <w:snapToGrid w:val="0"/>
                                <w:spacing w:line="40" w:lineRule="atLeast"/>
                                <w:jc w:val="center"/>
                                <w:rPr>
                                  <w:b/>
                                  <w:sz w:val="18"/>
                                  <w:szCs w:val="18"/>
                                </w:rPr>
                              </w:pPr>
                            </w:p>
                          </w:txbxContent>
                        </wps:txbx>
                        <wps:bodyPr rot="0" vert="horz" wrap="square" lIns="0" tIns="0" rIns="0" bIns="0" anchor="t" anchorCtr="0" upright="1">
                          <a:noAutofit/>
                        </wps:bodyPr>
                      </wps:wsp>
                      <wps:wsp>
                        <wps:cNvPr id="179965809" name="Rectangle 1087"/>
                        <wps:cNvSpPr>
                          <a:spLocks noChangeArrowheads="1"/>
                        </wps:cNvSpPr>
                        <wps:spPr bwMode="auto">
                          <a:xfrm>
                            <a:off x="2821" y="978"/>
                            <a:ext cx="287" cy="249"/>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0CF3743" w14:textId="77777777" w:rsidR="001F1281" w:rsidRDefault="001F1281">
                              <w:pPr>
                                <w:kinsoku w:val="0"/>
                                <w:overflowPunct w:val="0"/>
                                <w:snapToGrid w:val="0"/>
                                <w:spacing w:line="40" w:lineRule="atLeast"/>
                                <w:jc w:val="center"/>
                                <w:rPr>
                                  <w:b/>
                                  <w:sz w:val="18"/>
                                  <w:szCs w:val="18"/>
                                </w:rPr>
                              </w:pPr>
                            </w:p>
                          </w:txbxContent>
                        </wps:txbx>
                        <wps:bodyPr rot="0" vert="horz" wrap="square" lIns="0" tIns="0" rIns="0" bIns="0" anchor="t" anchorCtr="0" upright="1">
                          <a:noAutofit/>
                        </wps:bodyPr>
                      </wps:wsp>
                      <wps:wsp>
                        <wps:cNvPr id="895007550" name="Rectangle 1088"/>
                        <wps:cNvSpPr>
                          <a:spLocks noChangeArrowheads="1"/>
                        </wps:cNvSpPr>
                        <wps:spPr bwMode="auto">
                          <a:xfrm>
                            <a:off x="2533" y="978"/>
                            <a:ext cx="288" cy="249"/>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FC616AB" w14:textId="77777777" w:rsidR="001F1281" w:rsidRDefault="001F1281">
                              <w:pPr>
                                <w:kinsoku w:val="0"/>
                                <w:overflowPunct w:val="0"/>
                                <w:snapToGrid w:val="0"/>
                                <w:spacing w:line="40" w:lineRule="atLeast"/>
                                <w:jc w:val="center"/>
                                <w:rPr>
                                  <w:b/>
                                  <w:sz w:val="18"/>
                                  <w:szCs w:val="18"/>
                                </w:rPr>
                              </w:pPr>
                            </w:p>
                          </w:txbxContent>
                        </wps:txbx>
                        <wps:bodyPr rot="0" vert="horz" wrap="square" lIns="0" tIns="0" rIns="0" bIns="0" anchor="t" anchorCtr="0" upright="1">
                          <a:noAutofit/>
                        </wps:bodyPr>
                      </wps:wsp>
                      <wps:wsp>
                        <wps:cNvPr id="1195172482" name="Rectangle 1089"/>
                        <wps:cNvSpPr>
                          <a:spLocks noChangeArrowheads="1"/>
                        </wps:cNvSpPr>
                        <wps:spPr bwMode="auto">
                          <a:xfrm>
                            <a:off x="3108" y="1227"/>
                            <a:ext cx="288" cy="250"/>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5D1BC1" w14:textId="77777777" w:rsidR="001F1281" w:rsidRDefault="001F1281">
                              <w:pPr>
                                <w:kinsoku w:val="0"/>
                                <w:overflowPunct w:val="0"/>
                                <w:snapToGrid w:val="0"/>
                                <w:spacing w:line="40" w:lineRule="atLeast"/>
                                <w:rPr>
                                  <w:b/>
                                  <w:sz w:val="18"/>
                                  <w:szCs w:val="18"/>
                                </w:rPr>
                              </w:pPr>
                            </w:p>
                          </w:txbxContent>
                        </wps:txbx>
                        <wps:bodyPr rot="0" vert="horz" wrap="square" lIns="0" tIns="0" rIns="0" bIns="0" anchor="t" anchorCtr="0" upright="1">
                          <a:noAutofit/>
                        </wps:bodyPr>
                      </wps:wsp>
                      <wps:wsp>
                        <wps:cNvPr id="1986193621" name="Rectangle 1090"/>
                        <wps:cNvSpPr>
                          <a:spLocks noChangeArrowheads="1"/>
                        </wps:cNvSpPr>
                        <wps:spPr bwMode="auto">
                          <a:xfrm>
                            <a:off x="2821" y="1227"/>
                            <a:ext cx="287" cy="250"/>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AB2D7A0" w14:textId="77777777" w:rsidR="001F1281" w:rsidRDefault="001F1281">
                              <w:pPr>
                                <w:kinsoku w:val="0"/>
                                <w:overflowPunct w:val="0"/>
                                <w:snapToGrid w:val="0"/>
                                <w:spacing w:line="40" w:lineRule="atLeast"/>
                                <w:rPr>
                                  <w:b/>
                                  <w:sz w:val="18"/>
                                  <w:szCs w:val="18"/>
                                </w:rPr>
                              </w:pPr>
                            </w:p>
                          </w:txbxContent>
                        </wps:txbx>
                        <wps:bodyPr rot="0" vert="horz" wrap="square" lIns="0" tIns="0" rIns="0" bIns="0" anchor="t" anchorCtr="0" upright="1">
                          <a:noAutofit/>
                        </wps:bodyPr>
                      </wps:wsp>
                      <wps:wsp>
                        <wps:cNvPr id="1238652773" name="Rectangle 1091"/>
                        <wps:cNvSpPr>
                          <a:spLocks noChangeArrowheads="1"/>
                        </wps:cNvSpPr>
                        <wps:spPr bwMode="auto">
                          <a:xfrm>
                            <a:off x="2533" y="1227"/>
                            <a:ext cx="288" cy="250"/>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840BD6F" w14:textId="77777777" w:rsidR="001F1281" w:rsidRDefault="001F1281">
                              <w:pPr>
                                <w:kinsoku w:val="0"/>
                                <w:overflowPunct w:val="0"/>
                                <w:snapToGrid w:val="0"/>
                                <w:spacing w:line="40" w:lineRule="atLeast"/>
                                <w:rPr>
                                  <w:b/>
                                  <w:sz w:val="18"/>
                                  <w:szCs w:val="18"/>
                                </w:rPr>
                              </w:pPr>
                            </w:p>
                          </w:txbxContent>
                        </wps:txbx>
                        <wps:bodyPr rot="0" vert="horz" wrap="square" lIns="0" tIns="0" rIns="0" bIns="0" anchor="t" anchorCtr="0" upright="1">
                          <a:noAutofit/>
                        </wps:bodyPr>
                      </wps:wsp>
                      <wps:wsp>
                        <wps:cNvPr id="1455835763" name="Rectangle 1092"/>
                        <wps:cNvSpPr>
                          <a:spLocks noChangeArrowheads="1"/>
                        </wps:cNvSpPr>
                        <wps:spPr bwMode="auto">
                          <a:xfrm>
                            <a:off x="3108" y="1726"/>
                            <a:ext cx="288" cy="250"/>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0CD7425" w14:textId="77777777" w:rsidR="001F1281" w:rsidRDefault="001F1281">
                              <w:pPr>
                                <w:kinsoku w:val="0"/>
                                <w:overflowPunct w:val="0"/>
                                <w:snapToGrid w:val="0"/>
                                <w:spacing w:line="40" w:lineRule="atLeast"/>
                                <w:rPr>
                                  <w:b/>
                                  <w:sz w:val="18"/>
                                  <w:szCs w:val="18"/>
                                </w:rPr>
                              </w:pPr>
                            </w:p>
                          </w:txbxContent>
                        </wps:txbx>
                        <wps:bodyPr rot="0" vert="horz" wrap="square" lIns="0" tIns="0" rIns="0" bIns="0" anchor="t" anchorCtr="0" upright="1">
                          <a:noAutofit/>
                        </wps:bodyPr>
                      </wps:wsp>
                      <wps:wsp>
                        <wps:cNvPr id="1401852924" name="Rectangle 1093"/>
                        <wps:cNvSpPr>
                          <a:spLocks noChangeArrowheads="1"/>
                        </wps:cNvSpPr>
                        <wps:spPr bwMode="auto">
                          <a:xfrm>
                            <a:off x="2821" y="1726"/>
                            <a:ext cx="287" cy="250"/>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029D7DE" w14:textId="77777777" w:rsidR="001F1281" w:rsidRDefault="001F1281">
                              <w:pPr>
                                <w:kinsoku w:val="0"/>
                                <w:overflowPunct w:val="0"/>
                                <w:snapToGrid w:val="0"/>
                                <w:spacing w:line="40" w:lineRule="atLeast"/>
                                <w:rPr>
                                  <w:b/>
                                  <w:sz w:val="18"/>
                                  <w:szCs w:val="18"/>
                                </w:rPr>
                              </w:pPr>
                            </w:p>
                          </w:txbxContent>
                        </wps:txbx>
                        <wps:bodyPr rot="0" vert="horz" wrap="square" lIns="0" tIns="0" rIns="0" bIns="0" anchor="t" anchorCtr="0" upright="1">
                          <a:noAutofit/>
                        </wps:bodyPr>
                      </wps:wsp>
                      <wps:wsp>
                        <wps:cNvPr id="1284529377" name="Rectangle 1094"/>
                        <wps:cNvSpPr>
                          <a:spLocks noChangeArrowheads="1"/>
                        </wps:cNvSpPr>
                        <wps:spPr bwMode="auto">
                          <a:xfrm>
                            <a:off x="2533" y="1726"/>
                            <a:ext cx="288" cy="250"/>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CCA518B" w14:textId="77777777" w:rsidR="001F1281" w:rsidRDefault="001F1281">
                              <w:pPr>
                                <w:kinsoku w:val="0"/>
                                <w:overflowPunct w:val="0"/>
                                <w:snapToGrid w:val="0"/>
                                <w:spacing w:line="40" w:lineRule="atLeast"/>
                                <w:rPr>
                                  <w:b/>
                                  <w:sz w:val="18"/>
                                  <w:szCs w:val="18"/>
                                </w:rPr>
                              </w:pPr>
                            </w:p>
                          </w:txbxContent>
                        </wps:txbx>
                        <wps:bodyPr rot="0" vert="horz" wrap="square" lIns="0" tIns="0" rIns="0" bIns="0" anchor="t" anchorCtr="0" upright="1">
                          <a:noAutofit/>
                        </wps:bodyPr>
                      </wps:wsp>
                      <wps:wsp>
                        <wps:cNvPr id="518078466" name="Rectangle 1095"/>
                        <wps:cNvSpPr>
                          <a:spLocks noChangeArrowheads="1"/>
                        </wps:cNvSpPr>
                        <wps:spPr bwMode="auto">
                          <a:xfrm>
                            <a:off x="2245" y="1726"/>
                            <a:ext cx="288" cy="250"/>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02F08A1" w14:textId="77777777" w:rsidR="001F1281" w:rsidRDefault="001F1281">
                              <w:pPr>
                                <w:kinsoku w:val="0"/>
                                <w:overflowPunct w:val="0"/>
                                <w:snapToGrid w:val="0"/>
                                <w:spacing w:line="40" w:lineRule="atLeast"/>
                                <w:rPr>
                                  <w:b/>
                                  <w:sz w:val="18"/>
                                  <w:szCs w:val="18"/>
                                </w:rPr>
                              </w:pPr>
                            </w:p>
                          </w:txbxContent>
                        </wps:txbx>
                        <wps:bodyPr rot="0" vert="horz" wrap="square" lIns="0" tIns="0" rIns="0" bIns="0" anchor="t" anchorCtr="0" upright="1">
                          <a:noAutofit/>
                        </wps:bodyPr>
                      </wps:wsp>
                      <wps:wsp>
                        <wps:cNvPr id="1140508806" name="Rectangle 1096"/>
                        <wps:cNvSpPr>
                          <a:spLocks noChangeArrowheads="1"/>
                        </wps:cNvSpPr>
                        <wps:spPr bwMode="auto">
                          <a:xfrm>
                            <a:off x="1957" y="1726"/>
                            <a:ext cx="288" cy="250"/>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6940F10" w14:textId="77777777" w:rsidR="001F1281" w:rsidRDefault="001F1281">
                              <w:pPr>
                                <w:kinsoku w:val="0"/>
                                <w:overflowPunct w:val="0"/>
                                <w:snapToGrid w:val="0"/>
                                <w:spacing w:line="40" w:lineRule="atLeast"/>
                                <w:rPr>
                                  <w:b/>
                                  <w:sz w:val="18"/>
                                  <w:szCs w:val="18"/>
                                </w:rPr>
                              </w:pPr>
                            </w:p>
                          </w:txbxContent>
                        </wps:txbx>
                        <wps:bodyPr rot="0" vert="horz" wrap="square" lIns="0" tIns="0" rIns="0" bIns="0" anchor="t" anchorCtr="0" upright="1">
                          <a:noAutofit/>
                        </wps:bodyPr>
                      </wps:wsp>
                      <wps:wsp>
                        <wps:cNvPr id="1020856562" name="AutoShape 1097"/>
                        <wps:cNvSpPr>
                          <a:spLocks noChangeArrowheads="1"/>
                        </wps:cNvSpPr>
                        <wps:spPr bwMode="auto">
                          <a:xfrm>
                            <a:off x="3203" y="1989"/>
                            <a:ext cx="431" cy="335"/>
                          </a:xfrm>
                          <a:prstGeom prst="flowChartProcess">
                            <a:avLst/>
                          </a:prstGeom>
                          <a:solidFill>
                            <a:srgbClr val="FFFFFF"/>
                          </a:solidFill>
                          <a:ln>
                            <a:noFill/>
                          </a:ln>
                          <a:effectLst/>
                          <a:extLst>
                            <a:ext uri="{91240B29-F687-4F45-9708-019B960494DF}">
                              <a14:hiddenLine xmlns:a14="http://schemas.microsoft.com/office/drawing/2010/main" w="9525" cmpd="sng">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EE370C1" w14:textId="77777777" w:rsidR="001F1281" w:rsidRDefault="00000000">
                              <w:pPr>
                                <w:kinsoku w:val="0"/>
                                <w:overflowPunct w:val="0"/>
                                <w:snapToGrid w:val="0"/>
                                <w:spacing w:line="240" w:lineRule="atLeast"/>
                                <w:rPr>
                                  <w:b/>
                                  <w:sz w:val="19"/>
                                </w:rPr>
                              </w:pPr>
                              <w:r>
                                <w:rPr>
                                  <w:rFonts w:hint="eastAsia"/>
                                  <w:b/>
                                  <w:sz w:val="19"/>
                                </w:rPr>
                                <w:t>D</w:t>
                              </w:r>
                            </w:p>
                          </w:txbxContent>
                        </wps:txbx>
                        <wps:bodyPr rot="0" vert="horz" wrap="square" lIns="73152" tIns="36576" rIns="73152" bIns="36576" anchor="t" anchorCtr="0" upright="1">
                          <a:noAutofit/>
                        </wps:bodyPr>
                      </wps:wsp>
                      <wps:wsp>
                        <wps:cNvPr id="1902833741" name="Rectangle 1098"/>
                        <wps:cNvSpPr>
                          <a:spLocks noChangeArrowheads="1"/>
                        </wps:cNvSpPr>
                        <wps:spPr bwMode="auto">
                          <a:xfrm>
                            <a:off x="3108" y="1477"/>
                            <a:ext cx="288" cy="249"/>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34CCC6F" w14:textId="77777777" w:rsidR="001F1281" w:rsidRDefault="001F1281">
                              <w:pPr>
                                <w:kinsoku w:val="0"/>
                                <w:overflowPunct w:val="0"/>
                                <w:snapToGrid w:val="0"/>
                                <w:spacing w:line="40" w:lineRule="atLeast"/>
                                <w:jc w:val="center"/>
                                <w:rPr>
                                  <w:b/>
                                  <w:sz w:val="18"/>
                                  <w:szCs w:val="18"/>
                                </w:rPr>
                              </w:pPr>
                            </w:p>
                          </w:txbxContent>
                        </wps:txbx>
                        <wps:bodyPr rot="0" vert="horz" wrap="square" lIns="0" tIns="0" rIns="0" bIns="0" anchor="t" anchorCtr="0" upright="1">
                          <a:noAutofit/>
                        </wps:bodyPr>
                      </wps:wsp>
                      <wps:wsp>
                        <wps:cNvPr id="354490079" name="Rectangle 1099"/>
                        <wps:cNvSpPr>
                          <a:spLocks noChangeArrowheads="1"/>
                        </wps:cNvSpPr>
                        <wps:spPr bwMode="auto">
                          <a:xfrm>
                            <a:off x="2821" y="1477"/>
                            <a:ext cx="287" cy="249"/>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9B388F6" w14:textId="77777777" w:rsidR="001F1281" w:rsidRDefault="001F1281">
                              <w:pPr>
                                <w:kinsoku w:val="0"/>
                                <w:overflowPunct w:val="0"/>
                                <w:snapToGrid w:val="0"/>
                                <w:spacing w:line="40" w:lineRule="atLeast"/>
                                <w:jc w:val="center"/>
                                <w:rPr>
                                  <w:b/>
                                  <w:sz w:val="18"/>
                                  <w:szCs w:val="18"/>
                                </w:rPr>
                              </w:pPr>
                            </w:p>
                          </w:txbxContent>
                        </wps:txbx>
                        <wps:bodyPr rot="0" vert="horz" wrap="square" lIns="0" tIns="0" rIns="0" bIns="0" anchor="t" anchorCtr="0" upright="1">
                          <a:noAutofit/>
                        </wps:bodyPr>
                      </wps:wsp>
                      <wps:wsp>
                        <wps:cNvPr id="332620261" name="Rectangle 1100"/>
                        <wps:cNvSpPr>
                          <a:spLocks noChangeArrowheads="1"/>
                        </wps:cNvSpPr>
                        <wps:spPr bwMode="auto">
                          <a:xfrm>
                            <a:off x="2533" y="1477"/>
                            <a:ext cx="288" cy="249"/>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EB4A58A" w14:textId="77777777" w:rsidR="001F1281" w:rsidRDefault="001F1281">
                              <w:pPr>
                                <w:kinsoku w:val="0"/>
                                <w:overflowPunct w:val="0"/>
                                <w:snapToGrid w:val="0"/>
                                <w:spacing w:line="40" w:lineRule="atLeast"/>
                                <w:rPr>
                                  <w:b/>
                                  <w:sz w:val="18"/>
                                  <w:szCs w:val="18"/>
                                </w:rPr>
                              </w:pPr>
                            </w:p>
                          </w:txbxContent>
                        </wps:txbx>
                        <wps:bodyPr rot="0" vert="horz" wrap="square" lIns="0" tIns="0" rIns="0" bIns="0" anchor="t" anchorCtr="0" upright="1">
                          <a:noAutofit/>
                        </wps:bodyPr>
                      </wps:wsp>
                      <wps:wsp>
                        <wps:cNvPr id="1642671042" name="Line 1101"/>
                        <wps:cNvCnPr>
                          <a:cxnSpLocks noChangeShapeType="1"/>
                        </wps:cNvCnPr>
                        <wps:spPr bwMode="auto">
                          <a:xfrm flipV="1">
                            <a:off x="3255" y="698"/>
                            <a:ext cx="945" cy="468"/>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621500845" name="Line 1102"/>
                        <wps:cNvCnPr>
                          <a:cxnSpLocks noChangeShapeType="1"/>
                        </wps:cNvCnPr>
                        <wps:spPr bwMode="auto">
                          <a:xfrm>
                            <a:off x="4201" y="698"/>
                            <a:ext cx="839" cy="1"/>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577840395" name="Rectangle 1103"/>
                        <wps:cNvSpPr>
                          <a:spLocks noChangeArrowheads="1"/>
                        </wps:cNvSpPr>
                        <wps:spPr bwMode="auto">
                          <a:xfrm>
                            <a:off x="4191" y="322"/>
                            <a:ext cx="840" cy="312"/>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2325303F" w14:textId="77777777" w:rsidR="001F1281" w:rsidRDefault="00000000">
                              <w:pPr>
                                <w:jc w:val="center"/>
                                <w:rPr>
                                  <w:b/>
                                </w:rPr>
                              </w:pPr>
                              <w:r>
                                <w:rPr>
                                  <w:rFonts w:hint="eastAsia"/>
                                  <w:b/>
                                  <w:sz w:val="18"/>
                                  <w:szCs w:val="18"/>
                                </w:rPr>
                                <w:t>油污片</w:t>
                              </w:r>
                            </w:p>
                          </w:txbxContent>
                        </wps:txbx>
                        <wps:bodyPr rot="0" vert="horz" wrap="square" lIns="0" tIns="0" rIns="0" bIns="0" anchor="t" anchorCtr="0" upright="1">
                          <a:noAutofit/>
                        </wps:bodyPr>
                      </wps:wsp>
                    </wpg:wgp>
                  </a:graphicData>
                </a:graphic>
              </wp:inline>
            </w:drawing>
          </mc:Choice>
          <mc:Fallback>
            <w:pict>
              <v:group w14:anchorId="378DF8A0" id="Group 152" o:spid="_x0000_s1165" style="width:252pt;height:165.6pt;mso-position-horizontal-relative:char;mso-position-vertical-relative:line" coordsize="5040,3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">
                <v:rect id="Picture 1052" o:spid="_x0000_s1166" style="position:absolute;width:5040;height:3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" filled="f" stroked="f">
                  <o:lock v:ext="edit" aspectratio="t" text="t"/>
                </v:rect>
                <v:rect id="Rectangle 1053" o:spid="_x0000_s1167" style="position:absolute;left:1094;top:354;width:2878;height:2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"/>
                <v:rect id="Rectangle 1054" o:spid="_x0000_s1168" style="position:absolute;left:420;top:1322;width:432;height: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" stroked="f">
                  <v:textbox style="layout-flow:vertical;mso-layout-flow-alt:bottom-to-top" inset="5.76pt,2.88pt,5.76pt,2.88pt">
                    <w:txbxContent>
                      <w:p w14:paraId="00B236FA" w14:textId="77777777" w:rsidR="001F1281" w:rsidRDefault="00000000">
                        <w:pPr>
                          <w:spacing w:line="0" w:lineRule="atLeast"/>
                          <w:jc w:val="center"/>
                          <w:rPr>
                            <w:b/>
                            <w:sz w:val="17"/>
                          </w:rPr>
                        </w:pPr>
                        <w:r>
                          <w:rPr>
                            <w:rFonts w:hint="eastAsia"/>
                            <w:b/>
                            <w:sz w:val="17"/>
                          </w:rPr>
                          <w:t>250</w:t>
                        </w:r>
                      </w:p>
                    </w:txbxContent>
                  </v:textbox>
                </v:rect>
                <v:line id="Line 1055" o:spid="_x0000_s1169" style="position:absolute;flip:x;visibility:visible;mso-wrap-style:square" from="1094,2600" to="3972,2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"/>
                <v:line id="Line 1056" o:spid="_x0000_s1170" style="position:absolute;flip:x;visibility:visible;mso-wrap-style:square" from="1094,354" to="3972,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"/>
                <v:line id="Line 1057" o:spid="_x0000_s1171" style="position:absolute;flip:x;visibility:visible;mso-wrap-style:square" from="0,1477" to="4461,1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">
                  <v:stroke dashstyle="longDashDot"/>
                </v:line>
                <v:line id="Line 1058" o:spid="_x0000_s1172" style="position:absolute;visibility:visible;mso-wrap-style:square" from="3684,2724" to="3684,2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"/>
                <v:line id="Line 1059" o:spid="_x0000_s1173" style="position:absolute;flip:x;visibility:visible;mso-wrap-style:square" from="518,2600" to="1094,2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"/>
                <v:line id="Line 1060" o:spid="_x0000_s1174" style="position:absolute;flip:x;visibility:visible;mso-wrap-style:square" from="518,354" to="1094,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"/>
                <v:line id="Line 1061" o:spid="_x0000_s1175" style="position:absolute;visibility:visible;mso-wrap-style:square" from="950,354" to="951,2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">
                  <v:stroke startarrow="block" endarrow="block"/>
                </v:line>
                <v:line id="Line 1062" o:spid="_x0000_s1176" style="position:absolute;visibility:visible;mso-wrap-style:square" from="2520,0" to="2543,3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">
                  <v:stroke dashstyle="longDashDot"/>
                </v:line>
                <v:line id="Line 1063" o:spid="_x0000_s1177" style="position:absolute;visibility:visible;mso-wrap-style:square" from="1094,354" to="1094,2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"/>
                <v:line id="Line 1064" o:spid="_x0000_s1178" style="position:absolute;visibility:visible;mso-wrap-style:square" from="3972,354" to="3973,2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"/>
                <v:line id="Line 1065" o:spid="_x0000_s1179" style="position:absolute;flip:y;visibility:visible;mso-wrap-style:square" from="1094,2600" to="1095,2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"/>
                <v:line id="Line 1066" o:spid="_x0000_s1180" style="position:absolute;flip:y;visibility:visible;mso-wrap-style:square" from="3972,2600" to="3973,2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"/>
                <v:line id="Line 1067" o:spid="_x0000_s1181" style="position:absolute;visibility:visible;mso-wrap-style:square" from="1094,2974" to="3972,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">
                  <v:stroke startarrow="block" endarrow="block"/>
                </v:line>
                <v:rect id="Rectangle 1068" o:spid="_x0000_s1182" style="position:absolute;left:2310;top:2570;width:1088;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" filled="f" stroked="f">
                  <v:textbox inset="5.76pt,2.88pt,5.76pt,2.88pt">
                    <w:txbxContent>
                      <w:p w14:paraId="560D20A5" w14:textId="77777777" w:rsidR="001F1281" w:rsidRDefault="00000000">
                        <w:pPr>
                          <w:jc w:val="center"/>
                          <w:rPr>
                            <w:b/>
                            <w:sz w:val="17"/>
                          </w:rPr>
                        </w:pPr>
                        <w:r>
                          <w:rPr>
                            <w:rFonts w:hint="eastAsia"/>
                            <w:b/>
                            <w:sz w:val="17"/>
                          </w:rPr>
                          <w:t>330</w:t>
                        </w:r>
                      </w:p>
                      <w:p w14:paraId="50AA36DA" w14:textId="77777777" w:rsidR="001F1281" w:rsidRDefault="001F1281">
                        <w:pPr>
                          <w:rPr>
                            <w:sz w:val="17"/>
                          </w:rPr>
                        </w:pPr>
                      </w:p>
                    </w:txbxContent>
                  </v:textbox>
                </v:rect>
                <v:rect id="Rectangle 1069" o:spid="_x0000_s1183" style="position:absolute;left:1382;top:604;width:1151;height: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"/>
                <v:rect id="Rectangle 1070" o:spid="_x0000_s1184" style="position:absolute;left:2533;top:604;width:1151;height: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"/>
                <v:rect id="Rectangle 1071" o:spid="_x0000_s1185" style="position:absolute;left:2533;top:1477;width:1151;height: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"/>
                <v:rect id="Rectangle 1072" o:spid="_x0000_s1186" style="position:absolute;left:1382;top:1477;width:1151;height: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"/>
                <v:rect id="Rectangle 1073" o:spid="_x0000_s1187" style="position:absolute;left:1666;top:963;width:288;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" strokeweight="1.5pt">
                  <v:textbox inset="0,0,0,0">
                    <w:txbxContent>
                      <w:p w14:paraId="0730D26D" w14:textId="77777777" w:rsidR="001F1281" w:rsidRDefault="001F1281">
                        <w:pPr>
                          <w:kinsoku w:val="0"/>
                          <w:overflowPunct w:val="0"/>
                          <w:snapToGrid w:val="0"/>
                          <w:spacing w:line="40" w:lineRule="atLeast"/>
                          <w:jc w:val="center"/>
                          <w:rPr>
                            <w:b/>
                            <w:sz w:val="18"/>
                            <w:szCs w:val="18"/>
                          </w:rPr>
                        </w:pPr>
                      </w:p>
                    </w:txbxContent>
                  </v:textbox>
                </v:rect>
                <v:shapetype id="_x0000_t109" coordsize="21600,21600" o:spt="109" path="m,l,21600r21600,l21600,xe">
                  <v:stroke joinstyle="miter"/>
                  <v:path gradientshapeok="t" o:connecttype="rect"/>
                </v:shapetype>
                <v:shape id="AutoShape 1074" o:spid="_x0000_s1188" type="#_x0000_t109" style="position:absolute;left:1429;top:630;width:776;height: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" stroked="f">
                  <v:textbox inset="5.76pt,2.88pt,5.76pt,2.88pt">
                    <w:txbxContent>
                      <w:p w14:paraId="22E08B1C" w14:textId="77777777" w:rsidR="001F1281" w:rsidRDefault="00000000">
                        <w:pPr>
                          <w:kinsoku w:val="0"/>
                          <w:overflowPunct w:val="0"/>
                          <w:snapToGrid w:val="0"/>
                          <w:spacing w:line="240" w:lineRule="atLeast"/>
                          <w:rPr>
                            <w:b/>
                            <w:sz w:val="19"/>
                          </w:rPr>
                        </w:pPr>
                        <w:r>
                          <w:rPr>
                            <w:rFonts w:hint="eastAsia"/>
                            <w:b/>
                            <w:sz w:val="19"/>
                          </w:rPr>
                          <w:t>瓷板A</w:t>
                        </w:r>
                      </w:p>
                    </w:txbxContent>
                  </v:textbox>
                </v:shape>
                <v:shape id="AutoShape 1075" o:spid="_x0000_s1189" type="#_x0000_t109" style="position:absolute;left:3191;top:633;width:432;height: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" stroked="f">
                  <v:textbox inset="5.76pt,2.88pt,5.76pt,2.88pt">
                    <w:txbxContent>
                      <w:p w14:paraId="53BF5D1C" w14:textId="77777777" w:rsidR="001F1281" w:rsidRDefault="00000000">
                        <w:pPr>
                          <w:kinsoku w:val="0"/>
                          <w:overflowPunct w:val="0"/>
                          <w:snapToGrid w:val="0"/>
                          <w:spacing w:line="240" w:lineRule="atLeast"/>
                          <w:rPr>
                            <w:b/>
                            <w:sz w:val="19"/>
                          </w:rPr>
                        </w:pPr>
                        <w:r>
                          <w:rPr>
                            <w:rFonts w:hint="eastAsia"/>
                            <w:b/>
                            <w:sz w:val="19"/>
                          </w:rPr>
                          <w:t>B</w:t>
                        </w:r>
                      </w:p>
                    </w:txbxContent>
                  </v:textbox>
                </v:shape>
                <v:shape id="AutoShape 1076" o:spid="_x0000_s1190" type="#_x0000_t109" style="position:absolute;left:1416;top:1984;width:432;height: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" stroked="f">
                  <v:textbox inset="5.76pt,2.88pt,5.76pt,2.88pt">
                    <w:txbxContent>
                      <w:p w14:paraId="642EE2EA" w14:textId="77777777" w:rsidR="001F1281" w:rsidRDefault="00000000">
                        <w:pPr>
                          <w:kinsoku w:val="0"/>
                          <w:overflowPunct w:val="0"/>
                          <w:snapToGrid w:val="0"/>
                          <w:spacing w:line="240" w:lineRule="atLeast"/>
                          <w:rPr>
                            <w:b/>
                            <w:sz w:val="19"/>
                          </w:rPr>
                        </w:pPr>
                        <w:r>
                          <w:rPr>
                            <w:rFonts w:hint="eastAsia"/>
                            <w:b/>
                            <w:sz w:val="19"/>
                          </w:rPr>
                          <w:t>C</w:t>
                        </w:r>
                      </w:p>
                    </w:txbxContent>
                  </v:textbox>
                </v:shape>
                <v:rect id="Rectangle 1077" o:spid="_x0000_s1191" style="position:absolute;left:2245;top:1227;width:288;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" strokeweight="1.5pt">
                  <v:textbox inset="0,0,0,0">
                    <w:txbxContent>
                      <w:p w14:paraId="7F92A11E" w14:textId="77777777" w:rsidR="001F1281" w:rsidRDefault="001F1281">
                        <w:pPr>
                          <w:kinsoku w:val="0"/>
                          <w:overflowPunct w:val="0"/>
                          <w:snapToGrid w:val="0"/>
                          <w:spacing w:line="40" w:lineRule="atLeast"/>
                          <w:jc w:val="center"/>
                          <w:rPr>
                            <w:b/>
                            <w:sz w:val="18"/>
                            <w:szCs w:val="18"/>
                          </w:rPr>
                        </w:pPr>
                      </w:p>
                    </w:txbxContent>
                  </v:textbox>
                </v:rect>
                <v:rect id="Rectangle 1078" o:spid="_x0000_s1192" style="position:absolute;left:1957;top:1227;width:288;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" strokeweight="1.5pt">
                  <v:textbox inset="0,0,0,0">
                    <w:txbxContent>
                      <w:p w14:paraId="110FDC8B" w14:textId="77777777" w:rsidR="001F1281" w:rsidRDefault="001F1281">
                        <w:pPr>
                          <w:kinsoku w:val="0"/>
                          <w:overflowPunct w:val="0"/>
                          <w:snapToGrid w:val="0"/>
                          <w:spacing w:line="40" w:lineRule="atLeast"/>
                          <w:jc w:val="center"/>
                          <w:rPr>
                            <w:b/>
                            <w:sz w:val="18"/>
                            <w:szCs w:val="18"/>
                          </w:rPr>
                        </w:pPr>
                      </w:p>
                    </w:txbxContent>
                  </v:textbox>
                </v:rect>
                <v:rect id="Rectangle 1079" o:spid="_x0000_s1193" style="position:absolute;left:1669;top:1227;width:288;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" strokeweight="1.5pt">
                  <v:textbox inset="0,0,0,0">
                    <w:txbxContent>
                      <w:p w14:paraId="30947A42" w14:textId="77777777" w:rsidR="001F1281" w:rsidRDefault="001F1281">
                        <w:pPr>
                          <w:kinsoku w:val="0"/>
                          <w:overflowPunct w:val="0"/>
                          <w:snapToGrid w:val="0"/>
                          <w:spacing w:line="40" w:lineRule="atLeast"/>
                          <w:jc w:val="center"/>
                          <w:rPr>
                            <w:b/>
                            <w:sz w:val="18"/>
                            <w:szCs w:val="18"/>
                          </w:rPr>
                        </w:pPr>
                      </w:p>
                    </w:txbxContent>
                  </v:textbox>
                </v:rect>
                <v:rect id="Rectangle 1080" o:spid="_x0000_s1194" style="position:absolute;left:2245;top:978;width:288;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" strokeweight="1.5pt">
                  <v:textbox inset="0,0,0,0">
                    <w:txbxContent>
                      <w:p w14:paraId="19090EC9" w14:textId="77777777" w:rsidR="001F1281" w:rsidRDefault="001F1281">
                        <w:pPr>
                          <w:kinsoku w:val="0"/>
                          <w:overflowPunct w:val="0"/>
                          <w:snapToGrid w:val="0"/>
                          <w:spacing w:line="40" w:lineRule="atLeast"/>
                          <w:jc w:val="center"/>
                          <w:rPr>
                            <w:b/>
                            <w:sz w:val="18"/>
                            <w:szCs w:val="18"/>
                          </w:rPr>
                        </w:pPr>
                      </w:p>
                    </w:txbxContent>
                  </v:textbox>
                </v:rect>
                <v:rect id="Rectangle 1081" o:spid="_x0000_s1195" style="position:absolute;left:1957;top:978;width:288;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" strokeweight="1.5pt">
                  <v:textbox inset="0,0,0,0">
                    <w:txbxContent>
                      <w:p w14:paraId="1EBC3CC4" w14:textId="77777777" w:rsidR="001F1281" w:rsidRDefault="001F1281">
                        <w:pPr>
                          <w:kinsoku w:val="0"/>
                          <w:overflowPunct w:val="0"/>
                          <w:snapToGrid w:val="0"/>
                          <w:spacing w:line="40" w:lineRule="atLeast"/>
                          <w:jc w:val="center"/>
                          <w:rPr>
                            <w:b/>
                            <w:sz w:val="18"/>
                            <w:szCs w:val="18"/>
                          </w:rPr>
                        </w:pPr>
                      </w:p>
                    </w:txbxContent>
                  </v:textbox>
                </v:rect>
                <v:rect id="Rectangle 1082" o:spid="_x0000_s1196" style="position:absolute;left:1669;top:1726;width:288;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" strokeweight="1.5pt">
                  <v:textbox inset="0,0,0,0">
                    <w:txbxContent>
                      <w:p w14:paraId="1ACA35FE" w14:textId="77777777" w:rsidR="001F1281" w:rsidRDefault="001F1281">
                        <w:pPr>
                          <w:kinsoku w:val="0"/>
                          <w:overflowPunct w:val="0"/>
                          <w:snapToGrid w:val="0"/>
                          <w:spacing w:line="40" w:lineRule="atLeast"/>
                          <w:rPr>
                            <w:b/>
                            <w:sz w:val="18"/>
                            <w:szCs w:val="18"/>
                          </w:rPr>
                        </w:pPr>
                      </w:p>
                    </w:txbxContent>
                  </v:textbox>
                </v:rect>
                <v:rect id="Rectangle 1083" o:spid="_x0000_s1197" style="position:absolute;left:2232;top:1478;width:288;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" strokeweight="1.5pt">
                  <v:textbox inset="0,0,0,0">
                    <w:txbxContent>
                      <w:p w14:paraId="62BEA7EE" w14:textId="77777777" w:rsidR="001F1281" w:rsidRDefault="001F1281">
                        <w:pPr>
                          <w:kinsoku w:val="0"/>
                          <w:overflowPunct w:val="0"/>
                          <w:snapToGrid w:val="0"/>
                          <w:spacing w:line="40" w:lineRule="atLeast"/>
                          <w:jc w:val="center"/>
                          <w:rPr>
                            <w:b/>
                            <w:sz w:val="18"/>
                            <w:szCs w:val="18"/>
                          </w:rPr>
                        </w:pPr>
                      </w:p>
                    </w:txbxContent>
                  </v:textbox>
                </v:rect>
                <v:rect id="Rectangle 1084" o:spid="_x0000_s1198" style="position:absolute;left:1957;top:1477;width:288;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" strokeweight="1.5pt">
                  <v:textbox inset="0,0,0,0">
                    <w:txbxContent>
                      <w:p w14:paraId="11CDC8D4" w14:textId="77777777" w:rsidR="001F1281" w:rsidRDefault="001F1281">
                        <w:pPr>
                          <w:kinsoku w:val="0"/>
                          <w:overflowPunct w:val="0"/>
                          <w:snapToGrid w:val="0"/>
                          <w:spacing w:line="40" w:lineRule="atLeast"/>
                          <w:rPr>
                            <w:b/>
                            <w:sz w:val="18"/>
                            <w:szCs w:val="18"/>
                          </w:rPr>
                        </w:pPr>
                      </w:p>
                    </w:txbxContent>
                  </v:textbox>
                </v:rect>
                <v:rect id="Rectangle 1085" o:spid="_x0000_s1199" style="position:absolute;left:1669;top:1477;width:288;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" strokeweight="1.5pt">
                  <v:textbox inset="0,0,0,0">
                    <w:txbxContent>
                      <w:p w14:paraId="3434693B" w14:textId="77777777" w:rsidR="001F1281" w:rsidRDefault="001F1281">
                        <w:pPr>
                          <w:kinsoku w:val="0"/>
                          <w:overflowPunct w:val="0"/>
                          <w:snapToGrid w:val="0"/>
                          <w:spacing w:line="40" w:lineRule="atLeast"/>
                          <w:rPr>
                            <w:b/>
                            <w:sz w:val="18"/>
                            <w:szCs w:val="18"/>
                          </w:rPr>
                        </w:pPr>
                      </w:p>
                    </w:txbxContent>
                  </v:textbox>
                </v:rect>
                <v:rect id="Rectangle 1086" o:spid="_x0000_s1200" style="position:absolute;left:3108;top:978;width:288;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" strokeweight="1.5pt">
                  <v:textbox inset="0,0,0,0">
                    <w:txbxContent>
                      <w:p w14:paraId="2D0D0E15" w14:textId="77777777" w:rsidR="001F1281" w:rsidRDefault="001F1281">
                        <w:pPr>
                          <w:kinsoku w:val="0"/>
                          <w:overflowPunct w:val="0"/>
                          <w:snapToGrid w:val="0"/>
                          <w:spacing w:line="40" w:lineRule="atLeast"/>
                          <w:jc w:val="center"/>
                          <w:rPr>
                            <w:b/>
                            <w:sz w:val="18"/>
                            <w:szCs w:val="18"/>
                          </w:rPr>
                        </w:pPr>
                      </w:p>
                    </w:txbxContent>
                  </v:textbox>
                </v:rect>
                <v:rect id="Rectangle 1087" o:spid="_x0000_s1201" style="position:absolute;left:2821;top:978;width:287;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" strokeweight="1.5pt">
                  <v:textbox inset="0,0,0,0">
                    <w:txbxContent>
                      <w:p w14:paraId="40CF3743" w14:textId="77777777" w:rsidR="001F1281" w:rsidRDefault="001F1281">
                        <w:pPr>
                          <w:kinsoku w:val="0"/>
                          <w:overflowPunct w:val="0"/>
                          <w:snapToGrid w:val="0"/>
                          <w:spacing w:line="40" w:lineRule="atLeast"/>
                          <w:jc w:val="center"/>
                          <w:rPr>
                            <w:b/>
                            <w:sz w:val="18"/>
                            <w:szCs w:val="18"/>
                          </w:rPr>
                        </w:pPr>
                      </w:p>
                    </w:txbxContent>
                  </v:textbox>
                </v:rect>
                <v:rect id="Rectangle 1088" o:spid="_x0000_s1202" style="position:absolute;left:2533;top:978;width:288;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" strokeweight="1.5pt">
                  <v:textbox inset="0,0,0,0">
                    <w:txbxContent>
                      <w:p w14:paraId="3FC616AB" w14:textId="77777777" w:rsidR="001F1281" w:rsidRDefault="001F1281">
                        <w:pPr>
                          <w:kinsoku w:val="0"/>
                          <w:overflowPunct w:val="0"/>
                          <w:snapToGrid w:val="0"/>
                          <w:spacing w:line="40" w:lineRule="atLeast"/>
                          <w:jc w:val="center"/>
                          <w:rPr>
                            <w:b/>
                            <w:sz w:val="18"/>
                            <w:szCs w:val="18"/>
                          </w:rPr>
                        </w:pPr>
                      </w:p>
                    </w:txbxContent>
                  </v:textbox>
                </v:rect>
                <v:rect id="Rectangle 1089" o:spid="_x0000_s1203" style="position:absolute;left:3108;top:1227;width:288;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" strokeweight="1.5pt">
                  <v:textbox inset="0,0,0,0">
                    <w:txbxContent>
                      <w:p w14:paraId="675D1BC1" w14:textId="77777777" w:rsidR="001F1281" w:rsidRDefault="001F1281">
                        <w:pPr>
                          <w:kinsoku w:val="0"/>
                          <w:overflowPunct w:val="0"/>
                          <w:snapToGrid w:val="0"/>
                          <w:spacing w:line="40" w:lineRule="atLeast"/>
                          <w:rPr>
                            <w:b/>
                            <w:sz w:val="18"/>
                            <w:szCs w:val="18"/>
                          </w:rPr>
                        </w:pPr>
                      </w:p>
                    </w:txbxContent>
                  </v:textbox>
                </v:rect>
                <v:rect id="Rectangle 1090" o:spid="_x0000_s1204" style="position:absolute;left:2821;top:1227;width:287;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" strokeweight="1.5pt">
                  <v:textbox inset="0,0,0,0">
                    <w:txbxContent>
                      <w:p w14:paraId="3AB2D7A0" w14:textId="77777777" w:rsidR="001F1281" w:rsidRDefault="001F1281">
                        <w:pPr>
                          <w:kinsoku w:val="0"/>
                          <w:overflowPunct w:val="0"/>
                          <w:snapToGrid w:val="0"/>
                          <w:spacing w:line="40" w:lineRule="atLeast"/>
                          <w:rPr>
                            <w:b/>
                            <w:sz w:val="18"/>
                            <w:szCs w:val="18"/>
                          </w:rPr>
                        </w:pPr>
                      </w:p>
                    </w:txbxContent>
                  </v:textbox>
                </v:rect>
                <v:rect id="Rectangle 1091" o:spid="_x0000_s1205" style="position:absolute;left:2533;top:1227;width:288;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" strokeweight="1.5pt">
                  <v:textbox inset="0,0,0,0">
                    <w:txbxContent>
                      <w:p w14:paraId="7840BD6F" w14:textId="77777777" w:rsidR="001F1281" w:rsidRDefault="001F1281">
                        <w:pPr>
                          <w:kinsoku w:val="0"/>
                          <w:overflowPunct w:val="0"/>
                          <w:snapToGrid w:val="0"/>
                          <w:spacing w:line="40" w:lineRule="atLeast"/>
                          <w:rPr>
                            <w:b/>
                            <w:sz w:val="18"/>
                            <w:szCs w:val="18"/>
                          </w:rPr>
                        </w:pPr>
                      </w:p>
                    </w:txbxContent>
                  </v:textbox>
                </v:rect>
                <v:rect id="Rectangle 1092" o:spid="_x0000_s1206" style="position:absolute;left:3108;top:1726;width:288;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" strokeweight="1.5pt">
                  <v:textbox inset="0,0,0,0">
                    <w:txbxContent>
                      <w:p w14:paraId="10CD7425" w14:textId="77777777" w:rsidR="001F1281" w:rsidRDefault="001F1281">
                        <w:pPr>
                          <w:kinsoku w:val="0"/>
                          <w:overflowPunct w:val="0"/>
                          <w:snapToGrid w:val="0"/>
                          <w:spacing w:line="40" w:lineRule="atLeast"/>
                          <w:rPr>
                            <w:b/>
                            <w:sz w:val="18"/>
                            <w:szCs w:val="18"/>
                          </w:rPr>
                        </w:pPr>
                      </w:p>
                    </w:txbxContent>
                  </v:textbox>
                </v:rect>
                <v:rect id="Rectangle 1093" o:spid="_x0000_s1207" style="position:absolute;left:2821;top:1726;width:287;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" strokeweight="1.5pt">
                  <v:textbox inset="0,0,0,0">
                    <w:txbxContent>
                      <w:p w14:paraId="1029D7DE" w14:textId="77777777" w:rsidR="001F1281" w:rsidRDefault="001F1281">
                        <w:pPr>
                          <w:kinsoku w:val="0"/>
                          <w:overflowPunct w:val="0"/>
                          <w:snapToGrid w:val="0"/>
                          <w:spacing w:line="40" w:lineRule="atLeast"/>
                          <w:rPr>
                            <w:b/>
                            <w:sz w:val="18"/>
                            <w:szCs w:val="18"/>
                          </w:rPr>
                        </w:pPr>
                      </w:p>
                    </w:txbxContent>
                  </v:textbox>
                </v:rect>
                <v:rect id="Rectangle 1094" o:spid="_x0000_s1208" style="position:absolute;left:2533;top:1726;width:288;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" strokeweight="1.5pt">
                  <v:textbox inset="0,0,0,0">
                    <w:txbxContent>
                      <w:p w14:paraId="4CCA518B" w14:textId="77777777" w:rsidR="001F1281" w:rsidRDefault="001F1281">
                        <w:pPr>
                          <w:kinsoku w:val="0"/>
                          <w:overflowPunct w:val="0"/>
                          <w:snapToGrid w:val="0"/>
                          <w:spacing w:line="40" w:lineRule="atLeast"/>
                          <w:rPr>
                            <w:b/>
                            <w:sz w:val="18"/>
                            <w:szCs w:val="18"/>
                          </w:rPr>
                        </w:pPr>
                      </w:p>
                    </w:txbxContent>
                  </v:textbox>
                </v:rect>
                <v:rect id="Rectangle 1095" o:spid="_x0000_s1209" style="position:absolute;left:2245;top:1726;width:288;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" strokeweight="1.5pt">
                  <v:textbox inset="0,0,0,0">
                    <w:txbxContent>
                      <w:p w14:paraId="102F08A1" w14:textId="77777777" w:rsidR="001F1281" w:rsidRDefault="001F1281">
                        <w:pPr>
                          <w:kinsoku w:val="0"/>
                          <w:overflowPunct w:val="0"/>
                          <w:snapToGrid w:val="0"/>
                          <w:spacing w:line="40" w:lineRule="atLeast"/>
                          <w:rPr>
                            <w:b/>
                            <w:sz w:val="18"/>
                            <w:szCs w:val="18"/>
                          </w:rPr>
                        </w:pPr>
                      </w:p>
                    </w:txbxContent>
                  </v:textbox>
                </v:rect>
                <v:rect id="Rectangle 1096" o:spid="_x0000_s1210" style="position:absolute;left:1957;top:1726;width:288;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" strokeweight="1.5pt">
                  <v:textbox inset="0,0,0,0">
                    <w:txbxContent>
                      <w:p w14:paraId="56940F10" w14:textId="77777777" w:rsidR="001F1281" w:rsidRDefault="001F1281">
                        <w:pPr>
                          <w:kinsoku w:val="0"/>
                          <w:overflowPunct w:val="0"/>
                          <w:snapToGrid w:val="0"/>
                          <w:spacing w:line="40" w:lineRule="atLeast"/>
                          <w:rPr>
                            <w:b/>
                            <w:sz w:val="18"/>
                            <w:szCs w:val="18"/>
                          </w:rPr>
                        </w:pPr>
                      </w:p>
                    </w:txbxContent>
                  </v:textbox>
                </v:rect>
                <v:shape id="AutoShape 1097" o:spid="_x0000_s1211" type="#_x0000_t109" style="position:absolute;left:3203;top:1989;width:431;height: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" stroked="f">
                  <v:textbox inset="5.76pt,2.88pt,5.76pt,2.88pt">
                    <w:txbxContent>
                      <w:p w14:paraId="2EE370C1" w14:textId="77777777" w:rsidR="001F1281" w:rsidRDefault="00000000">
                        <w:pPr>
                          <w:kinsoku w:val="0"/>
                          <w:overflowPunct w:val="0"/>
                          <w:snapToGrid w:val="0"/>
                          <w:spacing w:line="240" w:lineRule="atLeast"/>
                          <w:rPr>
                            <w:b/>
                            <w:sz w:val="19"/>
                          </w:rPr>
                        </w:pPr>
                        <w:r>
                          <w:rPr>
                            <w:rFonts w:hint="eastAsia"/>
                            <w:b/>
                            <w:sz w:val="19"/>
                          </w:rPr>
                          <w:t>D</w:t>
                        </w:r>
                      </w:p>
                    </w:txbxContent>
                  </v:textbox>
                </v:shape>
                <v:rect id="Rectangle 1098" o:spid="_x0000_s1212" style="position:absolute;left:3108;top:1477;width:288;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" strokeweight="1.5pt">
                  <v:textbox inset="0,0,0,0">
                    <w:txbxContent>
                      <w:p w14:paraId="734CCC6F" w14:textId="77777777" w:rsidR="001F1281" w:rsidRDefault="001F1281">
                        <w:pPr>
                          <w:kinsoku w:val="0"/>
                          <w:overflowPunct w:val="0"/>
                          <w:snapToGrid w:val="0"/>
                          <w:spacing w:line="40" w:lineRule="atLeast"/>
                          <w:jc w:val="center"/>
                          <w:rPr>
                            <w:b/>
                            <w:sz w:val="18"/>
                            <w:szCs w:val="18"/>
                          </w:rPr>
                        </w:pPr>
                      </w:p>
                    </w:txbxContent>
                  </v:textbox>
                </v:rect>
                <v:rect id="Rectangle 1099" o:spid="_x0000_s1213" style="position:absolute;left:2821;top:1477;width:287;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" strokeweight="1.5pt">
                  <v:textbox inset="0,0,0,0">
                    <w:txbxContent>
                      <w:p w14:paraId="49B388F6" w14:textId="77777777" w:rsidR="001F1281" w:rsidRDefault="001F1281">
                        <w:pPr>
                          <w:kinsoku w:val="0"/>
                          <w:overflowPunct w:val="0"/>
                          <w:snapToGrid w:val="0"/>
                          <w:spacing w:line="40" w:lineRule="atLeast"/>
                          <w:jc w:val="center"/>
                          <w:rPr>
                            <w:b/>
                            <w:sz w:val="18"/>
                            <w:szCs w:val="18"/>
                          </w:rPr>
                        </w:pPr>
                      </w:p>
                    </w:txbxContent>
                  </v:textbox>
                </v:rect>
                <v:rect id="Rectangle 1100" o:spid="_x0000_s1214" style="position:absolute;left:2533;top:1477;width:288;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" strokeweight="1.5pt">
                  <v:textbox inset="0,0,0,0">
                    <w:txbxContent>
                      <w:p w14:paraId="3EB4A58A" w14:textId="77777777" w:rsidR="001F1281" w:rsidRDefault="001F1281">
                        <w:pPr>
                          <w:kinsoku w:val="0"/>
                          <w:overflowPunct w:val="0"/>
                          <w:snapToGrid w:val="0"/>
                          <w:spacing w:line="40" w:lineRule="atLeast"/>
                          <w:rPr>
                            <w:b/>
                            <w:sz w:val="18"/>
                            <w:szCs w:val="18"/>
                          </w:rPr>
                        </w:pPr>
                      </w:p>
                    </w:txbxContent>
                  </v:textbox>
                </v:rect>
                <v:line id="Line 1101" o:spid="_x0000_s1215" style="position:absolute;flip:y;visibility:visible;mso-wrap-style:square" from="3255,698" to="4200,1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"/>
                <v:line id="Line 1102" o:spid="_x0000_s1216" style="position:absolute;visibility:visible;mso-wrap-style:square" from="4201,698" to="5040,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"/>
                <v:rect id="Rectangle 1103" o:spid="_x0000_s1217" style="position:absolute;left:4191;top:322;width:84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" stroked="f">
                  <v:textbox inset="0,0,0,0">
                    <w:txbxContent>
                      <w:p w14:paraId="2325303F" w14:textId="77777777" w:rsidR="001F1281" w:rsidRDefault="00000000">
                        <w:pPr>
                          <w:jc w:val="center"/>
                          <w:rPr>
                            <w:b/>
                          </w:rPr>
                        </w:pPr>
                        <w:r>
                          <w:rPr>
                            <w:rFonts w:hint="eastAsia"/>
                            <w:b/>
                            <w:sz w:val="18"/>
                            <w:szCs w:val="18"/>
                          </w:rPr>
                          <w:t>油污片</w:t>
                        </w:r>
                      </w:p>
                    </w:txbxContent>
                  </v:textbox>
                </v:rect>
                <w10:anchorlock/>
              </v:group>
            </w:pict>
          </mc:Fallback>
        </mc:AlternateContent>
      </w:r>
    </w:p>
    <w:p w14:paraId="3987EDE1" w14:textId="77777777" w:rsidR="001F1281" w:rsidRDefault="00000000">
      <w:pPr>
        <w:pStyle w:val="af5"/>
        <w:ind w:firstLineChars="1150" w:firstLine="2415"/>
        <w:rPr>
          <w:rFonts w:ascii="Times New Roman"/>
        </w:rPr>
      </w:pPr>
      <w:r>
        <w:rPr>
          <w:rFonts w:ascii="Times New Roman"/>
        </w:rPr>
        <w:t>图</w:t>
      </w:r>
      <w:r>
        <w:rPr>
          <w:rFonts w:ascii="Times New Roman"/>
        </w:rPr>
        <w:t xml:space="preserve">A.3  </w:t>
      </w:r>
      <w:r>
        <w:rPr>
          <w:rFonts w:ascii="Times New Roman"/>
        </w:rPr>
        <w:t>同时测定四个样品的试片放置位置</w:t>
      </w:r>
    </w:p>
    <w:p w14:paraId="2EBD9932" w14:textId="6D84C637" w:rsidR="001F1281" w:rsidRDefault="00E04C89">
      <w:pPr>
        <w:pStyle w:val="af5"/>
        <w:ind w:firstLineChars="0" w:firstLine="0"/>
        <w:jc w:val="center"/>
        <w:rPr>
          <w:rFonts w:ascii="Times New Roman"/>
        </w:rPr>
      </w:pPr>
      <w:r>
        <w:rPr>
          <w:rFonts w:ascii="Times New Roman"/>
          <w:noProof/>
        </w:rPr>
        <mc:AlternateContent>
          <mc:Choice Requires="wpg">
            <w:drawing>
              <wp:inline distT="0" distB="0" distL="0" distR="0" wp14:anchorId="63606C53" wp14:editId="0109BC2D">
                <wp:extent cx="2867025" cy="2103120"/>
                <wp:effectExtent l="12700" t="10160" r="0" b="10795"/>
                <wp:docPr id="376111035" name="Group 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67025" cy="2103120"/>
                          <a:chOff x="0" y="0"/>
                          <a:chExt cx="5647" cy="4142"/>
                        </a:xfrm>
                      </wpg:grpSpPr>
                      <wps:wsp>
                        <wps:cNvPr id="490928833" name="Picture 1002"/>
                        <wps:cNvSpPr>
                          <a:spLocks noChangeAspect="1" noChangeArrowheads="1" noTextEdit="1"/>
                        </wps:cNvSpPr>
                        <wps:spPr bwMode="auto">
                          <a:xfrm>
                            <a:off x="0" y="0"/>
                            <a:ext cx="5647" cy="41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bodyPr rot="0" vert="horz" wrap="square" lIns="91440" tIns="45720" rIns="91440" bIns="45720" anchor="t" anchorCtr="0" upright="1">
                          <a:noAutofit/>
                        </wps:bodyPr>
                      </wps:wsp>
                      <wps:wsp>
                        <wps:cNvPr id="599991897" name="Rectangle 1003"/>
                        <wps:cNvSpPr>
                          <a:spLocks noChangeArrowheads="1"/>
                        </wps:cNvSpPr>
                        <wps:spPr bwMode="auto">
                          <a:xfrm>
                            <a:off x="1368" y="443"/>
                            <a:ext cx="3600" cy="2808"/>
                          </a:xfrm>
                          <a:prstGeom prst="rect">
                            <a:avLst/>
                          </a:prstGeom>
                          <a:solidFill>
                            <a:srgbClr val="FFFFFF"/>
                          </a:solidFill>
                          <a:ln w="9525"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766556491" name="Rectangle 1004"/>
                        <wps:cNvSpPr>
                          <a:spLocks noChangeArrowheads="1"/>
                        </wps:cNvSpPr>
                        <wps:spPr bwMode="auto">
                          <a:xfrm>
                            <a:off x="525" y="1653"/>
                            <a:ext cx="541" cy="1092"/>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1A2E8DCB" w14:textId="77777777" w:rsidR="001F1281" w:rsidRDefault="00000000">
                              <w:pPr>
                                <w:spacing w:line="0" w:lineRule="atLeast"/>
                                <w:jc w:val="center"/>
                                <w:rPr>
                                  <w:b/>
                                  <w:sz w:val="17"/>
                                </w:rPr>
                              </w:pPr>
                              <w:r>
                                <w:rPr>
                                  <w:rFonts w:hint="eastAsia"/>
                                  <w:b/>
                                  <w:sz w:val="17"/>
                                </w:rPr>
                                <w:t>250</w:t>
                              </w:r>
                            </w:p>
                          </w:txbxContent>
                        </wps:txbx>
                        <wps:bodyPr rot="0" vert="vert270" wrap="square" lIns="73152" tIns="36576" rIns="73152" bIns="36576" anchor="t" anchorCtr="0" upright="1">
                          <a:noAutofit/>
                        </wps:bodyPr>
                      </wps:wsp>
                      <wps:wsp>
                        <wps:cNvPr id="465692420" name="Line 1005"/>
                        <wps:cNvCnPr>
                          <a:cxnSpLocks noChangeShapeType="1"/>
                        </wps:cNvCnPr>
                        <wps:spPr bwMode="auto">
                          <a:xfrm flipH="1">
                            <a:off x="1368" y="3251"/>
                            <a:ext cx="3600" cy="1"/>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813416477" name="Line 1006"/>
                        <wps:cNvCnPr>
                          <a:cxnSpLocks noChangeShapeType="1"/>
                        </wps:cNvCnPr>
                        <wps:spPr bwMode="auto">
                          <a:xfrm flipH="1">
                            <a:off x="1368" y="443"/>
                            <a:ext cx="3600" cy="1"/>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784003486" name="Line 1007"/>
                        <wps:cNvCnPr>
                          <a:cxnSpLocks noChangeShapeType="1"/>
                        </wps:cNvCnPr>
                        <wps:spPr bwMode="auto">
                          <a:xfrm flipH="1">
                            <a:off x="0" y="1847"/>
                            <a:ext cx="5580" cy="1"/>
                          </a:xfrm>
                          <a:prstGeom prst="line">
                            <a:avLst/>
                          </a:prstGeom>
                          <a:noFill/>
                          <a:ln w="9525" cmpd="sng">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1690036844" name="Line 1008"/>
                        <wps:cNvCnPr>
                          <a:cxnSpLocks noChangeShapeType="1"/>
                        </wps:cNvCnPr>
                        <wps:spPr bwMode="auto">
                          <a:xfrm>
                            <a:off x="4608" y="3407"/>
                            <a:ext cx="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430575571" name="Line 1009"/>
                        <wps:cNvCnPr>
                          <a:cxnSpLocks noChangeShapeType="1"/>
                        </wps:cNvCnPr>
                        <wps:spPr bwMode="auto">
                          <a:xfrm flipH="1">
                            <a:off x="648" y="3251"/>
                            <a:ext cx="720" cy="1"/>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838263542" name="Line 1010"/>
                        <wps:cNvCnPr>
                          <a:cxnSpLocks noChangeShapeType="1"/>
                        </wps:cNvCnPr>
                        <wps:spPr bwMode="auto">
                          <a:xfrm flipH="1">
                            <a:off x="648" y="443"/>
                            <a:ext cx="720" cy="1"/>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647619453" name="Line 1011"/>
                        <wps:cNvCnPr>
                          <a:cxnSpLocks noChangeShapeType="1"/>
                        </wps:cNvCnPr>
                        <wps:spPr bwMode="auto">
                          <a:xfrm>
                            <a:off x="1188" y="443"/>
                            <a:ext cx="1" cy="2808"/>
                          </a:xfrm>
                          <a:prstGeom prst="line">
                            <a:avLst/>
                          </a:prstGeom>
                          <a:noFill/>
                          <a:ln w="9525" cmpd="sng">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335798279" name="Line 1012"/>
                        <wps:cNvCnPr>
                          <a:cxnSpLocks noChangeShapeType="1"/>
                        </wps:cNvCnPr>
                        <wps:spPr bwMode="auto">
                          <a:xfrm>
                            <a:off x="3152" y="0"/>
                            <a:ext cx="29" cy="4142"/>
                          </a:xfrm>
                          <a:prstGeom prst="line">
                            <a:avLst/>
                          </a:prstGeom>
                          <a:noFill/>
                          <a:ln w="9525" cmpd="sng">
                            <a:solidFill>
                              <a:srgbClr val="000000"/>
                            </a:solidFill>
                            <a:prstDash val="lgDash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3479730" name="Line 1013"/>
                        <wps:cNvCnPr>
                          <a:cxnSpLocks noChangeShapeType="1"/>
                        </wps:cNvCnPr>
                        <wps:spPr bwMode="auto">
                          <a:xfrm>
                            <a:off x="1368" y="443"/>
                            <a:ext cx="0" cy="2808"/>
                          </a:xfrm>
                          <a:prstGeom prst="line">
                            <a:avLst/>
                          </a:prstGeom>
                          <a:noFill/>
                          <a:ln w="952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65458676" name="Line 1014"/>
                        <wps:cNvCnPr>
                          <a:cxnSpLocks noChangeShapeType="1"/>
                        </wps:cNvCnPr>
                        <wps:spPr bwMode="auto">
                          <a:xfrm>
                            <a:off x="4968" y="443"/>
                            <a:ext cx="1" cy="2808"/>
                          </a:xfrm>
                          <a:prstGeom prst="line">
                            <a:avLst/>
                          </a:prstGeom>
                          <a:noFill/>
                          <a:ln w="952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17946495" name="Line 1015"/>
                        <wps:cNvCnPr>
                          <a:cxnSpLocks noChangeShapeType="1"/>
                        </wps:cNvCnPr>
                        <wps:spPr bwMode="auto">
                          <a:xfrm flipV="1">
                            <a:off x="1360" y="3250"/>
                            <a:ext cx="10" cy="581"/>
                          </a:xfrm>
                          <a:prstGeom prst="line">
                            <a:avLst/>
                          </a:prstGeom>
                          <a:noFill/>
                          <a:ln w="952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0361151" name="Line 1016"/>
                        <wps:cNvCnPr>
                          <a:cxnSpLocks noChangeShapeType="1"/>
                        </wps:cNvCnPr>
                        <wps:spPr bwMode="auto">
                          <a:xfrm flipV="1">
                            <a:off x="4959" y="3250"/>
                            <a:ext cx="10" cy="581"/>
                          </a:xfrm>
                          <a:prstGeom prst="line">
                            <a:avLst/>
                          </a:prstGeom>
                          <a:noFill/>
                          <a:ln w="952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30372779" name="Line 1017"/>
                        <wps:cNvCnPr>
                          <a:cxnSpLocks noChangeShapeType="1"/>
                        </wps:cNvCnPr>
                        <wps:spPr bwMode="auto">
                          <a:xfrm flipV="1">
                            <a:off x="1368" y="3718"/>
                            <a:ext cx="3583" cy="1"/>
                          </a:xfrm>
                          <a:prstGeom prst="line">
                            <a:avLst/>
                          </a:prstGeom>
                          <a:noFill/>
                          <a:ln w="9525" cmpd="sng">
                            <a:solidFill>
                              <a:srgbClr val="000000"/>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65118621" name="Rectangle 1018"/>
                        <wps:cNvSpPr>
                          <a:spLocks noChangeArrowheads="1"/>
                        </wps:cNvSpPr>
                        <wps:spPr bwMode="auto">
                          <a:xfrm>
                            <a:off x="2889" y="3214"/>
                            <a:ext cx="1361" cy="46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1E51E87" w14:textId="77777777" w:rsidR="001F1281" w:rsidRDefault="00000000">
                              <w:pPr>
                                <w:jc w:val="center"/>
                                <w:rPr>
                                  <w:b/>
                                  <w:sz w:val="17"/>
                                </w:rPr>
                              </w:pPr>
                              <w:r>
                                <w:rPr>
                                  <w:rFonts w:hint="eastAsia"/>
                                  <w:b/>
                                  <w:sz w:val="17"/>
                                </w:rPr>
                                <w:t>330</w:t>
                              </w:r>
                            </w:p>
                            <w:p w14:paraId="4DD0CE26" w14:textId="77777777" w:rsidR="001F1281" w:rsidRDefault="001F1281">
                              <w:pPr>
                                <w:rPr>
                                  <w:sz w:val="17"/>
                                </w:rPr>
                              </w:pPr>
                            </w:p>
                          </w:txbxContent>
                        </wps:txbx>
                        <wps:bodyPr rot="0" vert="horz" wrap="square" lIns="73152" tIns="36576" rIns="73152" bIns="36576" anchor="t" anchorCtr="0" upright="1">
                          <a:noAutofit/>
                        </wps:bodyPr>
                      </wps:wsp>
                      <wps:wsp>
                        <wps:cNvPr id="462219515" name="Rectangle 1019"/>
                        <wps:cNvSpPr>
                          <a:spLocks noChangeArrowheads="1"/>
                        </wps:cNvSpPr>
                        <wps:spPr bwMode="auto">
                          <a:xfrm>
                            <a:off x="1728" y="755"/>
                            <a:ext cx="1440" cy="1092"/>
                          </a:xfrm>
                          <a:prstGeom prst="rect">
                            <a:avLst/>
                          </a:prstGeom>
                          <a:solidFill>
                            <a:srgbClr val="FFFFFF"/>
                          </a:solidFill>
                          <a:ln w="9525"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85791854" name="Rectangle 1020"/>
                        <wps:cNvSpPr>
                          <a:spLocks noChangeArrowheads="1"/>
                        </wps:cNvSpPr>
                        <wps:spPr bwMode="auto">
                          <a:xfrm>
                            <a:off x="3168" y="755"/>
                            <a:ext cx="1440" cy="1092"/>
                          </a:xfrm>
                          <a:prstGeom prst="rect">
                            <a:avLst/>
                          </a:prstGeom>
                          <a:solidFill>
                            <a:srgbClr val="FFFFFF"/>
                          </a:solidFill>
                          <a:ln w="9525"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93667296" name="Rectangle 1021"/>
                        <wps:cNvSpPr>
                          <a:spLocks noChangeArrowheads="1"/>
                        </wps:cNvSpPr>
                        <wps:spPr bwMode="auto">
                          <a:xfrm>
                            <a:off x="3168" y="1847"/>
                            <a:ext cx="1440" cy="1092"/>
                          </a:xfrm>
                          <a:prstGeom prst="rect">
                            <a:avLst/>
                          </a:prstGeom>
                          <a:solidFill>
                            <a:srgbClr val="FFFFFF"/>
                          </a:solidFill>
                          <a:ln w="9525"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30193866" name="Rectangle 1022"/>
                        <wps:cNvSpPr>
                          <a:spLocks noChangeArrowheads="1"/>
                        </wps:cNvSpPr>
                        <wps:spPr bwMode="auto">
                          <a:xfrm>
                            <a:off x="1728" y="1847"/>
                            <a:ext cx="1440" cy="1092"/>
                          </a:xfrm>
                          <a:prstGeom prst="rect">
                            <a:avLst/>
                          </a:prstGeom>
                          <a:solidFill>
                            <a:srgbClr val="FFFFFF"/>
                          </a:solidFill>
                          <a:ln w="9525"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16542972" name="AutoShape 1023"/>
                        <wps:cNvSpPr>
                          <a:spLocks noChangeArrowheads="1"/>
                        </wps:cNvSpPr>
                        <wps:spPr bwMode="auto">
                          <a:xfrm>
                            <a:off x="1787" y="788"/>
                            <a:ext cx="540" cy="420"/>
                          </a:xfrm>
                          <a:prstGeom prst="flowChartProcess">
                            <a:avLst/>
                          </a:prstGeom>
                          <a:solidFill>
                            <a:srgbClr val="FFFFFF"/>
                          </a:solidFill>
                          <a:ln>
                            <a:noFill/>
                          </a:ln>
                          <a:effectLst/>
                          <a:extLst>
                            <a:ext uri="{91240B29-F687-4F45-9708-019B960494DF}">
                              <a14:hiddenLine xmlns:a14="http://schemas.microsoft.com/office/drawing/2010/main" w="9525" cmpd="sng">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68B8899" w14:textId="77777777" w:rsidR="001F1281" w:rsidRDefault="00000000">
                              <w:pPr>
                                <w:kinsoku w:val="0"/>
                                <w:overflowPunct w:val="0"/>
                                <w:snapToGrid w:val="0"/>
                                <w:spacing w:line="240" w:lineRule="atLeast"/>
                                <w:rPr>
                                  <w:b/>
                                  <w:sz w:val="19"/>
                                </w:rPr>
                              </w:pPr>
                              <w:r>
                                <w:rPr>
                                  <w:rFonts w:hint="eastAsia"/>
                                  <w:b/>
                                  <w:sz w:val="19"/>
                                </w:rPr>
                                <w:t>D</w:t>
                              </w:r>
                            </w:p>
                          </w:txbxContent>
                        </wps:txbx>
                        <wps:bodyPr rot="0" vert="horz" wrap="square" lIns="73152" tIns="36576" rIns="73152" bIns="36576" anchor="t" anchorCtr="0" upright="1">
                          <a:noAutofit/>
                        </wps:bodyPr>
                      </wps:wsp>
                      <wps:wsp>
                        <wps:cNvPr id="956358302" name="AutoShape 1024"/>
                        <wps:cNvSpPr>
                          <a:spLocks noChangeArrowheads="1"/>
                        </wps:cNvSpPr>
                        <wps:spPr bwMode="auto">
                          <a:xfrm>
                            <a:off x="3991" y="792"/>
                            <a:ext cx="540" cy="420"/>
                          </a:xfrm>
                          <a:prstGeom prst="flowChartProcess">
                            <a:avLst/>
                          </a:prstGeom>
                          <a:solidFill>
                            <a:srgbClr val="FFFFFF"/>
                          </a:solidFill>
                          <a:ln>
                            <a:noFill/>
                          </a:ln>
                          <a:effectLst/>
                          <a:extLst>
                            <a:ext uri="{91240B29-F687-4F45-9708-019B960494DF}">
                              <a14:hiddenLine xmlns:a14="http://schemas.microsoft.com/office/drawing/2010/main" w="9525" cmpd="sng">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37CCC5A" w14:textId="77777777" w:rsidR="001F1281" w:rsidRDefault="00000000">
                              <w:pPr>
                                <w:kinsoku w:val="0"/>
                                <w:overflowPunct w:val="0"/>
                                <w:snapToGrid w:val="0"/>
                                <w:spacing w:line="240" w:lineRule="atLeast"/>
                                <w:rPr>
                                  <w:b/>
                                  <w:sz w:val="19"/>
                                </w:rPr>
                              </w:pPr>
                              <w:r>
                                <w:rPr>
                                  <w:rFonts w:hint="eastAsia"/>
                                  <w:b/>
                                  <w:sz w:val="19"/>
                                </w:rPr>
                                <w:t>C</w:t>
                              </w:r>
                            </w:p>
                          </w:txbxContent>
                        </wps:txbx>
                        <wps:bodyPr rot="0" vert="horz" wrap="square" lIns="73152" tIns="36576" rIns="73152" bIns="36576" anchor="t" anchorCtr="0" upright="1">
                          <a:noAutofit/>
                        </wps:bodyPr>
                      </wps:wsp>
                      <wps:wsp>
                        <wps:cNvPr id="2130001878" name="AutoShape 1025"/>
                        <wps:cNvSpPr>
                          <a:spLocks noChangeArrowheads="1"/>
                        </wps:cNvSpPr>
                        <wps:spPr bwMode="auto">
                          <a:xfrm>
                            <a:off x="1771" y="2481"/>
                            <a:ext cx="540" cy="420"/>
                          </a:xfrm>
                          <a:prstGeom prst="flowChartProcess">
                            <a:avLst/>
                          </a:prstGeom>
                          <a:solidFill>
                            <a:srgbClr val="FFFFFF"/>
                          </a:solidFill>
                          <a:ln>
                            <a:noFill/>
                          </a:ln>
                          <a:effectLst/>
                          <a:extLst>
                            <a:ext uri="{91240B29-F687-4F45-9708-019B960494DF}">
                              <a14:hiddenLine xmlns:a14="http://schemas.microsoft.com/office/drawing/2010/main" w="9525" cmpd="sng">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BFB5262" w14:textId="77777777" w:rsidR="001F1281" w:rsidRDefault="00000000">
                              <w:pPr>
                                <w:kinsoku w:val="0"/>
                                <w:overflowPunct w:val="0"/>
                                <w:snapToGrid w:val="0"/>
                                <w:spacing w:line="240" w:lineRule="atLeast"/>
                                <w:rPr>
                                  <w:b/>
                                  <w:sz w:val="19"/>
                                </w:rPr>
                              </w:pPr>
                              <w:r>
                                <w:rPr>
                                  <w:rFonts w:hint="eastAsia"/>
                                  <w:b/>
                                  <w:sz w:val="19"/>
                                </w:rPr>
                                <w:t>B</w:t>
                              </w:r>
                            </w:p>
                          </w:txbxContent>
                        </wps:txbx>
                        <wps:bodyPr rot="0" vert="horz" wrap="square" lIns="73152" tIns="36576" rIns="73152" bIns="36576" anchor="t" anchorCtr="0" upright="1">
                          <a:noAutofit/>
                        </wps:bodyPr>
                      </wps:wsp>
                      <wps:wsp>
                        <wps:cNvPr id="2067983593" name="Rectangle 1026"/>
                        <wps:cNvSpPr>
                          <a:spLocks noChangeArrowheads="1"/>
                        </wps:cNvSpPr>
                        <wps:spPr bwMode="auto">
                          <a:xfrm>
                            <a:off x="2808" y="1535"/>
                            <a:ext cx="360" cy="312"/>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1F7C6D3" w14:textId="77777777" w:rsidR="001F1281" w:rsidRDefault="001F1281">
                              <w:pPr>
                                <w:jc w:val="center"/>
                                <w:rPr>
                                  <w:b/>
                                  <w:sz w:val="18"/>
                                  <w:szCs w:val="18"/>
                                </w:rPr>
                              </w:pPr>
                            </w:p>
                          </w:txbxContent>
                        </wps:txbx>
                        <wps:bodyPr rot="0" vert="horz" wrap="square" lIns="0" tIns="0" rIns="0" bIns="0" anchor="t" anchorCtr="0" upright="1">
                          <a:noAutofit/>
                        </wps:bodyPr>
                      </wps:wsp>
                      <wps:wsp>
                        <wps:cNvPr id="168342618" name="Rectangle 1027"/>
                        <wps:cNvSpPr>
                          <a:spLocks noChangeArrowheads="1"/>
                        </wps:cNvSpPr>
                        <wps:spPr bwMode="auto">
                          <a:xfrm>
                            <a:off x="2448" y="1535"/>
                            <a:ext cx="360" cy="312"/>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2E48E94" w14:textId="77777777" w:rsidR="001F1281" w:rsidRDefault="001F1281">
                              <w:pPr>
                                <w:jc w:val="center"/>
                                <w:rPr>
                                  <w:b/>
                                  <w:sz w:val="18"/>
                                  <w:szCs w:val="18"/>
                                </w:rPr>
                              </w:pPr>
                            </w:p>
                          </w:txbxContent>
                        </wps:txbx>
                        <wps:bodyPr rot="0" vert="horz" wrap="square" lIns="0" tIns="0" rIns="0" bIns="0" anchor="t" anchorCtr="0" upright="1">
                          <a:noAutofit/>
                        </wps:bodyPr>
                      </wps:wsp>
                      <wps:wsp>
                        <wps:cNvPr id="576430833" name="Rectangle 1028"/>
                        <wps:cNvSpPr>
                          <a:spLocks noChangeArrowheads="1"/>
                        </wps:cNvSpPr>
                        <wps:spPr bwMode="auto">
                          <a:xfrm>
                            <a:off x="2088" y="1535"/>
                            <a:ext cx="360" cy="312"/>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0F1554B" w14:textId="77777777" w:rsidR="001F1281" w:rsidRDefault="001F1281">
                              <w:pPr>
                                <w:jc w:val="center"/>
                                <w:rPr>
                                  <w:b/>
                                  <w:sz w:val="18"/>
                                  <w:szCs w:val="18"/>
                                </w:rPr>
                              </w:pPr>
                            </w:p>
                          </w:txbxContent>
                        </wps:txbx>
                        <wps:bodyPr rot="0" vert="horz" wrap="square" lIns="0" tIns="0" rIns="0" bIns="0" anchor="t" anchorCtr="0" upright="1">
                          <a:noAutofit/>
                        </wps:bodyPr>
                      </wps:wsp>
                      <wps:wsp>
                        <wps:cNvPr id="1389709491" name="Rectangle 1029"/>
                        <wps:cNvSpPr>
                          <a:spLocks noChangeArrowheads="1"/>
                        </wps:cNvSpPr>
                        <wps:spPr bwMode="auto">
                          <a:xfrm>
                            <a:off x="2808" y="1223"/>
                            <a:ext cx="360" cy="312"/>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512974" w14:textId="77777777" w:rsidR="001F1281" w:rsidRDefault="001F1281">
                              <w:pPr>
                                <w:rPr>
                                  <w:b/>
                                  <w:sz w:val="18"/>
                                  <w:szCs w:val="18"/>
                                </w:rPr>
                              </w:pPr>
                            </w:p>
                          </w:txbxContent>
                        </wps:txbx>
                        <wps:bodyPr rot="0" vert="horz" wrap="square" lIns="0" tIns="0" rIns="0" bIns="0" anchor="t" anchorCtr="0" upright="1">
                          <a:noAutofit/>
                        </wps:bodyPr>
                      </wps:wsp>
                      <wps:wsp>
                        <wps:cNvPr id="156871939" name="Rectangle 1030"/>
                        <wps:cNvSpPr>
                          <a:spLocks noChangeArrowheads="1"/>
                        </wps:cNvSpPr>
                        <wps:spPr bwMode="auto">
                          <a:xfrm>
                            <a:off x="2448" y="1223"/>
                            <a:ext cx="360" cy="312"/>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4D96D3A" w14:textId="77777777" w:rsidR="001F1281" w:rsidRDefault="001F1281">
                              <w:pPr>
                                <w:rPr>
                                  <w:b/>
                                  <w:sz w:val="18"/>
                                  <w:szCs w:val="18"/>
                                </w:rPr>
                              </w:pPr>
                            </w:p>
                          </w:txbxContent>
                        </wps:txbx>
                        <wps:bodyPr rot="0" vert="horz" wrap="square" lIns="0" tIns="0" rIns="0" bIns="0" anchor="t" anchorCtr="0" upright="1">
                          <a:noAutofit/>
                        </wps:bodyPr>
                      </wps:wsp>
                      <wps:wsp>
                        <wps:cNvPr id="211609384" name="Rectangle 1031"/>
                        <wps:cNvSpPr>
                          <a:spLocks noChangeArrowheads="1"/>
                        </wps:cNvSpPr>
                        <wps:spPr bwMode="auto">
                          <a:xfrm>
                            <a:off x="2088" y="2159"/>
                            <a:ext cx="360" cy="312"/>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1C46D4C" w14:textId="77777777" w:rsidR="001F1281" w:rsidRDefault="001F1281">
                              <w:pPr>
                                <w:kinsoku w:val="0"/>
                                <w:overflowPunct w:val="0"/>
                                <w:snapToGrid w:val="0"/>
                                <w:spacing w:line="40" w:lineRule="atLeast"/>
                                <w:jc w:val="center"/>
                                <w:rPr>
                                  <w:b/>
                                  <w:sz w:val="18"/>
                                  <w:szCs w:val="18"/>
                                </w:rPr>
                              </w:pPr>
                            </w:p>
                          </w:txbxContent>
                        </wps:txbx>
                        <wps:bodyPr rot="0" vert="horz" wrap="square" lIns="0" tIns="0" rIns="0" bIns="0" anchor="t" anchorCtr="0" upright="1">
                          <a:noAutofit/>
                        </wps:bodyPr>
                      </wps:wsp>
                      <wps:wsp>
                        <wps:cNvPr id="483305485" name="Rectangle 1032"/>
                        <wps:cNvSpPr>
                          <a:spLocks noChangeArrowheads="1"/>
                        </wps:cNvSpPr>
                        <wps:spPr bwMode="auto">
                          <a:xfrm>
                            <a:off x="2808" y="1847"/>
                            <a:ext cx="360" cy="312"/>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65F2EF2" w14:textId="77777777" w:rsidR="001F1281" w:rsidRDefault="001F1281">
                              <w:pPr>
                                <w:kinsoku w:val="0"/>
                                <w:overflowPunct w:val="0"/>
                                <w:snapToGrid w:val="0"/>
                                <w:spacing w:line="40" w:lineRule="atLeast"/>
                                <w:jc w:val="center"/>
                                <w:rPr>
                                  <w:b/>
                                  <w:sz w:val="18"/>
                                  <w:szCs w:val="18"/>
                                </w:rPr>
                              </w:pPr>
                            </w:p>
                          </w:txbxContent>
                        </wps:txbx>
                        <wps:bodyPr rot="0" vert="horz" wrap="square" lIns="0" tIns="0" rIns="0" bIns="0" anchor="t" anchorCtr="0" upright="1">
                          <a:noAutofit/>
                        </wps:bodyPr>
                      </wps:wsp>
                      <wps:wsp>
                        <wps:cNvPr id="74084616" name="Rectangle 1033"/>
                        <wps:cNvSpPr>
                          <a:spLocks noChangeArrowheads="1"/>
                        </wps:cNvSpPr>
                        <wps:spPr bwMode="auto">
                          <a:xfrm>
                            <a:off x="2448" y="1847"/>
                            <a:ext cx="360" cy="312"/>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79CCE5F" w14:textId="77777777" w:rsidR="001F1281" w:rsidRDefault="001F1281">
                              <w:pPr>
                                <w:kinsoku w:val="0"/>
                                <w:overflowPunct w:val="0"/>
                                <w:snapToGrid w:val="0"/>
                                <w:spacing w:line="40" w:lineRule="atLeast"/>
                                <w:jc w:val="center"/>
                                <w:rPr>
                                  <w:b/>
                                  <w:sz w:val="18"/>
                                  <w:szCs w:val="18"/>
                                </w:rPr>
                              </w:pPr>
                            </w:p>
                          </w:txbxContent>
                        </wps:txbx>
                        <wps:bodyPr rot="0" vert="horz" wrap="square" lIns="0" tIns="0" rIns="0" bIns="0" anchor="t" anchorCtr="0" upright="1">
                          <a:noAutofit/>
                        </wps:bodyPr>
                      </wps:wsp>
                      <wps:wsp>
                        <wps:cNvPr id="1996913081" name="Rectangle 1034"/>
                        <wps:cNvSpPr>
                          <a:spLocks noChangeArrowheads="1"/>
                        </wps:cNvSpPr>
                        <wps:spPr bwMode="auto">
                          <a:xfrm>
                            <a:off x="2088" y="1847"/>
                            <a:ext cx="360" cy="312"/>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A0CE2FF" w14:textId="77777777" w:rsidR="001F1281" w:rsidRDefault="001F1281">
                              <w:pPr>
                                <w:kinsoku w:val="0"/>
                                <w:overflowPunct w:val="0"/>
                                <w:snapToGrid w:val="0"/>
                                <w:spacing w:line="40" w:lineRule="atLeast"/>
                                <w:rPr>
                                  <w:b/>
                                  <w:sz w:val="18"/>
                                  <w:szCs w:val="18"/>
                                </w:rPr>
                              </w:pPr>
                            </w:p>
                          </w:txbxContent>
                        </wps:txbx>
                        <wps:bodyPr rot="0" vert="horz" wrap="square" lIns="0" tIns="0" rIns="0" bIns="0" anchor="t" anchorCtr="0" upright="1">
                          <a:noAutofit/>
                        </wps:bodyPr>
                      </wps:wsp>
                      <wps:wsp>
                        <wps:cNvPr id="1862569526" name="Rectangle 1035"/>
                        <wps:cNvSpPr>
                          <a:spLocks noChangeArrowheads="1"/>
                        </wps:cNvSpPr>
                        <wps:spPr bwMode="auto">
                          <a:xfrm>
                            <a:off x="3888" y="1223"/>
                            <a:ext cx="360" cy="312"/>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53D04EA" w14:textId="77777777" w:rsidR="001F1281" w:rsidRDefault="001F1281">
                              <w:pPr>
                                <w:rPr>
                                  <w:b/>
                                  <w:sz w:val="18"/>
                                  <w:szCs w:val="18"/>
                                </w:rPr>
                              </w:pPr>
                            </w:p>
                          </w:txbxContent>
                        </wps:txbx>
                        <wps:bodyPr rot="0" vert="horz" wrap="square" lIns="0" tIns="0" rIns="0" bIns="0" anchor="t" anchorCtr="0" upright="1">
                          <a:noAutofit/>
                        </wps:bodyPr>
                      </wps:wsp>
                      <wps:wsp>
                        <wps:cNvPr id="990992748" name="Rectangle 1036"/>
                        <wps:cNvSpPr>
                          <a:spLocks noChangeArrowheads="1"/>
                        </wps:cNvSpPr>
                        <wps:spPr bwMode="auto">
                          <a:xfrm>
                            <a:off x="3528" y="1223"/>
                            <a:ext cx="360" cy="312"/>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F7AC1FD" w14:textId="77777777" w:rsidR="001F1281" w:rsidRDefault="001F1281">
                              <w:pPr>
                                <w:rPr>
                                  <w:b/>
                                  <w:sz w:val="18"/>
                                  <w:szCs w:val="18"/>
                                </w:rPr>
                              </w:pPr>
                            </w:p>
                          </w:txbxContent>
                        </wps:txbx>
                        <wps:bodyPr rot="0" vert="horz" wrap="square" lIns="0" tIns="0" rIns="0" bIns="0" anchor="t" anchorCtr="0" upright="1">
                          <a:noAutofit/>
                        </wps:bodyPr>
                      </wps:wsp>
                      <wps:wsp>
                        <wps:cNvPr id="544704140" name="Rectangle 1037"/>
                        <wps:cNvSpPr>
                          <a:spLocks noChangeArrowheads="1"/>
                        </wps:cNvSpPr>
                        <wps:spPr bwMode="auto">
                          <a:xfrm>
                            <a:off x="3168" y="1223"/>
                            <a:ext cx="360" cy="312"/>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1F9D78E" w14:textId="77777777" w:rsidR="001F1281" w:rsidRDefault="001F1281">
                              <w:pPr>
                                <w:rPr>
                                  <w:b/>
                                  <w:sz w:val="18"/>
                                  <w:szCs w:val="18"/>
                                </w:rPr>
                              </w:pPr>
                            </w:p>
                          </w:txbxContent>
                        </wps:txbx>
                        <wps:bodyPr rot="0" vert="horz" wrap="square" lIns="0" tIns="0" rIns="0" bIns="0" anchor="t" anchorCtr="0" upright="1">
                          <a:noAutofit/>
                        </wps:bodyPr>
                      </wps:wsp>
                      <wps:wsp>
                        <wps:cNvPr id="830378498" name="Rectangle 1038"/>
                        <wps:cNvSpPr>
                          <a:spLocks noChangeArrowheads="1"/>
                        </wps:cNvSpPr>
                        <wps:spPr bwMode="auto">
                          <a:xfrm>
                            <a:off x="3888" y="1535"/>
                            <a:ext cx="360" cy="312"/>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2538781" w14:textId="77777777" w:rsidR="001F1281" w:rsidRDefault="001F1281">
                              <w:pPr>
                                <w:kinsoku w:val="0"/>
                                <w:overflowPunct w:val="0"/>
                                <w:snapToGrid w:val="0"/>
                                <w:spacing w:line="40" w:lineRule="atLeast"/>
                                <w:rPr>
                                  <w:b/>
                                  <w:sz w:val="18"/>
                                  <w:szCs w:val="18"/>
                                </w:rPr>
                              </w:pPr>
                            </w:p>
                          </w:txbxContent>
                        </wps:txbx>
                        <wps:bodyPr rot="0" vert="horz" wrap="square" lIns="0" tIns="0" rIns="0" bIns="0" anchor="t" anchorCtr="0" upright="1">
                          <a:noAutofit/>
                        </wps:bodyPr>
                      </wps:wsp>
                      <wps:wsp>
                        <wps:cNvPr id="413703214" name="Rectangle 1039"/>
                        <wps:cNvSpPr>
                          <a:spLocks noChangeArrowheads="1"/>
                        </wps:cNvSpPr>
                        <wps:spPr bwMode="auto">
                          <a:xfrm>
                            <a:off x="3528" y="1535"/>
                            <a:ext cx="360" cy="312"/>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F66142F" w14:textId="77777777" w:rsidR="001F1281" w:rsidRDefault="001F1281">
                              <w:pPr>
                                <w:kinsoku w:val="0"/>
                                <w:overflowPunct w:val="0"/>
                                <w:snapToGrid w:val="0"/>
                                <w:spacing w:line="40" w:lineRule="atLeast"/>
                                <w:jc w:val="center"/>
                                <w:rPr>
                                  <w:b/>
                                  <w:sz w:val="18"/>
                                  <w:szCs w:val="18"/>
                                </w:rPr>
                              </w:pPr>
                            </w:p>
                          </w:txbxContent>
                        </wps:txbx>
                        <wps:bodyPr rot="0" vert="horz" wrap="square" lIns="0" tIns="0" rIns="0" bIns="0" anchor="t" anchorCtr="0" upright="1">
                          <a:noAutofit/>
                        </wps:bodyPr>
                      </wps:wsp>
                      <wps:wsp>
                        <wps:cNvPr id="2019188203" name="Rectangle 1040"/>
                        <wps:cNvSpPr>
                          <a:spLocks noChangeArrowheads="1"/>
                        </wps:cNvSpPr>
                        <wps:spPr bwMode="auto">
                          <a:xfrm>
                            <a:off x="3168" y="1535"/>
                            <a:ext cx="360" cy="312"/>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106BA66" w14:textId="77777777" w:rsidR="001F1281" w:rsidRDefault="001F1281">
                              <w:pPr>
                                <w:kinsoku w:val="0"/>
                                <w:overflowPunct w:val="0"/>
                                <w:snapToGrid w:val="0"/>
                                <w:spacing w:line="40" w:lineRule="atLeast"/>
                                <w:jc w:val="center"/>
                                <w:rPr>
                                  <w:b/>
                                  <w:sz w:val="18"/>
                                  <w:szCs w:val="18"/>
                                </w:rPr>
                              </w:pPr>
                            </w:p>
                          </w:txbxContent>
                        </wps:txbx>
                        <wps:bodyPr rot="0" vert="horz" wrap="square" lIns="0" tIns="0" rIns="0" bIns="0" anchor="t" anchorCtr="0" upright="1">
                          <a:noAutofit/>
                        </wps:bodyPr>
                      </wps:wsp>
                      <wps:wsp>
                        <wps:cNvPr id="1313190514" name="Rectangle 1041"/>
                        <wps:cNvSpPr>
                          <a:spLocks noChangeArrowheads="1"/>
                        </wps:cNvSpPr>
                        <wps:spPr bwMode="auto">
                          <a:xfrm>
                            <a:off x="3888" y="2159"/>
                            <a:ext cx="360" cy="312"/>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0A83D5B" w14:textId="77777777" w:rsidR="001F1281" w:rsidRDefault="001F1281">
                              <w:pPr>
                                <w:kinsoku w:val="0"/>
                                <w:overflowPunct w:val="0"/>
                                <w:snapToGrid w:val="0"/>
                                <w:spacing w:line="40" w:lineRule="atLeast"/>
                                <w:rPr>
                                  <w:b/>
                                  <w:sz w:val="18"/>
                                  <w:szCs w:val="18"/>
                                </w:rPr>
                              </w:pPr>
                            </w:p>
                          </w:txbxContent>
                        </wps:txbx>
                        <wps:bodyPr rot="0" vert="horz" wrap="square" lIns="0" tIns="0" rIns="0" bIns="0" anchor="t" anchorCtr="0" upright="1">
                          <a:noAutofit/>
                        </wps:bodyPr>
                      </wps:wsp>
                      <wps:wsp>
                        <wps:cNvPr id="742625164" name="Rectangle 1042"/>
                        <wps:cNvSpPr>
                          <a:spLocks noChangeArrowheads="1"/>
                        </wps:cNvSpPr>
                        <wps:spPr bwMode="auto">
                          <a:xfrm>
                            <a:off x="3528" y="2159"/>
                            <a:ext cx="360" cy="312"/>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5C03D2A" w14:textId="77777777" w:rsidR="001F1281" w:rsidRDefault="001F1281">
                              <w:pPr>
                                <w:kinsoku w:val="0"/>
                                <w:overflowPunct w:val="0"/>
                                <w:snapToGrid w:val="0"/>
                                <w:spacing w:line="40" w:lineRule="atLeast"/>
                                <w:jc w:val="center"/>
                                <w:rPr>
                                  <w:b/>
                                  <w:sz w:val="18"/>
                                  <w:szCs w:val="18"/>
                                </w:rPr>
                              </w:pPr>
                            </w:p>
                          </w:txbxContent>
                        </wps:txbx>
                        <wps:bodyPr rot="0" vert="horz" wrap="square" lIns="0" tIns="0" rIns="0" bIns="0" anchor="t" anchorCtr="0" upright="1">
                          <a:noAutofit/>
                        </wps:bodyPr>
                      </wps:wsp>
                      <wps:wsp>
                        <wps:cNvPr id="281203477" name="Rectangle 1043"/>
                        <wps:cNvSpPr>
                          <a:spLocks noChangeArrowheads="1"/>
                        </wps:cNvSpPr>
                        <wps:spPr bwMode="auto">
                          <a:xfrm>
                            <a:off x="3168" y="2159"/>
                            <a:ext cx="360" cy="312"/>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9684A30" w14:textId="77777777" w:rsidR="001F1281" w:rsidRDefault="001F1281">
                              <w:pPr>
                                <w:kinsoku w:val="0"/>
                                <w:overflowPunct w:val="0"/>
                                <w:snapToGrid w:val="0"/>
                                <w:spacing w:line="40" w:lineRule="atLeast"/>
                                <w:jc w:val="center"/>
                                <w:rPr>
                                  <w:b/>
                                  <w:sz w:val="18"/>
                                  <w:szCs w:val="18"/>
                                </w:rPr>
                              </w:pPr>
                            </w:p>
                          </w:txbxContent>
                        </wps:txbx>
                        <wps:bodyPr rot="0" vert="horz" wrap="square" lIns="0" tIns="0" rIns="0" bIns="0" anchor="t" anchorCtr="0" upright="1">
                          <a:noAutofit/>
                        </wps:bodyPr>
                      </wps:wsp>
                      <wps:wsp>
                        <wps:cNvPr id="516680628" name="Rectangle 1044"/>
                        <wps:cNvSpPr>
                          <a:spLocks noChangeArrowheads="1"/>
                        </wps:cNvSpPr>
                        <wps:spPr bwMode="auto">
                          <a:xfrm>
                            <a:off x="2808" y="2159"/>
                            <a:ext cx="360" cy="312"/>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4F27288" w14:textId="77777777" w:rsidR="001F1281" w:rsidRDefault="001F1281">
                              <w:pPr>
                                <w:kinsoku w:val="0"/>
                                <w:overflowPunct w:val="0"/>
                                <w:snapToGrid w:val="0"/>
                                <w:spacing w:line="40" w:lineRule="atLeast"/>
                                <w:jc w:val="center"/>
                                <w:rPr>
                                  <w:b/>
                                  <w:sz w:val="18"/>
                                  <w:szCs w:val="18"/>
                                </w:rPr>
                              </w:pPr>
                            </w:p>
                          </w:txbxContent>
                        </wps:txbx>
                        <wps:bodyPr rot="0" vert="horz" wrap="square" lIns="0" tIns="0" rIns="0" bIns="0" anchor="t" anchorCtr="0" upright="1">
                          <a:noAutofit/>
                        </wps:bodyPr>
                      </wps:wsp>
                      <wps:wsp>
                        <wps:cNvPr id="1886610465" name="Rectangle 1045"/>
                        <wps:cNvSpPr>
                          <a:spLocks noChangeArrowheads="1"/>
                        </wps:cNvSpPr>
                        <wps:spPr bwMode="auto">
                          <a:xfrm>
                            <a:off x="2448" y="2159"/>
                            <a:ext cx="360" cy="312"/>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23401CA" w14:textId="77777777" w:rsidR="001F1281" w:rsidRDefault="001F1281">
                              <w:pPr>
                                <w:kinsoku w:val="0"/>
                                <w:overflowPunct w:val="0"/>
                                <w:snapToGrid w:val="0"/>
                                <w:spacing w:line="40" w:lineRule="atLeast"/>
                                <w:jc w:val="center"/>
                                <w:rPr>
                                  <w:b/>
                                  <w:sz w:val="18"/>
                                  <w:szCs w:val="18"/>
                                </w:rPr>
                              </w:pPr>
                            </w:p>
                          </w:txbxContent>
                        </wps:txbx>
                        <wps:bodyPr rot="0" vert="horz" wrap="square" lIns="0" tIns="0" rIns="0" bIns="0" anchor="t" anchorCtr="0" upright="1">
                          <a:noAutofit/>
                        </wps:bodyPr>
                      </wps:wsp>
                      <wps:wsp>
                        <wps:cNvPr id="1109905755" name="AutoShape 1046"/>
                        <wps:cNvSpPr>
                          <a:spLocks noChangeArrowheads="1"/>
                        </wps:cNvSpPr>
                        <wps:spPr bwMode="auto">
                          <a:xfrm>
                            <a:off x="3546" y="2487"/>
                            <a:ext cx="1001" cy="419"/>
                          </a:xfrm>
                          <a:prstGeom prst="flowChartProcess">
                            <a:avLst/>
                          </a:prstGeom>
                          <a:solidFill>
                            <a:srgbClr val="FFFFFF"/>
                          </a:solidFill>
                          <a:ln>
                            <a:noFill/>
                          </a:ln>
                          <a:effectLst/>
                          <a:extLst>
                            <a:ext uri="{91240B29-F687-4F45-9708-019B960494DF}">
                              <a14:hiddenLine xmlns:a14="http://schemas.microsoft.com/office/drawing/2010/main" w="9525" cmpd="sng">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80C3787" w14:textId="77777777" w:rsidR="001F1281" w:rsidRDefault="00000000">
                              <w:pPr>
                                <w:kinsoku w:val="0"/>
                                <w:overflowPunct w:val="0"/>
                                <w:snapToGrid w:val="0"/>
                                <w:spacing w:line="240" w:lineRule="atLeast"/>
                                <w:rPr>
                                  <w:b/>
                                  <w:sz w:val="19"/>
                                </w:rPr>
                              </w:pPr>
                              <w:r>
                                <w:rPr>
                                  <w:rFonts w:hint="eastAsia"/>
                                  <w:b/>
                                  <w:sz w:val="19"/>
                                </w:rPr>
                                <w:t>瓷板A</w:t>
                              </w:r>
                            </w:p>
                          </w:txbxContent>
                        </wps:txbx>
                        <wps:bodyPr rot="0" vert="horz" wrap="square" lIns="73152" tIns="36576" rIns="73152" bIns="36576" anchor="t" anchorCtr="0" upright="1">
                          <a:noAutofit/>
                        </wps:bodyPr>
                      </wps:wsp>
                      <wps:wsp>
                        <wps:cNvPr id="1141566951" name="Rectangle 1047"/>
                        <wps:cNvSpPr>
                          <a:spLocks noChangeArrowheads="1"/>
                        </wps:cNvSpPr>
                        <wps:spPr bwMode="auto">
                          <a:xfrm>
                            <a:off x="3888" y="1847"/>
                            <a:ext cx="360" cy="312"/>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CD6345C" w14:textId="77777777" w:rsidR="001F1281" w:rsidRDefault="001F1281">
                              <w:pPr>
                                <w:kinsoku w:val="0"/>
                                <w:overflowPunct w:val="0"/>
                                <w:snapToGrid w:val="0"/>
                                <w:spacing w:line="40" w:lineRule="atLeast"/>
                                <w:jc w:val="center"/>
                                <w:rPr>
                                  <w:b/>
                                  <w:sz w:val="18"/>
                                  <w:szCs w:val="18"/>
                                </w:rPr>
                              </w:pPr>
                            </w:p>
                          </w:txbxContent>
                        </wps:txbx>
                        <wps:bodyPr rot="0" vert="horz" wrap="square" lIns="0" tIns="0" rIns="0" bIns="0" anchor="t" anchorCtr="0" upright="1">
                          <a:noAutofit/>
                        </wps:bodyPr>
                      </wps:wsp>
                      <wps:wsp>
                        <wps:cNvPr id="598785828" name="Rectangle 1048"/>
                        <wps:cNvSpPr>
                          <a:spLocks noChangeArrowheads="1"/>
                        </wps:cNvSpPr>
                        <wps:spPr bwMode="auto">
                          <a:xfrm>
                            <a:off x="3528" y="1847"/>
                            <a:ext cx="360" cy="312"/>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FF87F83" w14:textId="77777777" w:rsidR="001F1281" w:rsidRDefault="001F1281">
                              <w:pPr>
                                <w:kinsoku w:val="0"/>
                                <w:overflowPunct w:val="0"/>
                                <w:snapToGrid w:val="0"/>
                                <w:spacing w:line="40" w:lineRule="atLeast"/>
                                <w:jc w:val="center"/>
                                <w:rPr>
                                  <w:b/>
                                  <w:sz w:val="18"/>
                                  <w:szCs w:val="18"/>
                                </w:rPr>
                              </w:pPr>
                            </w:p>
                          </w:txbxContent>
                        </wps:txbx>
                        <wps:bodyPr rot="0" vert="horz" wrap="square" lIns="0" tIns="0" rIns="0" bIns="0" anchor="t" anchorCtr="0" upright="1">
                          <a:noAutofit/>
                        </wps:bodyPr>
                      </wps:wsp>
                      <wps:wsp>
                        <wps:cNvPr id="284721116" name="Rectangle 1049"/>
                        <wps:cNvSpPr>
                          <a:spLocks noChangeArrowheads="1"/>
                        </wps:cNvSpPr>
                        <wps:spPr bwMode="auto">
                          <a:xfrm>
                            <a:off x="3168" y="1847"/>
                            <a:ext cx="360" cy="312"/>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C27FD8" w14:textId="77777777" w:rsidR="001F1281" w:rsidRDefault="001F1281">
                              <w:pPr>
                                <w:kinsoku w:val="0"/>
                                <w:overflowPunct w:val="0"/>
                                <w:snapToGrid w:val="0"/>
                                <w:spacing w:line="40" w:lineRule="atLeast"/>
                                <w:jc w:val="center"/>
                                <w:rPr>
                                  <w:b/>
                                  <w:sz w:val="18"/>
                                  <w:szCs w:val="18"/>
                                </w:rPr>
                              </w:pPr>
                            </w:p>
                          </w:txbxContent>
                        </wps:txbx>
                        <wps:bodyPr rot="0" vert="horz" wrap="square" lIns="0" tIns="0" rIns="0" bIns="0" anchor="t" anchorCtr="0" upright="1">
                          <a:noAutofit/>
                        </wps:bodyPr>
                      </wps:wsp>
                      <wps:wsp>
                        <wps:cNvPr id="1283958496" name="Rectangle 1050"/>
                        <wps:cNvSpPr>
                          <a:spLocks noChangeArrowheads="1"/>
                        </wps:cNvSpPr>
                        <wps:spPr bwMode="auto">
                          <a:xfrm>
                            <a:off x="2085" y="1225"/>
                            <a:ext cx="360" cy="312"/>
                          </a:xfrm>
                          <a:prstGeom prst="rect">
                            <a:avLst/>
                          </a:prstGeom>
                          <a:solidFill>
                            <a:srgbClr val="FFFFFF"/>
                          </a:solidFill>
                          <a:ln w="190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F7C32C5" w14:textId="77777777" w:rsidR="001F1281" w:rsidRDefault="001F1281">
                              <w:pPr>
                                <w:rPr>
                                  <w:b/>
                                  <w:sz w:val="18"/>
                                  <w:szCs w:val="18"/>
                                </w:rPr>
                              </w:pPr>
                            </w:p>
                          </w:txbxContent>
                        </wps:txbx>
                        <wps:bodyPr rot="0" vert="horz" wrap="square" lIns="0" tIns="0" rIns="0" bIns="0" anchor="t" anchorCtr="0" upright="1">
                          <a:noAutofit/>
                        </wps:bodyPr>
                      </wps:wsp>
                    </wpg:wgp>
                  </a:graphicData>
                </a:graphic>
              </wp:inline>
            </w:drawing>
          </mc:Choice>
          <mc:Fallback>
            <w:pict>
              <v:group w14:anchorId="63606C53" id="Group 205" o:spid="_x0000_s1218" style="width:225.75pt;height:165.6pt;mso-position-horizontal-relative:char;mso-position-vertical-relative:line" coordsize="5647,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">
                <v:rect id="Picture 1002" o:spid="_x0000_s1219" style="position:absolute;width:5647;height:4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" filled="f" stroked="f">
                  <o:lock v:ext="edit" aspectratio="t" text="t"/>
                </v:rect>
                <v:rect id="Rectangle 1003" o:spid="_x0000_s1220" style="position:absolute;left:1368;top:443;width:3600;height:2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"/>
                <v:rect id="Rectangle 1004" o:spid="_x0000_s1221" style="position:absolute;left:525;top:1653;width:541;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" stroked="f">
                  <v:textbox style="layout-flow:vertical;mso-layout-flow-alt:bottom-to-top" inset="5.76pt,2.88pt,5.76pt,2.88pt">
                    <w:txbxContent>
                      <w:p w14:paraId="1A2E8DCB" w14:textId="77777777" w:rsidR="001F1281" w:rsidRDefault="00000000">
                        <w:pPr>
                          <w:spacing w:line="0" w:lineRule="atLeast"/>
                          <w:jc w:val="center"/>
                          <w:rPr>
                            <w:b/>
                            <w:sz w:val="17"/>
                          </w:rPr>
                        </w:pPr>
                        <w:r>
                          <w:rPr>
                            <w:rFonts w:hint="eastAsia"/>
                            <w:b/>
                            <w:sz w:val="17"/>
                          </w:rPr>
                          <w:t>250</w:t>
                        </w:r>
                      </w:p>
                    </w:txbxContent>
                  </v:textbox>
                </v:rect>
                <v:line id="Line 1005" o:spid="_x0000_s1222" style="position:absolute;flip:x;visibility:visible;mso-wrap-style:square" from="1368,3251" to="4968,3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"/>
                <v:line id="Line 1006" o:spid="_x0000_s1223" style="position:absolute;flip:x;visibility:visible;mso-wrap-style:square" from="1368,443" to="4968,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"/>
                <v:line id="Line 1007" o:spid="_x0000_s1224" style="position:absolute;flip:x;visibility:visible;mso-wrap-style:square" from="0,1847" to="5580,1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">
                  <v:stroke dashstyle="longDashDot"/>
                </v:line>
                <v:line id="Line 1008" o:spid="_x0000_s1225" style="position:absolute;visibility:visible;mso-wrap-style:square" from="4608,3407" to="4608,3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"/>
                <v:line id="Line 1009" o:spid="_x0000_s1226" style="position:absolute;flip:x;visibility:visible;mso-wrap-style:square" from="648,3251" to="1368,3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"/>
                <v:line id="Line 1010" o:spid="_x0000_s1227" style="position:absolute;flip:x;visibility:visible;mso-wrap-style:square" from="648,443" to="1368,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"/>
                <v:line id="Line 1011" o:spid="_x0000_s1228" style="position:absolute;visibility:visible;mso-wrap-style:square" from="1188,443" to="1189,3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">
                  <v:stroke startarrow="block" endarrow="block"/>
                </v:line>
                <v:line id="Line 1012" o:spid="_x0000_s1229" style="position:absolute;visibility:visible;mso-wrap-style:square" from="3152,0" to="3181,4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">
                  <v:stroke dashstyle="longDashDot"/>
                </v:line>
                <v:line id="Line 1013" o:spid="_x0000_s1230" style="position:absolute;visibility:visible;mso-wrap-style:square" from="1368,443" to="1368,3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"/>
                <v:line id="Line 1014" o:spid="_x0000_s1231" style="position:absolute;visibility:visible;mso-wrap-style:square" from="4968,443" to="4969,3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"/>
                <v:line id="Line 1015" o:spid="_x0000_s1232" style="position:absolute;flip:y;visibility:visible;mso-wrap-style:square" from="1360,3250" to="1370,3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"/>
                <v:line id="Line 1016" o:spid="_x0000_s1233" style="position:absolute;flip:y;visibility:visible;mso-wrap-style:square" from="4959,3250" to="4969,3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"/>
                <v:line id="Line 1017" o:spid="_x0000_s1234" style="position:absolute;flip:y;visibility:visible;mso-wrap-style:square" from="1368,3718" to="4951,3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">
                  <v:stroke startarrow="block" endarrow="block"/>
                </v:line>
                <v:rect id="Rectangle 1018" o:spid="_x0000_s1235" style="position:absolute;left:2889;top:3214;width:1361;height:4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" filled="f" stroked="f">
                  <v:textbox inset="5.76pt,2.88pt,5.76pt,2.88pt">
                    <w:txbxContent>
                      <w:p w14:paraId="01E51E87" w14:textId="77777777" w:rsidR="001F1281" w:rsidRDefault="00000000">
                        <w:pPr>
                          <w:jc w:val="center"/>
                          <w:rPr>
                            <w:b/>
                            <w:sz w:val="17"/>
                          </w:rPr>
                        </w:pPr>
                        <w:r>
                          <w:rPr>
                            <w:rFonts w:hint="eastAsia"/>
                            <w:b/>
                            <w:sz w:val="17"/>
                          </w:rPr>
                          <w:t>330</w:t>
                        </w:r>
                      </w:p>
                      <w:p w14:paraId="4DD0CE26" w14:textId="77777777" w:rsidR="001F1281" w:rsidRDefault="001F1281">
                        <w:pPr>
                          <w:rPr>
                            <w:sz w:val="17"/>
                          </w:rPr>
                        </w:pPr>
                      </w:p>
                    </w:txbxContent>
                  </v:textbox>
                </v:rect>
                <v:rect id="Rectangle 1019" o:spid="_x0000_s1236" style="position:absolute;left:1728;top:755;width:1440;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"/>
                <v:rect id="Rectangle 1020" o:spid="_x0000_s1237" style="position:absolute;left:3168;top:755;width:1440;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"/>
                <v:rect id="Rectangle 1021" o:spid="_x0000_s1238" style="position:absolute;left:3168;top:1847;width:1440;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"/>
                <v:rect id="Rectangle 1022" o:spid="_x0000_s1239" style="position:absolute;left:1728;top:1847;width:1440;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"/>
                <v:shape id="AutoShape 1023" o:spid="_x0000_s1240" type="#_x0000_t109" style="position:absolute;left:1787;top:788;width:540;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" stroked="f">
                  <v:textbox inset="5.76pt,2.88pt,5.76pt,2.88pt">
                    <w:txbxContent>
                      <w:p w14:paraId="268B8899" w14:textId="77777777" w:rsidR="001F1281" w:rsidRDefault="00000000">
                        <w:pPr>
                          <w:kinsoku w:val="0"/>
                          <w:overflowPunct w:val="0"/>
                          <w:snapToGrid w:val="0"/>
                          <w:spacing w:line="240" w:lineRule="atLeast"/>
                          <w:rPr>
                            <w:b/>
                            <w:sz w:val="19"/>
                          </w:rPr>
                        </w:pPr>
                        <w:r>
                          <w:rPr>
                            <w:rFonts w:hint="eastAsia"/>
                            <w:b/>
                            <w:sz w:val="19"/>
                          </w:rPr>
                          <w:t>D</w:t>
                        </w:r>
                      </w:p>
                    </w:txbxContent>
                  </v:textbox>
                </v:shape>
                <v:shape id="AutoShape 1024" o:spid="_x0000_s1241" type="#_x0000_t109" style="position:absolute;left:3991;top:792;width:540;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" stroked="f">
                  <v:textbox inset="5.76pt,2.88pt,5.76pt,2.88pt">
                    <w:txbxContent>
                      <w:p w14:paraId="037CCC5A" w14:textId="77777777" w:rsidR="001F1281" w:rsidRDefault="00000000">
                        <w:pPr>
                          <w:kinsoku w:val="0"/>
                          <w:overflowPunct w:val="0"/>
                          <w:snapToGrid w:val="0"/>
                          <w:spacing w:line="240" w:lineRule="atLeast"/>
                          <w:rPr>
                            <w:b/>
                            <w:sz w:val="19"/>
                          </w:rPr>
                        </w:pPr>
                        <w:r>
                          <w:rPr>
                            <w:rFonts w:hint="eastAsia"/>
                            <w:b/>
                            <w:sz w:val="19"/>
                          </w:rPr>
                          <w:t>C</w:t>
                        </w:r>
                      </w:p>
                    </w:txbxContent>
                  </v:textbox>
                </v:shape>
                <v:shape id="AutoShape 1025" o:spid="_x0000_s1242" type="#_x0000_t109" style="position:absolute;left:1771;top:2481;width:540;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" stroked="f">
                  <v:textbox inset="5.76pt,2.88pt,5.76pt,2.88pt">
                    <w:txbxContent>
                      <w:p w14:paraId="6BFB5262" w14:textId="77777777" w:rsidR="001F1281" w:rsidRDefault="00000000">
                        <w:pPr>
                          <w:kinsoku w:val="0"/>
                          <w:overflowPunct w:val="0"/>
                          <w:snapToGrid w:val="0"/>
                          <w:spacing w:line="240" w:lineRule="atLeast"/>
                          <w:rPr>
                            <w:b/>
                            <w:sz w:val="19"/>
                          </w:rPr>
                        </w:pPr>
                        <w:r>
                          <w:rPr>
                            <w:rFonts w:hint="eastAsia"/>
                            <w:b/>
                            <w:sz w:val="19"/>
                          </w:rPr>
                          <w:t>B</w:t>
                        </w:r>
                      </w:p>
                    </w:txbxContent>
                  </v:textbox>
                </v:shape>
                <v:rect id="Rectangle 1026" o:spid="_x0000_s1243" style="position:absolute;left:2808;top:1535;width:36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" strokeweight="1.5pt">
                  <v:textbox inset="0,0,0,0">
                    <w:txbxContent>
                      <w:p w14:paraId="11F7C6D3" w14:textId="77777777" w:rsidR="001F1281" w:rsidRDefault="001F1281">
                        <w:pPr>
                          <w:jc w:val="center"/>
                          <w:rPr>
                            <w:b/>
                            <w:sz w:val="18"/>
                            <w:szCs w:val="18"/>
                          </w:rPr>
                        </w:pPr>
                      </w:p>
                    </w:txbxContent>
                  </v:textbox>
                </v:rect>
                <v:rect id="Rectangle 1027" o:spid="_x0000_s1244" style="position:absolute;left:2448;top:1535;width:36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" strokeweight="1.5pt">
                  <v:textbox inset="0,0,0,0">
                    <w:txbxContent>
                      <w:p w14:paraId="52E48E94" w14:textId="77777777" w:rsidR="001F1281" w:rsidRDefault="001F1281">
                        <w:pPr>
                          <w:jc w:val="center"/>
                          <w:rPr>
                            <w:b/>
                            <w:sz w:val="18"/>
                            <w:szCs w:val="18"/>
                          </w:rPr>
                        </w:pPr>
                      </w:p>
                    </w:txbxContent>
                  </v:textbox>
                </v:rect>
                <v:rect id="Rectangle 1028" o:spid="_x0000_s1245" style="position:absolute;left:2088;top:1535;width:36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" strokeweight="1.5pt">
                  <v:textbox inset="0,0,0,0">
                    <w:txbxContent>
                      <w:p w14:paraId="70F1554B" w14:textId="77777777" w:rsidR="001F1281" w:rsidRDefault="001F1281">
                        <w:pPr>
                          <w:jc w:val="center"/>
                          <w:rPr>
                            <w:b/>
                            <w:sz w:val="18"/>
                            <w:szCs w:val="18"/>
                          </w:rPr>
                        </w:pPr>
                      </w:p>
                    </w:txbxContent>
                  </v:textbox>
                </v:rect>
                <v:rect id="Rectangle 1029" o:spid="_x0000_s1246" style="position:absolute;left:2808;top:1223;width:36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" strokeweight="1.5pt">
                  <v:textbox inset="0,0,0,0">
                    <w:txbxContent>
                      <w:p w14:paraId="4E512974" w14:textId="77777777" w:rsidR="001F1281" w:rsidRDefault="001F1281">
                        <w:pPr>
                          <w:rPr>
                            <w:b/>
                            <w:sz w:val="18"/>
                            <w:szCs w:val="18"/>
                          </w:rPr>
                        </w:pPr>
                      </w:p>
                    </w:txbxContent>
                  </v:textbox>
                </v:rect>
                <v:rect id="Rectangle 1030" o:spid="_x0000_s1247" style="position:absolute;left:2448;top:1223;width:36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" strokeweight="1.5pt">
                  <v:textbox inset="0,0,0,0">
                    <w:txbxContent>
                      <w:p w14:paraId="74D96D3A" w14:textId="77777777" w:rsidR="001F1281" w:rsidRDefault="001F1281">
                        <w:pPr>
                          <w:rPr>
                            <w:b/>
                            <w:sz w:val="18"/>
                            <w:szCs w:val="18"/>
                          </w:rPr>
                        </w:pPr>
                      </w:p>
                    </w:txbxContent>
                  </v:textbox>
                </v:rect>
                <v:rect id="Rectangle 1031" o:spid="_x0000_s1248" style="position:absolute;left:2088;top:2159;width:36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" strokeweight="1.5pt">
                  <v:textbox inset="0,0,0,0">
                    <w:txbxContent>
                      <w:p w14:paraId="41C46D4C" w14:textId="77777777" w:rsidR="001F1281" w:rsidRDefault="001F1281">
                        <w:pPr>
                          <w:kinsoku w:val="0"/>
                          <w:overflowPunct w:val="0"/>
                          <w:snapToGrid w:val="0"/>
                          <w:spacing w:line="40" w:lineRule="atLeast"/>
                          <w:jc w:val="center"/>
                          <w:rPr>
                            <w:b/>
                            <w:sz w:val="18"/>
                            <w:szCs w:val="18"/>
                          </w:rPr>
                        </w:pPr>
                      </w:p>
                    </w:txbxContent>
                  </v:textbox>
                </v:rect>
                <v:rect id="Rectangle 1032" o:spid="_x0000_s1249" style="position:absolute;left:2808;top:1847;width:36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" strokeweight="1.5pt">
                  <v:textbox inset="0,0,0,0">
                    <w:txbxContent>
                      <w:p w14:paraId="065F2EF2" w14:textId="77777777" w:rsidR="001F1281" w:rsidRDefault="001F1281">
                        <w:pPr>
                          <w:kinsoku w:val="0"/>
                          <w:overflowPunct w:val="0"/>
                          <w:snapToGrid w:val="0"/>
                          <w:spacing w:line="40" w:lineRule="atLeast"/>
                          <w:jc w:val="center"/>
                          <w:rPr>
                            <w:b/>
                            <w:sz w:val="18"/>
                            <w:szCs w:val="18"/>
                          </w:rPr>
                        </w:pPr>
                      </w:p>
                    </w:txbxContent>
                  </v:textbox>
                </v:rect>
                <v:rect id="Rectangle 1033" o:spid="_x0000_s1250" style="position:absolute;left:2448;top:1847;width:36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" strokeweight="1.5pt">
                  <v:textbox inset="0,0,0,0">
                    <w:txbxContent>
                      <w:p w14:paraId="579CCE5F" w14:textId="77777777" w:rsidR="001F1281" w:rsidRDefault="001F1281">
                        <w:pPr>
                          <w:kinsoku w:val="0"/>
                          <w:overflowPunct w:val="0"/>
                          <w:snapToGrid w:val="0"/>
                          <w:spacing w:line="40" w:lineRule="atLeast"/>
                          <w:jc w:val="center"/>
                          <w:rPr>
                            <w:b/>
                            <w:sz w:val="18"/>
                            <w:szCs w:val="18"/>
                          </w:rPr>
                        </w:pPr>
                      </w:p>
                    </w:txbxContent>
                  </v:textbox>
                </v:rect>
                <v:rect id="Rectangle 1034" o:spid="_x0000_s1251" style="position:absolute;left:2088;top:1847;width:36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" strokeweight="1.5pt">
                  <v:textbox inset="0,0,0,0">
                    <w:txbxContent>
                      <w:p w14:paraId="3A0CE2FF" w14:textId="77777777" w:rsidR="001F1281" w:rsidRDefault="001F1281">
                        <w:pPr>
                          <w:kinsoku w:val="0"/>
                          <w:overflowPunct w:val="0"/>
                          <w:snapToGrid w:val="0"/>
                          <w:spacing w:line="40" w:lineRule="atLeast"/>
                          <w:rPr>
                            <w:b/>
                            <w:sz w:val="18"/>
                            <w:szCs w:val="18"/>
                          </w:rPr>
                        </w:pPr>
                      </w:p>
                    </w:txbxContent>
                  </v:textbox>
                </v:rect>
                <v:rect id="Rectangle 1035" o:spid="_x0000_s1252" style="position:absolute;left:3888;top:1223;width:36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" strokeweight="1.5pt">
                  <v:textbox inset="0,0,0,0">
                    <w:txbxContent>
                      <w:p w14:paraId="453D04EA" w14:textId="77777777" w:rsidR="001F1281" w:rsidRDefault="001F1281">
                        <w:pPr>
                          <w:rPr>
                            <w:b/>
                            <w:sz w:val="18"/>
                            <w:szCs w:val="18"/>
                          </w:rPr>
                        </w:pPr>
                      </w:p>
                    </w:txbxContent>
                  </v:textbox>
                </v:rect>
                <v:rect id="Rectangle 1036" o:spid="_x0000_s1253" style="position:absolute;left:3528;top:1223;width:36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" strokeweight="1.5pt">
                  <v:textbox inset="0,0,0,0">
                    <w:txbxContent>
                      <w:p w14:paraId="7F7AC1FD" w14:textId="77777777" w:rsidR="001F1281" w:rsidRDefault="001F1281">
                        <w:pPr>
                          <w:rPr>
                            <w:b/>
                            <w:sz w:val="18"/>
                            <w:szCs w:val="18"/>
                          </w:rPr>
                        </w:pPr>
                      </w:p>
                    </w:txbxContent>
                  </v:textbox>
                </v:rect>
                <v:rect id="Rectangle 1037" o:spid="_x0000_s1254" style="position:absolute;left:3168;top:1223;width:36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" strokeweight="1.5pt">
                  <v:textbox inset="0,0,0,0">
                    <w:txbxContent>
                      <w:p w14:paraId="41F9D78E" w14:textId="77777777" w:rsidR="001F1281" w:rsidRDefault="001F1281">
                        <w:pPr>
                          <w:rPr>
                            <w:b/>
                            <w:sz w:val="18"/>
                            <w:szCs w:val="18"/>
                          </w:rPr>
                        </w:pPr>
                      </w:p>
                    </w:txbxContent>
                  </v:textbox>
                </v:rect>
                <v:rect id="Rectangle 1038" o:spid="_x0000_s1255" style="position:absolute;left:3888;top:1535;width:36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" strokeweight="1.5pt">
                  <v:textbox inset="0,0,0,0">
                    <w:txbxContent>
                      <w:p w14:paraId="32538781" w14:textId="77777777" w:rsidR="001F1281" w:rsidRDefault="001F1281">
                        <w:pPr>
                          <w:kinsoku w:val="0"/>
                          <w:overflowPunct w:val="0"/>
                          <w:snapToGrid w:val="0"/>
                          <w:spacing w:line="40" w:lineRule="atLeast"/>
                          <w:rPr>
                            <w:b/>
                            <w:sz w:val="18"/>
                            <w:szCs w:val="18"/>
                          </w:rPr>
                        </w:pPr>
                      </w:p>
                    </w:txbxContent>
                  </v:textbox>
                </v:rect>
                <v:rect id="Rectangle 1039" o:spid="_x0000_s1256" style="position:absolute;left:3528;top:1535;width:36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" strokeweight="1.5pt">
                  <v:textbox inset="0,0,0,0">
                    <w:txbxContent>
                      <w:p w14:paraId="1F66142F" w14:textId="77777777" w:rsidR="001F1281" w:rsidRDefault="001F1281">
                        <w:pPr>
                          <w:kinsoku w:val="0"/>
                          <w:overflowPunct w:val="0"/>
                          <w:snapToGrid w:val="0"/>
                          <w:spacing w:line="40" w:lineRule="atLeast"/>
                          <w:jc w:val="center"/>
                          <w:rPr>
                            <w:b/>
                            <w:sz w:val="18"/>
                            <w:szCs w:val="18"/>
                          </w:rPr>
                        </w:pPr>
                      </w:p>
                    </w:txbxContent>
                  </v:textbox>
                </v:rect>
                <v:rect id="Rectangle 1040" o:spid="_x0000_s1257" style="position:absolute;left:3168;top:1535;width:36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" strokeweight="1.5pt">
                  <v:textbox inset="0,0,0,0">
                    <w:txbxContent>
                      <w:p w14:paraId="5106BA66" w14:textId="77777777" w:rsidR="001F1281" w:rsidRDefault="001F1281">
                        <w:pPr>
                          <w:kinsoku w:val="0"/>
                          <w:overflowPunct w:val="0"/>
                          <w:snapToGrid w:val="0"/>
                          <w:spacing w:line="40" w:lineRule="atLeast"/>
                          <w:jc w:val="center"/>
                          <w:rPr>
                            <w:b/>
                            <w:sz w:val="18"/>
                            <w:szCs w:val="18"/>
                          </w:rPr>
                        </w:pPr>
                      </w:p>
                    </w:txbxContent>
                  </v:textbox>
                </v:rect>
                <v:rect id="Rectangle 1041" o:spid="_x0000_s1258" style="position:absolute;left:3888;top:2159;width:36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" strokeweight="1.5pt">
                  <v:textbox inset="0,0,0,0">
                    <w:txbxContent>
                      <w:p w14:paraId="00A83D5B" w14:textId="77777777" w:rsidR="001F1281" w:rsidRDefault="001F1281">
                        <w:pPr>
                          <w:kinsoku w:val="0"/>
                          <w:overflowPunct w:val="0"/>
                          <w:snapToGrid w:val="0"/>
                          <w:spacing w:line="40" w:lineRule="atLeast"/>
                          <w:rPr>
                            <w:b/>
                            <w:sz w:val="18"/>
                            <w:szCs w:val="18"/>
                          </w:rPr>
                        </w:pPr>
                      </w:p>
                    </w:txbxContent>
                  </v:textbox>
                </v:rect>
                <v:rect id="Rectangle 1042" o:spid="_x0000_s1259" style="position:absolute;left:3528;top:2159;width:36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" strokeweight="1.5pt">
                  <v:textbox inset="0,0,0,0">
                    <w:txbxContent>
                      <w:p w14:paraId="15C03D2A" w14:textId="77777777" w:rsidR="001F1281" w:rsidRDefault="001F1281">
                        <w:pPr>
                          <w:kinsoku w:val="0"/>
                          <w:overflowPunct w:val="0"/>
                          <w:snapToGrid w:val="0"/>
                          <w:spacing w:line="40" w:lineRule="atLeast"/>
                          <w:jc w:val="center"/>
                          <w:rPr>
                            <w:b/>
                            <w:sz w:val="18"/>
                            <w:szCs w:val="18"/>
                          </w:rPr>
                        </w:pPr>
                      </w:p>
                    </w:txbxContent>
                  </v:textbox>
                </v:rect>
                <v:rect id="Rectangle 1043" o:spid="_x0000_s1260" style="position:absolute;left:3168;top:2159;width:36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" strokeweight="1.5pt">
                  <v:textbox inset="0,0,0,0">
                    <w:txbxContent>
                      <w:p w14:paraId="49684A30" w14:textId="77777777" w:rsidR="001F1281" w:rsidRDefault="001F1281">
                        <w:pPr>
                          <w:kinsoku w:val="0"/>
                          <w:overflowPunct w:val="0"/>
                          <w:snapToGrid w:val="0"/>
                          <w:spacing w:line="40" w:lineRule="atLeast"/>
                          <w:jc w:val="center"/>
                          <w:rPr>
                            <w:b/>
                            <w:sz w:val="18"/>
                            <w:szCs w:val="18"/>
                          </w:rPr>
                        </w:pPr>
                      </w:p>
                    </w:txbxContent>
                  </v:textbox>
                </v:rect>
                <v:rect id="Rectangle 1044" o:spid="_x0000_s1261" style="position:absolute;left:2808;top:2159;width:36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" strokeweight="1.5pt">
                  <v:textbox inset="0,0,0,0">
                    <w:txbxContent>
                      <w:p w14:paraId="44F27288" w14:textId="77777777" w:rsidR="001F1281" w:rsidRDefault="001F1281">
                        <w:pPr>
                          <w:kinsoku w:val="0"/>
                          <w:overflowPunct w:val="0"/>
                          <w:snapToGrid w:val="0"/>
                          <w:spacing w:line="40" w:lineRule="atLeast"/>
                          <w:jc w:val="center"/>
                          <w:rPr>
                            <w:b/>
                            <w:sz w:val="18"/>
                            <w:szCs w:val="18"/>
                          </w:rPr>
                        </w:pPr>
                      </w:p>
                    </w:txbxContent>
                  </v:textbox>
                </v:rect>
                <v:rect id="Rectangle 1045" o:spid="_x0000_s1262" style="position:absolute;left:2448;top:2159;width:36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" strokeweight="1.5pt">
                  <v:textbox inset="0,0,0,0">
                    <w:txbxContent>
                      <w:p w14:paraId="123401CA" w14:textId="77777777" w:rsidR="001F1281" w:rsidRDefault="001F1281">
                        <w:pPr>
                          <w:kinsoku w:val="0"/>
                          <w:overflowPunct w:val="0"/>
                          <w:snapToGrid w:val="0"/>
                          <w:spacing w:line="40" w:lineRule="atLeast"/>
                          <w:jc w:val="center"/>
                          <w:rPr>
                            <w:b/>
                            <w:sz w:val="18"/>
                            <w:szCs w:val="18"/>
                          </w:rPr>
                        </w:pPr>
                      </w:p>
                    </w:txbxContent>
                  </v:textbox>
                </v:rect>
                <v:shape id="AutoShape 1046" o:spid="_x0000_s1263" type="#_x0000_t109" style="position:absolute;left:3546;top:2487;width:1001;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" stroked="f">
                  <v:textbox inset="5.76pt,2.88pt,5.76pt,2.88pt">
                    <w:txbxContent>
                      <w:p w14:paraId="480C3787" w14:textId="77777777" w:rsidR="001F1281" w:rsidRDefault="00000000">
                        <w:pPr>
                          <w:kinsoku w:val="0"/>
                          <w:overflowPunct w:val="0"/>
                          <w:snapToGrid w:val="0"/>
                          <w:spacing w:line="240" w:lineRule="atLeast"/>
                          <w:rPr>
                            <w:b/>
                            <w:sz w:val="19"/>
                          </w:rPr>
                        </w:pPr>
                        <w:r>
                          <w:rPr>
                            <w:rFonts w:hint="eastAsia"/>
                            <w:b/>
                            <w:sz w:val="19"/>
                          </w:rPr>
                          <w:t>瓷板A</w:t>
                        </w:r>
                      </w:p>
                    </w:txbxContent>
                  </v:textbox>
                </v:shape>
                <v:rect id="Rectangle 1047" o:spid="_x0000_s1264" style="position:absolute;left:3888;top:1847;width:36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" strokeweight="1.5pt">
                  <v:textbox inset="0,0,0,0">
                    <w:txbxContent>
                      <w:p w14:paraId="7CD6345C" w14:textId="77777777" w:rsidR="001F1281" w:rsidRDefault="001F1281">
                        <w:pPr>
                          <w:kinsoku w:val="0"/>
                          <w:overflowPunct w:val="0"/>
                          <w:snapToGrid w:val="0"/>
                          <w:spacing w:line="40" w:lineRule="atLeast"/>
                          <w:jc w:val="center"/>
                          <w:rPr>
                            <w:b/>
                            <w:sz w:val="18"/>
                            <w:szCs w:val="18"/>
                          </w:rPr>
                        </w:pPr>
                      </w:p>
                    </w:txbxContent>
                  </v:textbox>
                </v:rect>
                <v:rect id="Rectangle 1048" o:spid="_x0000_s1265" style="position:absolute;left:3528;top:1847;width:36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" strokeweight="1.5pt">
                  <v:textbox inset="0,0,0,0">
                    <w:txbxContent>
                      <w:p w14:paraId="5FF87F83" w14:textId="77777777" w:rsidR="001F1281" w:rsidRDefault="001F1281">
                        <w:pPr>
                          <w:kinsoku w:val="0"/>
                          <w:overflowPunct w:val="0"/>
                          <w:snapToGrid w:val="0"/>
                          <w:spacing w:line="40" w:lineRule="atLeast"/>
                          <w:jc w:val="center"/>
                          <w:rPr>
                            <w:b/>
                            <w:sz w:val="18"/>
                            <w:szCs w:val="18"/>
                          </w:rPr>
                        </w:pPr>
                      </w:p>
                    </w:txbxContent>
                  </v:textbox>
                </v:rect>
                <v:rect id="Rectangle 1049" o:spid="_x0000_s1266" style="position:absolute;left:3168;top:1847;width:36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" strokeweight="1.5pt">
                  <v:textbox inset="0,0,0,0">
                    <w:txbxContent>
                      <w:p w14:paraId="5AC27FD8" w14:textId="77777777" w:rsidR="001F1281" w:rsidRDefault="001F1281">
                        <w:pPr>
                          <w:kinsoku w:val="0"/>
                          <w:overflowPunct w:val="0"/>
                          <w:snapToGrid w:val="0"/>
                          <w:spacing w:line="40" w:lineRule="atLeast"/>
                          <w:jc w:val="center"/>
                          <w:rPr>
                            <w:b/>
                            <w:sz w:val="18"/>
                            <w:szCs w:val="18"/>
                          </w:rPr>
                        </w:pPr>
                      </w:p>
                    </w:txbxContent>
                  </v:textbox>
                </v:rect>
                <v:rect id="Rectangle 1050" o:spid="_x0000_s1267" style="position:absolute;left:2085;top:1225;width:36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" strokeweight="1.5pt">
                  <v:textbox inset="0,0,0,0">
                    <w:txbxContent>
                      <w:p w14:paraId="4F7C32C5" w14:textId="77777777" w:rsidR="001F1281" w:rsidRDefault="001F1281">
                        <w:pPr>
                          <w:rPr>
                            <w:b/>
                            <w:sz w:val="18"/>
                            <w:szCs w:val="18"/>
                          </w:rPr>
                        </w:pPr>
                      </w:p>
                    </w:txbxContent>
                  </v:textbox>
                </v:rect>
                <w10:anchorlock/>
              </v:group>
            </w:pict>
          </mc:Fallback>
        </mc:AlternateContent>
      </w:r>
    </w:p>
    <w:p w14:paraId="3AAADF71" w14:textId="77777777" w:rsidR="001F1281" w:rsidRDefault="00000000">
      <w:pPr>
        <w:pStyle w:val="af5"/>
        <w:ind w:firstLineChars="0" w:firstLine="0"/>
        <w:jc w:val="center"/>
        <w:rPr>
          <w:rFonts w:ascii="Times New Roman"/>
        </w:rPr>
      </w:pPr>
      <w:r>
        <w:rPr>
          <w:rFonts w:ascii="Times New Roman"/>
        </w:rPr>
        <w:t>图</w:t>
      </w:r>
      <w:r>
        <w:rPr>
          <w:rFonts w:ascii="Times New Roman"/>
        </w:rPr>
        <w:t xml:space="preserve">A.4  </w:t>
      </w:r>
      <w:r>
        <w:rPr>
          <w:rFonts w:ascii="Times New Roman"/>
        </w:rPr>
        <w:t>调换放置位置</w:t>
      </w:r>
    </w:p>
    <w:p w14:paraId="484AC871" w14:textId="77777777" w:rsidR="001F1281" w:rsidRDefault="00000000">
      <w:pPr>
        <w:autoSpaceDE/>
        <w:autoSpaceDN/>
        <w:snapToGrid w:val="0"/>
        <w:spacing w:beforeLines="100" w:before="312" w:afterLines="100" w:after="312"/>
        <w:jc w:val="both"/>
        <w:rPr>
          <w:rFonts w:ascii="Times New Roman" w:eastAsia="黑体"/>
          <w:kern w:val="2"/>
          <w:sz w:val="21"/>
          <w:szCs w:val="21"/>
        </w:rPr>
      </w:pPr>
      <w:r>
        <w:rPr>
          <w:rFonts w:ascii="Times New Roman" w:eastAsia="黑体"/>
          <w:kern w:val="2"/>
          <w:sz w:val="21"/>
          <w:szCs w:val="21"/>
        </w:rPr>
        <w:t xml:space="preserve">A.4.3 </w:t>
      </w:r>
      <w:r>
        <w:rPr>
          <w:rFonts w:ascii="Times New Roman" w:eastAsia="黑体"/>
          <w:kern w:val="2"/>
          <w:sz w:val="21"/>
          <w:szCs w:val="21"/>
        </w:rPr>
        <w:t>测定</w:t>
      </w:r>
    </w:p>
    <w:p w14:paraId="77F88172" w14:textId="6494DBB0" w:rsidR="001F1281" w:rsidRDefault="00000000">
      <w:pPr>
        <w:pStyle w:val="af5"/>
        <w:ind w:firstLineChars="0" w:firstLine="420"/>
        <w:rPr>
          <w:rFonts w:ascii="Times New Roman"/>
        </w:rPr>
      </w:pPr>
      <w:r>
        <w:rPr>
          <w:rFonts w:ascii="Times New Roman"/>
        </w:rPr>
        <w:t>称取</w:t>
      </w:r>
      <w:r>
        <w:rPr>
          <w:rFonts w:ascii="Times New Roman"/>
        </w:rPr>
        <w:t>200</w:t>
      </w:r>
      <w:r>
        <w:rPr>
          <w:rFonts w:ascii="Times New Roman" w:hint="eastAsia"/>
        </w:rPr>
        <w:t xml:space="preserve"> </w:t>
      </w:r>
      <w:r>
        <w:rPr>
          <w:rFonts w:ascii="Times New Roman"/>
        </w:rPr>
        <w:t>g</w:t>
      </w:r>
      <w:r>
        <w:rPr>
          <w:rFonts w:ascii="Times New Roman"/>
        </w:rPr>
        <w:t>试样（称准至</w:t>
      </w:r>
      <w:r>
        <w:rPr>
          <w:rFonts w:ascii="Times New Roman"/>
        </w:rPr>
        <w:t>0.01</w:t>
      </w:r>
      <w:r>
        <w:rPr>
          <w:rFonts w:ascii="Times New Roman" w:hint="eastAsia"/>
        </w:rPr>
        <w:t xml:space="preserve"> </w:t>
      </w:r>
      <w:r>
        <w:rPr>
          <w:rFonts w:ascii="Times New Roman"/>
        </w:rPr>
        <w:t>g</w:t>
      </w:r>
      <w:r>
        <w:rPr>
          <w:rFonts w:ascii="Times New Roman"/>
        </w:rPr>
        <w:t>）于玻璃烧杯中，水浴预热至</w:t>
      </w:r>
      <w:r>
        <w:rPr>
          <w:rFonts w:ascii="Times New Roman"/>
        </w:rPr>
        <w:t>35</w:t>
      </w:r>
      <w:r>
        <w:rPr>
          <w:rFonts w:ascii="Times New Roman" w:hint="eastAsia"/>
        </w:rPr>
        <w:t xml:space="preserve"> </w:t>
      </w:r>
      <w:r>
        <w:rPr>
          <w:rFonts w:ascii="Times New Roman"/>
        </w:rPr>
        <w:t>℃</w:t>
      </w:r>
      <w:r w:rsidR="00A42510">
        <w:rPr>
          <w:rFonts w:ascii="Times New Roman" w:hint="eastAsia"/>
        </w:rPr>
        <w:t xml:space="preserve"> </w:t>
      </w:r>
      <w:r>
        <w:rPr>
          <w:rFonts w:ascii="Times New Roman"/>
        </w:rPr>
        <w:t>±</w:t>
      </w:r>
      <w:r w:rsidR="00A42510">
        <w:rPr>
          <w:rFonts w:ascii="Times New Roman" w:hint="eastAsia"/>
        </w:rPr>
        <w:t xml:space="preserve"> </w:t>
      </w:r>
      <w:r>
        <w:rPr>
          <w:rFonts w:ascii="Times New Roman"/>
        </w:rPr>
        <w:t>2</w:t>
      </w:r>
      <w:r>
        <w:rPr>
          <w:rFonts w:ascii="Times New Roman" w:hint="eastAsia"/>
        </w:rPr>
        <w:t xml:space="preserve"> </w:t>
      </w:r>
      <w:r>
        <w:rPr>
          <w:rFonts w:ascii="Times New Roman"/>
        </w:rPr>
        <w:t>℃</w:t>
      </w:r>
      <w:r>
        <w:rPr>
          <w:rFonts w:ascii="Times New Roman"/>
        </w:rPr>
        <w:t>。将准备好的测试试片（</w:t>
      </w:r>
      <w:r>
        <w:rPr>
          <w:rFonts w:ascii="Times New Roman"/>
        </w:rPr>
        <w:t>A.4.2</w:t>
      </w:r>
      <w:r>
        <w:rPr>
          <w:rFonts w:ascii="Times New Roman"/>
        </w:rPr>
        <w:t>）称量后（称准至</w:t>
      </w:r>
      <w:r>
        <w:rPr>
          <w:rFonts w:ascii="Times New Roman"/>
        </w:rPr>
        <w:t>0.001</w:t>
      </w:r>
      <w:r>
        <w:rPr>
          <w:rFonts w:ascii="Times New Roman" w:hint="eastAsia"/>
        </w:rPr>
        <w:t xml:space="preserve"> </w:t>
      </w:r>
      <w:r>
        <w:rPr>
          <w:rFonts w:ascii="Times New Roman"/>
        </w:rPr>
        <w:t>g</w:t>
      </w:r>
      <w:r>
        <w:rPr>
          <w:rFonts w:ascii="Times New Roman"/>
        </w:rPr>
        <w:t>），夹在摆洗机的摆洗架上，使其保持垂直状态，每个样品需用六个烧杯，每个</w:t>
      </w:r>
      <w:r>
        <w:rPr>
          <w:rFonts w:ascii="Times New Roman"/>
        </w:rPr>
        <w:lastRenderedPageBreak/>
        <w:t>烧杯内吊置一片试片。用秒表计时，使油污部分完全浸泡</w:t>
      </w:r>
      <w:r>
        <w:rPr>
          <w:rFonts w:ascii="Times New Roman"/>
        </w:rPr>
        <w:t>10</w:t>
      </w:r>
      <w:r>
        <w:rPr>
          <w:rFonts w:ascii="Times New Roman" w:hint="eastAsia"/>
        </w:rPr>
        <w:t xml:space="preserve"> </w:t>
      </w:r>
      <w:r>
        <w:rPr>
          <w:rFonts w:ascii="Times New Roman"/>
        </w:rPr>
        <w:t>min</w:t>
      </w:r>
      <w:r>
        <w:rPr>
          <w:rFonts w:ascii="Times New Roman"/>
        </w:rPr>
        <w:t>，摆洗</w:t>
      </w:r>
      <w:r>
        <w:rPr>
          <w:rFonts w:ascii="Times New Roman"/>
        </w:rPr>
        <w:t>5</w:t>
      </w:r>
      <w:r>
        <w:rPr>
          <w:rFonts w:ascii="Times New Roman" w:hint="eastAsia"/>
        </w:rPr>
        <w:t xml:space="preserve"> </w:t>
      </w:r>
      <w:r>
        <w:rPr>
          <w:rFonts w:ascii="Times New Roman"/>
        </w:rPr>
        <w:t>min</w:t>
      </w:r>
      <w:r>
        <w:rPr>
          <w:rFonts w:ascii="Times New Roman"/>
        </w:rPr>
        <w:t>。然后清洗试样烧杯，各倒入</w:t>
      </w:r>
      <w:r>
        <w:rPr>
          <w:rFonts w:ascii="Times New Roman"/>
        </w:rPr>
        <w:t>210</w:t>
      </w:r>
      <w:r>
        <w:rPr>
          <w:rFonts w:ascii="Times New Roman" w:hint="eastAsia"/>
        </w:rPr>
        <w:t xml:space="preserve"> </w:t>
      </w:r>
      <w:r>
        <w:rPr>
          <w:rFonts w:ascii="Times New Roman"/>
        </w:rPr>
        <w:t>mL</w:t>
      </w:r>
      <w:r>
        <w:rPr>
          <w:rFonts w:ascii="Times New Roman"/>
        </w:rPr>
        <w:t>水（</w:t>
      </w:r>
      <w:r>
        <w:rPr>
          <w:rFonts w:ascii="Times New Roman"/>
        </w:rPr>
        <w:t>35</w:t>
      </w:r>
      <w:r>
        <w:rPr>
          <w:rFonts w:ascii="Times New Roman" w:hint="eastAsia"/>
        </w:rPr>
        <w:t xml:space="preserve"> </w:t>
      </w:r>
      <w:r>
        <w:rPr>
          <w:rFonts w:ascii="Times New Roman"/>
        </w:rPr>
        <w:t>℃</w:t>
      </w:r>
      <w:r w:rsidR="00A42510">
        <w:rPr>
          <w:rFonts w:ascii="Times New Roman" w:hint="eastAsia"/>
        </w:rPr>
        <w:t xml:space="preserve"> </w:t>
      </w:r>
      <w:r>
        <w:rPr>
          <w:rFonts w:ascii="Times New Roman"/>
        </w:rPr>
        <w:t>±</w:t>
      </w:r>
      <w:r w:rsidR="00A42510">
        <w:rPr>
          <w:rFonts w:ascii="Times New Roman" w:hint="eastAsia"/>
        </w:rPr>
        <w:t xml:space="preserve"> </w:t>
      </w:r>
      <w:r>
        <w:rPr>
          <w:rFonts w:ascii="Times New Roman"/>
        </w:rPr>
        <w:t>2</w:t>
      </w:r>
      <w:r>
        <w:rPr>
          <w:rFonts w:ascii="Times New Roman" w:hint="eastAsia"/>
        </w:rPr>
        <w:t xml:space="preserve"> </w:t>
      </w:r>
      <w:r>
        <w:rPr>
          <w:rFonts w:ascii="Times New Roman"/>
        </w:rPr>
        <w:t>℃</w:t>
      </w:r>
      <w:r>
        <w:rPr>
          <w:rFonts w:ascii="Times New Roman"/>
        </w:rPr>
        <w:t>），摆洗</w:t>
      </w:r>
      <w:r>
        <w:rPr>
          <w:rFonts w:ascii="Times New Roman"/>
        </w:rPr>
        <w:t>30</w:t>
      </w:r>
      <w:r>
        <w:rPr>
          <w:rFonts w:ascii="Times New Roman" w:hint="eastAsia"/>
        </w:rPr>
        <w:t xml:space="preserve"> </w:t>
      </w:r>
      <w:r>
        <w:rPr>
          <w:rFonts w:ascii="Times New Roman"/>
        </w:rPr>
        <w:t>s</w:t>
      </w:r>
      <w:r>
        <w:rPr>
          <w:rFonts w:ascii="Times New Roman"/>
        </w:rPr>
        <w:t>。取下试片放入托盘，于</w:t>
      </w:r>
      <w:r>
        <w:rPr>
          <w:rFonts w:ascii="Times New Roman"/>
        </w:rPr>
        <w:t>120</w:t>
      </w:r>
      <w:r>
        <w:rPr>
          <w:rFonts w:ascii="Times New Roman" w:hint="eastAsia"/>
        </w:rPr>
        <w:t xml:space="preserve"> </w:t>
      </w:r>
      <w:r>
        <w:rPr>
          <w:rFonts w:ascii="Times New Roman"/>
        </w:rPr>
        <w:t>℃</w:t>
      </w:r>
      <w:r w:rsidR="00A42510">
        <w:rPr>
          <w:rFonts w:ascii="Times New Roman" w:hint="eastAsia"/>
        </w:rPr>
        <w:t xml:space="preserve"> </w:t>
      </w:r>
      <w:r>
        <w:rPr>
          <w:rFonts w:ascii="Times New Roman"/>
        </w:rPr>
        <w:t>±</w:t>
      </w:r>
      <w:r w:rsidR="00A42510">
        <w:rPr>
          <w:rFonts w:ascii="Times New Roman" w:hint="eastAsia"/>
        </w:rPr>
        <w:t xml:space="preserve"> </w:t>
      </w:r>
      <w:r>
        <w:rPr>
          <w:rFonts w:ascii="Times New Roman"/>
        </w:rPr>
        <w:t>2</w:t>
      </w:r>
      <w:r>
        <w:rPr>
          <w:rFonts w:ascii="Times New Roman" w:hint="eastAsia"/>
        </w:rPr>
        <w:t xml:space="preserve"> </w:t>
      </w:r>
      <w:r>
        <w:rPr>
          <w:rFonts w:ascii="Times New Roman"/>
        </w:rPr>
        <w:t>℃</w:t>
      </w:r>
      <w:r>
        <w:rPr>
          <w:rFonts w:ascii="Times New Roman"/>
        </w:rPr>
        <w:t>烘箱中干燥</w:t>
      </w:r>
      <w:r>
        <w:rPr>
          <w:rFonts w:ascii="Times New Roman"/>
        </w:rPr>
        <w:t>45</w:t>
      </w:r>
      <w:r>
        <w:rPr>
          <w:rFonts w:ascii="Times New Roman" w:hint="eastAsia"/>
        </w:rPr>
        <w:t xml:space="preserve"> </w:t>
      </w:r>
      <w:r>
        <w:rPr>
          <w:rFonts w:ascii="Times New Roman"/>
        </w:rPr>
        <w:t>min</w:t>
      </w:r>
      <w:r>
        <w:rPr>
          <w:rFonts w:ascii="Times New Roman"/>
        </w:rPr>
        <w:t>，再于干燥器中冷却</w:t>
      </w:r>
      <w:r>
        <w:rPr>
          <w:rFonts w:ascii="Times New Roman"/>
        </w:rPr>
        <w:t>30</w:t>
      </w:r>
      <w:r>
        <w:rPr>
          <w:rFonts w:ascii="Times New Roman" w:hint="eastAsia"/>
        </w:rPr>
        <w:t xml:space="preserve"> </w:t>
      </w:r>
      <w:r>
        <w:rPr>
          <w:rFonts w:ascii="Times New Roman"/>
        </w:rPr>
        <w:t>min</w:t>
      </w:r>
      <w:r>
        <w:rPr>
          <w:rFonts w:ascii="Times New Roman"/>
        </w:rPr>
        <w:t>后称量（称准至</w:t>
      </w:r>
      <w:r>
        <w:rPr>
          <w:rFonts w:ascii="Times New Roman"/>
        </w:rPr>
        <w:t>0.001</w:t>
      </w:r>
      <w:r>
        <w:rPr>
          <w:rFonts w:ascii="Times New Roman" w:hint="eastAsia"/>
        </w:rPr>
        <w:t xml:space="preserve"> </w:t>
      </w:r>
      <w:r>
        <w:rPr>
          <w:rFonts w:ascii="Times New Roman"/>
        </w:rPr>
        <w:t>g</w:t>
      </w:r>
      <w:r>
        <w:rPr>
          <w:rFonts w:ascii="Times New Roman"/>
        </w:rPr>
        <w:t>），计算去污力。</w:t>
      </w:r>
    </w:p>
    <w:p w14:paraId="138AEFEC" w14:textId="77777777" w:rsidR="001F1281" w:rsidRDefault="00000000">
      <w:pPr>
        <w:pStyle w:val="af5"/>
        <w:ind w:firstLineChars="0" w:firstLine="420"/>
        <w:rPr>
          <w:rFonts w:ascii="Times New Roman"/>
          <w:sz w:val="18"/>
          <w:szCs w:val="18"/>
        </w:rPr>
      </w:pPr>
      <w:r>
        <w:rPr>
          <w:rFonts w:ascii="Times New Roman"/>
          <w:sz w:val="18"/>
          <w:szCs w:val="18"/>
        </w:rPr>
        <w:t>注：同一时间制备的污片从称量到摆洗全部过程在</w:t>
      </w:r>
      <w:r>
        <w:rPr>
          <w:rFonts w:ascii="Times New Roman"/>
          <w:sz w:val="18"/>
          <w:szCs w:val="18"/>
        </w:rPr>
        <w:t>2</w:t>
      </w:r>
      <w:r>
        <w:rPr>
          <w:rFonts w:ascii="Times New Roman" w:hint="eastAsia"/>
          <w:sz w:val="18"/>
          <w:szCs w:val="18"/>
        </w:rPr>
        <w:t xml:space="preserve"> </w:t>
      </w:r>
      <w:r>
        <w:rPr>
          <w:rFonts w:ascii="Times New Roman"/>
          <w:sz w:val="18"/>
          <w:szCs w:val="18"/>
        </w:rPr>
        <w:t>h</w:t>
      </w:r>
      <w:r>
        <w:rPr>
          <w:rFonts w:ascii="Times New Roman"/>
          <w:sz w:val="18"/>
          <w:szCs w:val="18"/>
        </w:rPr>
        <w:t>内完成。</w:t>
      </w:r>
    </w:p>
    <w:p w14:paraId="5422EDCD" w14:textId="77777777" w:rsidR="001F1281" w:rsidRDefault="00000000">
      <w:pPr>
        <w:autoSpaceDE/>
        <w:autoSpaceDN/>
        <w:snapToGrid w:val="0"/>
        <w:spacing w:beforeLines="100" w:before="312" w:afterLines="100" w:after="312"/>
        <w:jc w:val="both"/>
        <w:rPr>
          <w:rFonts w:ascii="Times New Roman" w:eastAsia="黑体"/>
          <w:kern w:val="2"/>
          <w:sz w:val="21"/>
          <w:szCs w:val="21"/>
        </w:rPr>
      </w:pPr>
      <w:r>
        <w:rPr>
          <w:rFonts w:ascii="Times New Roman" w:eastAsia="黑体"/>
          <w:kern w:val="2"/>
          <w:sz w:val="21"/>
          <w:szCs w:val="21"/>
        </w:rPr>
        <w:t xml:space="preserve">A.4.4 </w:t>
      </w:r>
      <w:r>
        <w:rPr>
          <w:rFonts w:ascii="Times New Roman" w:eastAsia="黑体"/>
          <w:kern w:val="2"/>
          <w:sz w:val="21"/>
          <w:szCs w:val="21"/>
        </w:rPr>
        <w:t>结果计算</w:t>
      </w:r>
    </w:p>
    <w:p w14:paraId="5B09ACBC" w14:textId="33D07C6C" w:rsidR="001F1281" w:rsidRDefault="00000000">
      <w:pPr>
        <w:pStyle w:val="af5"/>
        <w:ind w:firstLine="420"/>
        <w:rPr>
          <w:rFonts w:ascii="Times New Roman"/>
        </w:rPr>
      </w:pPr>
      <w:r>
        <w:rPr>
          <w:rFonts w:ascii="Times New Roman"/>
        </w:rPr>
        <w:t>去污力</w:t>
      </w:r>
      <w:r w:rsidR="00A42510">
        <w:rPr>
          <w:rFonts w:ascii="Times New Roman" w:hint="eastAsia"/>
        </w:rPr>
        <w:t>（</w:t>
      </w:r>
      <w:r w:rsidR="00A42510">
        <w:rPr>
          <w:rFonts w:ascii="Times New Roman"/>
          <w:i/>
        </w:rPr>
        <w:t>f</w:t>
      </w:r>
      <w:r w:rsidR="00A42510">
        <w:rPr>
          <w:rFonts w:ascii="Times New Roman" w:hint="eastAsia"/>
          <w:iCs/>
        </w:rPr>
        <w:t>）</w:t>
      </w:r>
      <w:r>
        <w:rPr>
          <w:rFonts w:ascii="Times New Roman"/>
        </w:rPr>
        <w:t>为洗去油污的质量分数，按式（</w:t>
      </w:r>
      <w:r>
        <w:rPr>
          <w:rFonts w:ascii="Times New Roman"/>
        </w:rPr>
        <w:t>A.1</w:t>
      </w:r>
      <w:r>
        <w:rPr>
          <w:rFonts w:ascii="Times New Roman"/>
        </w:rPr>
        <w:t>）计算：</w:t>
      </w:r>
    </w:p>
    <w:p w14:paraId="1D348B48" w14:textId="77777777" w:rsidR="001F1281" w:rsidRDefault="00000000">
      <w:pPr>
        <w:ind w:firstLineChars="800" w:firstLine="1680"/>
        <w:jc w:val="both"/>
        <w:outlineLvl w:val="0"/>
        <w:rPr>
          <w:rFonts w:ascii="Times New Roman"/>
          <w:sz w:val="21"/>
          <w:lang w:val="it-IT"/>
        </w:rPr>
      </w:pPr>
      <w:r>
        <w:rPr>
          <w:rFonts w:ascii="Times New Roman"/>
          <w:position w:val="-30"/>
          <w:sz w:val="21"/>
        </w:rPr>
        <w:object w:dxaOrig="2040" w:dyaOrig="700" w14:anchorId="039CD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i1025" type="#_x0000_t75" style="width:102pt;height:34.8pt;mso-wrap-style:square;mso-position-horizontal-relative:page;mso-position-vertical-relative:page" o:ole="">
            <v:imagedata r:id="rId27" o:title=""/>
          </v:shape>
          <o:OLEObject Type="Embed" ProgID="Equation.3" ShapeID="Picture 7" DrawAspect="Content" ObjectID="_1819462082" r:id="rId28"/>
        </w:object>
      </w:r>
      <w:r>
        <w:rPr>
          <w:rFonts w:ascii="Times New Roman"/>
          <w:sz w:val="21"/>
          <w:lang w:val="it-IT"/>
        </w:rPr>
        <w:t>……………………………………………………………</w:t>
      </w:r>
      <w:r>
        <w:rPr>
          <w:rFonts w:ascii="Times New Roman"/>
          <w:sz w:val="21"/>
          <w:lang w:val="it-IT"/>
        </w:rPr>
        <w:t>（</w:t>
      </w:r>
      <w:r>
        <w:rPr>
          <w:rFonts w:ascii="Times New Roman"/>
          <w:sz w:val="21"/>
          <w:lang w:val="it-IT"/>
        </w:rPr>
        <w:t>A.1</w:t>
      </w:r>
      <w:r>
        <w:rPr>
          <w:rFonts w:ascii="Times New Roman"/>
          <w:sz w:val="21"/>
          <w:lang w:val="it-IT"/>
        </w:rPr>
        <w:t>）</w:t>
      </w:r>
    </w:p>
    <w:p w14:paraId="03CFFA9D" w14:textId="77777777" w:rsidR="001F1281" w:rsidRDefault="00000000">
      <w:pPr>
        <w:ind w:firstLine="420"/>
        <w:outlineLvl w:val="0"/>
        <w:rPr>
          <w:rFonts w:ascii="Times New Roman"/>
          <w:sz w:val="21"/>
        </w:rPr>
      </w:pPr>
      <w:r>
        <w:rPr>
          <w:rFonts w:ascii="Times New Roman"/>
          <w:sz w:val="21"/>
        </w:rPr>
        <w:t>式中：</w:t>
      </w:r>
    </w:p>
    <w:p w14:paraId="6A956801" w14:textId="494F4521" w:rsidR="00A42510" w:rsidRPr="00A42510" w:rsidRDefault="00A42510">
      <w:pPr>
        <w:ind w:firstLine="420"/>
        <w:outlineLvl w:val="0"/>
        <w:rPr>
          <w:rFonts w:ascii="Times New Roman"/>
          <w:sz w:val="21"/>
        </w:rPr>
      </w:pPr>
      <w:r w:rsidRPr="003C5541">
        <w:rPr>
          <w:rFonts w:ascii="Times New Roman"/>
          <w:i/>
          <w:iCs/>
          <w:sz w:val="21"/>
        </w:rPr>
        <w:t>f</w:t>
      </w:r>
      <w:r>
        <w:rPr>
          <w:rFonts w:ascii="Times New Roman" w:hint="eastAsia"/>
          <w:sz w:val="21"/>
        </w:rPr>
        <w:t>——</w:t>
      </w:r>
      <w:r w:rsidRPr="00A42510">
        <w:rPr>
          <w:rFonts w:ascii="Times New Roman" w:hint="eastAsia"/>
          <w:sz w:val="21"/>
        </w:rPr>
        <w:t>洗去油污的质量分数</w:t>
      </w:r>
      <w:r>
        <w:rPr>
          <w:rFonts w:ascii="Times New Roman" w:hint="eastAsia"/>
          <w:sz w:val="21"/>
        </w:rPr>
        <w:t>，以百分数（</w:t>
      </w:r>
      <w:r>
        <w:rPr>
          <w:rFonts w:ascii="Times New Roman" w:hint="eastAsia"/>
          <w:sz w:val="21"/>
        </w:rPr>
        <w:t>%</w:t>
      </w:r>
      <w:r>
        <w:rPr>
          <w:rFonts w:ascii="Times New Roman" w:hint="eastAsia"/>
          <w:sz w:val="21"/>
        </w:rPr>
        <w:t>）表示；</w:t>
      </w:r>
    </w:p>
    <w:p w14:paraId="5CCE0804" w14:textId="52FECF29" w:rsidR="001F1281" w:rsidRDefault="00000000">
      <w:pPr>
        <w:ind w:firstLine="420"/>
        <w:outlineLvl w:val="0"/>
        <w:rPr>
          <w:rFonts w:ascii="Times New Roman"/>
          <w:sz w:val="21"/>
        </w:rPr>
      </w:pPr>
      <w:r w:rsidRPr="003C5541">
        <w:rPr>
          <w:rFonts w:ascii="Times New Roman"/>
          <w:i/>
          <w:iCs/>
          <w:sz w:val="21"/>
        </w:rPr>
        <w:t>m</w:t>
      </w:r>
      <w:r>
        <w:rPr>
          <w:rFonts w:ascii="Times New Roman"/>
          <w:sz w:val="21"/>
          <w:vertAlign w:val="subscript"/>
        </w:rPr>
        <w:t>0</w:t>
      </w:r>
      <w:r>
        <w:rPr>
          <w:rFonts w:ascii="Times New Roman"/>
          <w:sz w:val="21"/>
        </w:rPr>
        <w:t>——</w:t>
      </w:r>
      <w:r>
        <w:rPr>
          <w:rFonts w:ascii="Times New Roman"/>
          <w:sz w:val="21"/>
        </w:rPr>
        <w:t>试片的质量，</w:t>
      </w:r>
      <w:r w:rsidR="00A42510">
        <w:rPr>
          <w:rFonts w:ascii="Times New Roman" w:hint="eastAsia"/>
          <w:sz w:val="21"/>
        </w:rPr>
        <w:t>单位为克（</w:t>
      </w:r>
      <w:r>
        <w:rPr>
          <w:rFonts w:ascii="Times New Roman"/>
          <w:sz w:val="21"/>
        </w:rPr>
        <w:t>g</w:t>
      </w:r>
      <w:r w:rsidR="00A42510">
        <w:rPr>
          <w:rFonts w:ascii="Times New Roman" w:hint="eastAsia"/>
          <w:sz w:val="21"/>
        </w:rPr>
        <w:t>）</w:t>
      </w:r>
      <w:r>
        <w:rPr>
          <w:rFonts w:ascii="Times New Roman"/>
          <w:sz w:val="21"/>
        </w:rPr>
        <w:t>；</w:t>
      </w:r>
    </w:p>
    <w:p w14:paraId="67165705" w14:textId="6041F7ED" w:rsidR="001F1281" w:rsidRDefault="00000000">
      <w:pPr>
        <w:ind w:firstLine="420"/>
        <w:outlineLvl w:val="0"/>
        <w:rPr>
          <w:rFonts w:ascii="Times New Roman"/>
          <w:sz w:val="21"/>
        </w:rPr>
      </w:pPr>
      <w:r w:rsidRPr="003C5541">
        <w:rPr>
          <w:rFonts w:ascii="Times New Roman"/>
          <w:i/>
          <w:iCs/>
          <w:sz w:val="21"/>
        </w:rPr>
        <w:t>m</w:t>
      </w:r>
      <w:r>
        <w:rPr>
          <w:rFonts w:ascii="Times New Roman"/>
          <w:sz w:val="21"/>
          <w:vertAlign w:val="subscript"/>
        </w:rPr>
        <w:t>1</w:t>
      </w:r>
      <w:r>
        <w:rPr>
          <w:rFonts w:ascii="Times New Roman"/>
          <w:sz w:val="21"/>
        </w:rPr>
        <w:t>——</w:t>
      </w:r>
      <w:r>
        <w:rPr>
          <w:rFonts w:ascii="Times New Roman"/>
          <w:sz w:val="21"/>
        </w:rPr>
        <w:t>污片洗前的质量，</w:t>
      </w:r>
      <w:r w:rsidR="00A42510">
        <w:rPr>
          <w:rFonts w:ascii="Times New Roman" w:hint="eastAsia"/>
          <w:sz w:val="21"/>
        </w:rPr>
        <w:t>单位为克（</w:t>
      </w:r>
      <w:r w:rsidR="00A42510">
        <w:rPr>
          <w:rFonts w:ascii="Times New Roman"/>
          <w:sz w:val="21"/>
        </w:rPr>
        <w:t>g</w:t>
      </w:r>
      <w:r w:rsidR="00A42510">
        <w:rPr>
          <w:rFonts w:ascii="Times New Roman" w:hint="eastAsia"/>
          <w:sz w:val="21"/>
        </w:rPr>
        <w:t>）</w:t>
      </w:r>
      <w:r>
        <w:rPr>
          <w:rFonts w:ascii="Times New Roman"/>
          <w:sz w:val="21"/>
        </w:rPr>
        <w:t>；</w:t>
      </w:r>
    </w:p>
    <w:p w14:paraId="5F15454A" w14:textId="5DD11DE1" w:rsidR="001F1281" w:rsidRDefault="00000000">
      <w:pPr>
        <w:ind w:firstLine="420"/>
        <w:outlineLvl w:val="0"/>
        <w:rPr>
          <w:rFonts w:ascii="Times New Roman"/>
          <w:sz w:val="21"/>
        </w:rPr>
      </w:pPr>
      <w:r w:rsidRPr="003C5541">
        <w:rPr>
          <w:rFonts w:ascii="Times New Roman"/>
          <w:i/>
          <w:iCs/>
          <w:sz w:val="21"/>
        </w:rPr>
        <w:t>m</w:t>
      </w:r>
      <w:r>
        <w:rPr>
          <w:rFonts w:ascii="Times New Roman"/>
          <w:sz w:val="21"/>
          <w:vertAlign w:val="subscript"/>
        </w:rPr>
        <w:t>2</w:t>
      </w:r>
      <w:r>
        <w:rPr>
          <w:rFonts w:ascii="Times New Roman"/>
          <w:sz w:val="21"/>
        </w:rPr>
        <w:t>——</w:t>
      </w:r>
      <w:r>
        <w:rPr>
          <w:rFonts w:ascii="Times New Roman"/>
          <w:sz w:val="21"/>
        </w:rPr>
        <w:t>污片洗后的质量，</w:t>
      </w:r>
      <w:r w:rsidR="00A42510">
        <w:rPr>
          <w:rFonts w:ascii="Times New Roman" w:hint="eastAsia"/>
          <w:sz w:val="21"/>
        </w:rPr>
        <w:t>单位为克（</w:t>
      </w:r>
      <w:r w:rsidR="00A42510">
        <w:rPr>
          <w:rFonts w:ascii="Times New Roman"/>
          <w:sz w:val="21"/>
        </w:rPr>
        <w:t>g</w:t>
      </w:r>
      <w:r w:rsidR="00A42510">
        <w:rPr>
          <w:rFonts w:ascii="Times New Roman" w:hint="eastAsia"/>
          <w:sz w:val="21"/>
        </w:rPr>
        <w:t>）</w:t>
      </w:r>
      <w:r>
        <w:rPr>
          <w:rFonts w:ascii="Times New Roman"/>
          <w:sz w:val="21"/>
        </w:rPr>
        <w:t>。</w:t>
      </w:r>
    </w:p>
    <w:p w14:paraId="4E1005FE" w14:textId="77777777" w:rsidR="001F1281" w:rsidRDefault="00000000">
      <w:pPr>
        <w:widowControl/>
        <w:ind w:firstLineChars="200" w:firstLine="420"/>
        <w:textAlignment w:val="bottom"/>
        <w:rPr>
          <w:rFonts w:ascii="Times New Roman"/>
          <w:sz w:val="21"/>
        </w:rPr>
      </w:pPr>
      <w:r>
        <w:rPr>
          <w:rFonts w:ascii="Times New Roman"/>
          <w:sz w:val="21"/>
        </w:rPr>
        <w:t>参考附录</w:t>
      </w:r>
      <w:r>
        <w:rPr>
          <w:rFonts w:ascii="Times New Roman"/>
          <w:sz w:val="21"/>
        </w:rPr>
        <w:t>B</w:t>
      </w:r>
      <w:r>
        <w:rPr>
          <w:rFonts w:ascii="Times New Roman"/>
          <w:sz w:val="21"/>
        </w:rPr>
        <w:t>格鲁布斯</w:t>
      </w:r>
      <w:r>
        <w:rPr>
          <w:rFonts w:ascii="Times New Roman"/>
          <w:sz w:val="21"/>
        </w:rPr>
        <w:t>(Grubbs)</w:t>
      </w:r>
      <w:r>
        <w:rPr>
          <w:rFonts w:ascii="Times New Roman"/>
          <w:sz w:val="21"/>
        </w:rPr>
        <w:t>法剔除可疑数据，但至少保留四个数据，取保留数据的算术平均值作为去污力的结果。</w:t>
      </w:r>
    </w:p>
    <w:p w14:paraId="57C2C082" w14:textId="77777777" w:rsidR="001F1281" w:rsidRDefault="00000000">
      <w:pPr>
        <w:autoSpaceDE/>
        <w:autoSpaceDN/>
        <w:snapToGrid w:val="0"/>
        <w:spacing w:beforeLines="100" w:before="312" w:afterLines="100" w:after="312"/>
        <w:jc w:val="both"/>
        <w:rPr>
          <w:rFonts w:ascii="Times New Roman" w:eastAsia="黑体"/>
          <w:kern w:val="2"/>
          <w:sz w:val="21"/>
          <w:szCs w:val="21"/>
        </w:rPr>
      </w:pPr>
      <w:r>
        <w:rPr>
          <w:rFonts w:ascii="Times New Roman" w:eastAsia="黑体"/>
          <w:kern w:val="2"/>
          <w:sz w:val="21"/>
          <w:szCs w:val="21"/>
        </w:rPr>
        <w:t xml:space="preserve">A.4.5 </w:t>
      </w:r>
      <w:r>
        <w:rPr>
          <w:rFonts w:ascii="Times New Roman" w:eastAsia="黑体"/>
          <w:kern w:val="2"/>
          <w:sz w:val="21"/>
          <w:szCs w:val="21"/>
        </w:rPr>
        <w:t>精密度</w:t>
      </w:r>
    </w:p>
    <w:p w14:paraId="65600FE5" w14:textId="77777777" w:rsidR="001F1281" w:rsidRDefault="00000000">
      <w:pPr>
        <w:pStyle w:val="af5"/>
        <w:ind w:firstLine="420"/>
        <w:rPr>
          <w:rFonts w:ascii="Times New Roman"/>
        </w:rPr>
      </w:pPr>
      <w:r>
        <w:rPr>
          <w:rFonts w:ascii="Times New Roman"/>
        </w:rPr>
        <w:t>在重复条件下获得的两次独立测试结果的绝对差值不大于</w:t>
      </w:r>
      <w:r>
        <w:rPr>
          <w:rFonts w:ascii="Times New Roman"/>
        </w:rPr>
        <w:t>3</w:t>
      </w:r>
      <w:r>
        <w:rPr>
          <w:rFonts w:ascii="Times New Roman" w:hint="eastAsia"/>
        </w:rPr>
        <w:t xml:space="preserve"> </w:t>
      </w:r>
      <w:r>
        <w:rPr>
          <w:rFonts w:ascii="Times New Roman"/>
        </w:rPr>
        <w:t>%</w:t>
      </w:r>
      <w:r>
        <w:rPr>
          <w:rFonts w:ascii="Times New Roman"/>
        </w:rPr>
        <w:t>，以大于</w:t>
      </w:r>
      <w:r>
        <w:rPr>
          <w:rFonts w:ascii="Times New Roman"/>
        </w:rPr>
        <w:t>3%</w:t>
      </w:r>
      <w:r>
        <w:rPr>
          <w:rFonts w:ascii="Times New Roman"/>
        </w:rPr>
        <w:t>的情况不超过</w:t>
      </w:r>
      <w:r>
        <w:rPr>
          <w:rFonts w:ascii="Times New Roman"/>
        </w:rPr>
        <w:t>5</w:t>
      </w:r>
      <w:r>
        <w:rPr>
          <w:rFonts w:ascii="Times New Roman" w:hint="eastAsia"/>
        </w:rPr>
        <w:t xml:space="preserve"> </w:t>
      </w:r>
      <w:r>
        <w:rPr>
          <w:rFonts w:ascii="Times New Roman"/>
        </w:rPr>
        <w:t>%</w:t>
      </w:r>
      <w:r>
        <w:rPr>
          <w:rFonts w:ascii="Times New Roman"/>
        </w:rPr>
        <w:t>为前提。</w:t>
      </w:r>
    </w:p>
    <w:p w14:paraId="314EA7C6" w14:textId="77777777" w:rsidR="001F1281" w:rsidRDefault="001F1281">
      <w:pPr>
        <w:pStyle w:val="af5"/>
        <w:ind w:firstLineChars="0" w:firstLine="0"/>
        <w:jc w:val="center"/>
        <w:rPr>
          <w:rFonts w:ascii="Times New Roman"/>
        </w:rPr>
      </w:pPr>
    </w:p>
    <w:p w14:paraId="318719C4" w14:textId="77777777" w:rsidR="001F1281" w:rsidRDefault="00000000">
      <w:pPr>
        <w:pStyle w:val="af5"/>
        <w:ind w:firstLineChars="0" w:firstLine="0"/>
        <w:jc w:val="center"/>
        <w:rPr>
          <w:rFonts w:ascii="Times New Roman"/>
        </w:rPr>
      </w:pPr>
      <w:r>
        <w:rPr>
          <w:rFonts w:ascii="Times New Roman"/>
        </w:rPr>
        <w:br w:type="page"/>
      </w:r>
      <w:r>
        <w:rPr>
          <w:rFonts w:ascii="Times New Roman"/>
        </w:rPr>
        <w:lastRenderedPageBreak/>
        <w:t>附录</w:t>
      </w:r>
      <w:r>
        <w:rPr>
          <w:rFonts w:ascii="Times New Roman"/>
        </w:rPr>
        <w:t>B</w:t>
      </w:r>
    </w:p>
    <w:p w14:paraId="26F44EF1" w14:textId="77777777" w:rsidR="001F1281" w:rsidRDefault="00000000">
      <w:pPr>
        <w:pStyle w:val="af5"/>
        <w:ind w:firstLineChars="0" w:firstLine="0"/>
        <w:jc w:val="center"/>
        <w:rPr>
          <w:rFonts w:ascii="Times New Roman"/>
        </w:rPr>
      </w:pPr>
      <w:r>
        <w:rPr>
          <w:rFonts w:ascii="Times New Roman"/>
        </w:rPr>
        <w:t>（资料性附录）</w:t>
      </w:r>
    </w:p>
    <w:p w14:paraId="05854C1F" w14:textId="77777777" w:rsidR="001F1281" w:rsidRDefault="00000000">
      <w:pPr>
        <w:pStyle w:val="af5"/>
        <w:ind w:firstLineChars="0" w:firstLine="0"/>
        <w:jc w:val="center"/>
        <w:rPr>
          <w:rFonts w:ascii="Times New Roman"/>
        </w:rPr>
      </w:pPr>
      <w:r>
        <w:rPr>
          <w:rFonts w:ascii="Times New Roman"/>
        </w:rPr>
        <w:t>格鲁布斯</w:t>
      </w:r>
      <w:r>
        <w:rPr>
          <w:rFonts w:ascii="Times New Roman"/>
        </w:rPr>
        <w:t>(Grubbs)</w:t>
      </w:r>
      <w:r>
        <w:rPr>
          <w:rFonts w:ascii="Times New Roman"/>
        </w:rPr>
        <w:t>法</w:t>
      </w:r>
    </w:p>
    <w:p w14:paraId="65C5E932" w14:textId="77777777" w:rsidR="001F1281" w:rsidRDefault="001F1281">
      <w:pPr>
        <w:pStyle w:val="af5"/>
        <w:ind w:firstLineChars="0" w:firstLine="0"/>
        <w:jc w:val="center"/>
        <w:rPr>
          <w:rFonts w:ascii="Times New Roman"/>
        </w:rPr>
      </w:pPr>
    </w:p>
    <w:p w14:paraId="74901C3F" w14:textId="77777777" w:rsidR="001F1281" w:rsidRDefault="00000000">
      <w:pPr>
        <w:autoSpaceDE/>
        <w:autoSpaceDN/>
        <w:snapToGrid w:val="0"/>
        <w:spacing w:beforeLines="100" w:before="312" w:afterLines="100" w:after="312"/>
        <w:jc w:val="both"/>
        <w:rPr>
          <w:rFonts w:ascii="Times New Roman" w:eastAsia="黑体"/>
          <w:kern w:val="2"/>
          <w:sz w:val="21"/>
          <w:szCs w:val="21"/>
        </w:rPr>
      </w:pPr>
      <w:r>
        <w:rPr>
          <w:rFonts w:ascii="Times New Roman" w:eastAsia="黑体"/>
          <w:kern w:val="2"/>
          <w:sz w:val="21"/>
          <w:szCs w:val="21"/>
        </w:rPr>
        <w:t xml:space="preserve">B.1 </w:t>
      </w:r>
      <w:r>
        <w:rPr>
          <w:rFonts w:ascii="Times New Roman" w:eastAsia="黑体"/>
          <w:kern w:val="2"/>
          <w:sz w:val="21"/>
          <w:szCs w:val="21"/>
        </w:rPr>
        <w:t>数据排列</w:t>
      </w:r>
    </w:p>
    <w:p w14:paraId="57988B1B" w14:textId="77777777" w:rsidR="001F1281" w:rsidRDefault="00000000">
      <w:pPr>
        <w:ind w:firstLineChars="200" w:firstLine="420"/>
        <w:rPr>
          <w:rFonts w:ascii="Times New Roman"/>
          <w:sz w:val="21"/>
          <w:szCs w:val="21"/>
        </w:rPr>
      </w:pPr>
      <w:r>
        <w:rPr>
          <w:rFonts w:ascii="Times New Roman"/>
          <w:sz w:val="21"/>
          <w:szCs w:val="21"/>
        </w:rPr>
        <w:t>将</w:t>
      </w:r>
      <w:r>
        <w:rPr>
          <w:rFonts w:ascii="Times New Roman"/>
          <w:sz w:val="21"/>
          <w:szCs w:val="21"/>
        </w:rPr>
        <w:t>n</w:t>
      </w:r>
      <w:r>
        <w:rPr>
          <w:rFonts w:ascii="Times New Roman"/>
          <w:sz w:val="21"/>
          <w:szCs w:val="21"/>
        </w:rPr>
        <w:t>个数据从小到大排成一列，即</w:t>
      </w:r>
      <w:r>
        <w:rPr>
          <w:rFonts w:ascii="Times New Roman"/>
          <w:sz w:val="21"/>
          <w:szCs w:val="21"/>
        </w:rPr>
        <w:t>x</w:t>
      </w:r>
      <w:r>
        <w:rPr>
          <w:rFonts w:ascii="Times New Roman"/>
          <w:sz w:val="21"/>
          <w:szCs w:val="21"/>
          <w:vertAlign w:val="subscript"/>
        </w:rPr>
        <w:t>1</w:t>
      </w:r>
      <w:r>
        <w:rPr>
          <w:rFonts w:ascii="Times New Roman"/>
          <w:sz w:val="21"/>
          <w:szCs w:val="21"/>
        </w:rPr>
        <w:t>，</w:t>
      </w:r>
      <w:r>
        <w:rPr>
          <w:rFonts w:ascii="Times New Roman"/>
          <w:sz w:val="21"/>
          <w:szCs w:val="21"/>
        </w:rPr>
        <w:t>x</w:t>
      </w:r>
      <w:r>
        <w:rPr>
          <w:rFonts w:ascii="Times New Roman"/>
          <w:sz w:val="21"/>
          <w:szCs w:val="21"/>
          <w:vertAlign w:val="subscript"/>
        </w:rPr>
        <w:t>2</w:t>
      </w:r>
      <w:r>
        <w:rPr>
          <w:rFonts w:ascii="Times New Roman"/>
          <w:sz w:val="21"/>
          <w:szCs w:val="21"/>
        </w:rPr>
        <w:t>，</w:t>
      </w:r>
      <w:r>
        <w:rPr>
          <w:rFonts w:ascii="Times New Roman"/>
          <w:sz w:val="21"/>
          <w:szCs w:val="21"/>
        </w:rPr>
        <w:t>x</w:t>
      </w:r>
      <w:r>
        <w:rPr>
          <w:rFonts w:ascii="Times New Roman"/>
          <w:sz w:val="21"/>
          <w:szCs w:val="21"/>
          <w:vertAlign w:val="subscript"/>
        </w:rPr>
        <w:t>3</w:t>
      </w:r>
      <w:r>
        <w:rPr>
          <w:rFonts w:ascii="Times New Roman"/>
          <w:sz w:val="21"/>
          <w:szCs w:val="21"/>
        </w:rPr>
        <w:t>，</w:t>
      </w:r>
      <w:r>
        <w:rPr>
          <w:rFonts w:ascii="Times New Roman"/>
          <w:sz w:val="21"/>
          <w:szCs w:val="21"/>
        </w:rPr>
        <w:t>…</w:t>
      </w:r>
      <w:r>
        <w:rPr>
          <w:rFonts w:ascii="Times New Roman"/>
          <w:sz w:val="21"/>
          <w:szCs w:val="21"/>
        </w:rPr>
        <w:t>，</w:t>
      </w:r>
      <w:r>
        <w:rPr>
          <w:rFonts w:ascii="Times New Roman"/>
          <w:sz w:val="21"/>
          <w:szCs w:val="21"/>
        </w:rPr>
        <w:t>x</w:t>
      </w:r>
      <w:r>
        <w:rPr>
          <w:rFonts w:ascii="Times New Roman"/>
          <w:sz w:val="21"/>
          <w:szCs w:val="21"/>
          <w:vertAlign w:val="subscript"/>
        </w:rPr>
        <w:t>n-1</w:t>
      </w:r>
      <w:r>
        <w:rPr>
          <w:rFonts w:ascii="Times New Roman"/>
          <w:sz w:val="21"/>
          <w:szCs w:val="21"/>
        </w:rPr>
        <w:t>，</w:t>
      </w:r>
      <w:r>
        <w:rPr>
          <w:rFonts w:ascii="Times New Roman"/>
          <w:sz w:val="21"/>
          <w:szCs w:val="21"/>
        </w:rPr>
        <w:t>x</w:t>
      </w:r>
      <w:r>
        <w:rPr>
          <w:rFonts w:ascii="Times New Roman"/>
          <w:sz w:val="21"/>
          <w:szCs w:val="21"/>
          <w:vertAlign w:val="subscript"/>
        </w:rPr>
        <w:t>n</w:t>
      </w:r>
      <w:r>
        <w:rPr>
          <w:rFonts w:ascii="Times New Roman"/>
          <w:sz w:val="21"/>
          <w:szCs w:val="21"/>
        </w:rPr>
        <w:t>。</w:t>
      </w:r>
    </w:p>
    <w:p w14:paraId="121D6C25" w14:textId="77777777" w:rsidR="001F1281" w:rsidRDefault="00000000">
      <w:pPr>
        <w:autoSpaceDE/>
        <w:autoSpaceDN/>
        <w:snapToGrid w:val="0"/>
        <w:spacing w:beforeLines="100" w:before="312" w:afterLines="100" w:after="312"/>
        <w:jc w:val="both"/>
        <w:rPr>
          <w:rFonts w:ascii="Times New Roman" w:eastAsia="黑体"/>
          <w:kern w:val="2"/>
          <w:sz w:val="21"/>
          <w:szCs w:val="21"/>
        </w:rPr>
      </w:pPr>
      <w:r>
        <w:rPr>
          <w:rFonts w:ascii="Times New Roman" w:eastAsia="黑体"/>
          <w:kern w:val="2"/>
          <w:sz w:val="21"/>
          <w:szCs w:val="21"/>
        </w:rPr>
        <w:t xml:space="preserve">B.2 </w:t>
      </w:r>
      <w:r>
        <w:rPr>
          <w:rFonts w:ascii="Times New Roman" w:eastAsia="黑体"/>
          <w:kern w:val="2"/>
          <w:sz w:val="21"/>
          <w:szCs w:val="21"/>
        </w:rPr>
        <w:t>计算平均值</w:t>
      </w:r>
    </w:p>
    <w:p w14:paraId="0DCA790C" w14:textId="77777777" w:rsidR="001F1281" w:rsidRDefault="00000000">
      <w:pPr>
        <w:ind w:firstLineChars="650" w:firstLine="1365"/>
        <w:rPr>
          <w:rFonts w:ascii="Times New Roman"/>
          <w:sz w:val="21"/>
          <w:szCs w:val="21"/>
        </w:rPr>
      </w:pPr>
      <w:r>
        <w:rPr>
          <w:rFonts w:ascii="Times New Roman"/>
          <w:position w:val="-28"/>
          <w:sz w:val="21"/>
          <w:szCs w:val="21"/>
        </w:rPr>
        <w:object w:dxaOrig="1240" w:dyaOrig="680" w14:anchorId="3360B116">
          <v:shape id="Picture 8" o:spid="_x0000_i1026" type="#_x0000_t75" style="width:60.6pt;height:28.2pt;mso-wrap-style:square;mso-position-horizontal-relative:page;mso-position-vertical-relative:page" o:ole="">
            <v:imagedata r:id="rId29" o:title=""/>
          </v:shape>
          <o:OLEObject Type="Embed" ProgID="Equation.3" ShapeID="Picture 8" DrawAspect="Content" ObjectID="_1819462083" r:id="rId30"/>
        </w:object>
      </w:r>
    </w:p>
    <w:p w14:paraId="2B927E47" w14:textId="77777777" w:rsidR="001F1281" w:rsidRDefault="00000000">
      <w:pPr>
        <w:autoSpaceDE/>
        <w:autoSpaceDN/>
        <w:snapToGrid w:val="0"/>
        <w:spacing w:beforeLines="100" w:before="312" w:afterLines="100" w:after="312"/>
        <w:jc w:val="both"/>
        <w:rPr>
          <w:rFonts w:ascii="Times New Roman" w:eastAsia="黑体"/>
          <w:kern w:val="2"/>
          <w:sz w:val="21"/>
          <w:szCs w:val="21"/>
        </w:rPr>
      </w:pPr>
      <w:r>
        <w:rPr>
          <w:rFonts w:ascii="Times New Roman" w:eastAsia="黑体"/>
          <w:kern w:val="2"/>
          <w:sz w:val="21"/>
          <w:szCs w:val="21"/>
        </w:rPr>
        <w:t xml:space="preserve">B.3 </w:t>
      </w:r>
      <w:r>
        <w:rPr>
          <w:rFonts w:ascii="Times New Roman" w:eastAsia="黑体"/>
          <w:kern w:val="2"/>
          <w:sz w:val="21"/>
          <w:szCs w:val="21"/>
        </w:rPr>
        <w:t>计算标准偏差</w:t>
      </w:r>
    </w:p>
    <w:p w14:paraId="2E03371F" w14:textId="77777777" w:rsidR="001F1281" w:rsidRDefault="00000000">
      <w:pPr>
        <w:ind w:firstLineChars="650" w:firstLine="1365"/>
        <w:rPr>
          <w:rFonts w:ascii="Times New Roman"/>
          <w:sz w:val="21"/>
          <w:szCs w:val="21"/>
        </w:rPr>
      </w:pPr>
      <w:r>
        <w:rPr>
          <w:rFonts w:ascii="Times New Roman"/>
          <w:position w:val="-26"/>
          <w:sz w:val="21"/>
          <w:szCs w:val="21"/>
        </w:rPr>
        <w:object w:dxaOrig="1842" w:dyaOrig="920" w14:anchorId="1F7672FC">
          <v:shape id="Picture 9" o:spid="_x0000_i1027" type="#_x0000_t75" style="width:135.6pt;height:37.2pt;mso-wrap-style:square;mso-position-horizontal-relative:page;mso-position-vertical-relative:page" o:ole="">
            <v:imagedata r:id="rId31" o:title=""/>
          </v:shape>
          <o:OLEObject Type="Embed" ProgID="Equation.3" ShapeID="Picture 9" DrawAspect="Content" ObjectID="_1819462084" r:id="rId32"/>
        </w:object>
      </w:r>
    </w:p>
    <w:p w14:paraId="4C66651F" w14:textId="77777777" w:rsidR="001F1281" w:rsidRDefault="00000000">
      <w:pPr>
        <w:autoSpaceDE/>
        <w:autoSpaceDN/>
        <w:snapToGrid w:val="0"/>
        <w:spacing w:beforeLines="100" w:before="312" w:afterLines="100" w:after="312"/>
        <w:jc w:val="both"/>
        <w:rPr>
          <w:rFonts w:ascii="Times New Roman" w:eastAsia="黑体"/>
          <w:kern w:val="2"/>
          <w:sz w:val="21"/>
          <w:szCs w:val="21"/>
        </w:rPr>
      </w:pPr>
      <w:r>
        <w:rPr>
          <w:rFonts w:ascii="Times New Roman" w:eastAsia="黑体"/>
          <w:kern w:val="2"/>
          <w:sz w:val="21"/>
          <w:szCs w:val="21"/>
        </w:rPr>
        <w:t xml:space="preserve">B.4 </w:t>
      </w:r>
      <w:r>
        <w:rPr>
          <w:rFonts w:ascii="Times New Roman" w:eastAsia="黑体"/>
          <w:kern w:val="2"/>
          <w:sz w:val="21"/>
          <w:szCs w:val="21"/>
        </w:rPr>
        <w:t>判断可疑值</w:t>
      </w:r>
    </w:p>
    <w:p w14:paraId="0F422D55" w14:textId="77777777" w:rsidR="001F1281" w:rsidRDefault="00000000">
      <w:pPr>
        <w:ind w:firstLineChars="200" w:firstLine="420"/>
        <w:rPr>
          <w:rFonts w:ascii="Times New Roman"/>
          <w:sz w:val="21"/>
          <w:szCs w:val="21"/>
        </w:rPr>
      </w:pPr>
      <w:r>
        <w:rPr>
          <w:rFonts w:ascii="Times New Roman"/>
          <w:sz w:val="21"/>
          <w:szCs w:val="21"/>
        </w:rPr>
        <w:t>计算统计量</w:t>
      </w:r>
      <w:r>
        <w:rPr>
          <w:rFonts w:ascii="Times New Roman"/>
          <w:sz w:val="21"/>
          <w:szCs w:val="21"/>
        </w:rPr>
        <w:t>T</w:t>
      </w:r>
      <w:r>
        <w:rPr>
          <w:rFonts w:ascii="Times New Roman"/>
          <w:sz w:val="21"/>
          <w:szCs w:val="21"/>
        </w:rPr>
        <w:t>，判断可疑值是否异常。</w:t>
      </w:r>
    </w:p>
    <w:p w14:paraId="78D1CBE6" w14:textId="77777777" w:rsidR="001F1281" w:rsidRDefault="00000000">
      <w:pPr>
        <w:ind w:firstLineChars="650" w:firstLine="1365"/>
        <w:rPr>
          <w:rFonts w:ascii="Times New Roman"/>
          <w:sz w:val="21"/>
          <w:szCs w:val="21"/>
        </w:rPr>
      </w:pPr>
      <w:r>
        <w:rPr>
          <w:rFonts w:ascii="Times New Roman"/>
          <w:position w:val="-24"/>
          <w:sz w:val="21"/>
          <w:szCs w:val="21"/>
        </w:rPr>
        <w:object w:dxaOrig="1200" w:dyaOrig="740" w14:anchorId="1E25E6CB">
          <v:shape id="Picture 10" o:spid="_x0000_i1028" type="#_x0000_t75" style="width:58.8pt;height:30.6pt;mso-wrap-style:square;mso-position-horizontal-relative:page;mso-position-vertical-relative:page" o:ole="">
            <v:imagedata r:id="rId33" o:title=""/>
          </v:shape>
          <o:OLEObject Type="Embed" ProgID="Equation.3" ShapeID="Picture 10" DrawAspect="Content" ObjectID="_1819462085" r:id="rId34"/>
        </w:object>
      </w:r>
    </w:p>
    <w:p w14:paraId="23883556" w14:textId="77777777" w:rsidR="001F1281" w:rsidRDefault="00000000">
      <w:pPr>
        <w:ind w:firstLineChars="200" w:firstLine="420"/>
        <w:rPr>
          <w:rFonts w:ascii="Times New Roman"/>
          <w:sz w:val="21"/>
          <w:szCs w:val="21"/>
        </w:rPr>
      </w:pPr>
      <w:r>
        <w:rPr>
          <w:rFonts w:ascii="Times New Roman"/>
          <w:sz w:val="21"/>
          <w:szCs w:val="21"/>
        </w:rPr>
        <w:t>若</w:t>
      </w:r>
      <w:r>
        <w:rPr>
          <w:rFonts w:ascii="Times New Roman"/>
          <w:sz w:val="21"/>
          <w:szCs w:val="21"/>
        </w:rPr>
        <w:t>T</w:t>
      </w:r>
      <w:r>
        <w:rPr>
          <w:rFonts w:ascii="Times New Roman"/>
          <w:sz w:val="21"/>
          <w:szCs w:val="21"/>
        </w:rPr>
        <w:t>值大于舍弃临界值</w:t>
      </w:r>
      <w:r>
        <w:rPr>
          <w:rFonts w:ascii="Times New Roman"/>
          <w:sz w:val="21"/>
          <w:szCs w:val="21"/>
        </w:rPr>
        <w:t>T</w:t>
      </w:r>
      <w:r>
        <w:rPr>
          <w:rFonts w:ascii="Times New Roman"/>
          <w:sz w:val="21"/>
          <w:szCs w:val="21"/>
          <w:vertAlign w:val="subscript"/>
        </w:rPr>
        <w:t>α/2</w:t>
      </w:r>
      <w:r>
        <w:rPr>
          <w:rFonts w:ascii="Times New Roman"/>
          <w:sz w:val="21"/>
          <w:szCs w:val="21"/>
          <w:vertAlign w:val="subscript"/>
        </w:rPr>
        <w:t>，</w:t>
      </w:r>
      <w:r>
        <w:rPr>
          <w:rFonts w:ascii="Times New Roman"/>
          <w:sz w:val="21"/>
          <w:szCs w:val="21"/>
          <w:vertAlign w:val="subscript"/>
        </w:rPr>
        <w:t>n</w:t>
      </w:r>
      <w:r>
        <w:rPr>
          <w:rFonts w:ascii="Times New Roman"/>
          <w:sz w:val="21"/>
          <w:szCs w:val="21"/>
        </w:rPr>
        <w:t>= T</w:t>
      </w:r>
      <w:r>
        <w:rPr>
          <w:rFonts w:ascii="Times New Roman"/>
          <w:sz w:val="21"/>
          <w:szCs w:val="21"/>
          <w:vertAlign w:val="subscript"/>
        </w:rPr>
        <w:t>0.025</w:t>
      </w:r>
      <w:r>
        <w:rPr>
          <w:rFonts w:ascii="Times New Roman"/>
          <w:sz w:val="21"/>
          <w:szCs w:val="21"/>
          <w:vertAlign w:val="subscript"/>
        </w:rPr>
        <w:t>，</w:t>
      </w:r>
      <w:r>
        <w:rPr>
          <w:rFonts w:ascii="Times New Roman"/>
          <w:sz w:val="21"/>
          <w:szCs w:val="21"/>
          <w:vertAlign w:val="subscript"/>
        </w:rPr>
        <w:t>n</w:t>
      </w:r>
      <w:r>
        <w:rPr>
          <w:rFonts w:ascii="Times New Roman"/>
          <w:sz w:val="21"/>
          <w:szCs w:val="21"/>
        </w:rPr>
        <w:t>，则舍弃</w:t>
      </w:r>
      <w:r>
        <w:rPr>
          <w:rFonts w:ascii="Times New Roman"/>
          <w:sz w:val="21"/>
          <w:szCs w:val="21"/>
        </w:rPr>
        <w:t>X</w:t>
      </w:r>
      <w:r>
        <w:rPr>
          <w:rFonts w:ascii="Times New Roman"/>
          <w:sz w:val="21"/>
          <w:szCs w:val="21"/>
          <w:vertAlign w:val="subscript"/>
        </w:rPr>
        <w:t>i</w:t>
      </w:r>
      <w:r>
        <w:rPr>
          <w:rFonts w:ascii="Times New Roman"/>
          <w:sz w:val="21"/>
          <w:szCs w:val="21"/>
        </w:rPr>
        <w:t>，危险率</w:t>
      </w:r>
      <w:r>
        <w:rPr>
          <w:rFonts w:ascii="Times New Roman"/>
          <w:sz w:val="21"/>
          <w:szCs w:val="21"/>
        </w:rPr>
        <w:t>α</w:t>
      </w:r>
      <w:r>
        <w:rPr>
          <w:rFonts w:ascii="Times New Roman"/>
          <w:sz w:val="21"/>
          <w:szCs w:val="21"/>
        </w:rPr>
        <w:t>为</w:t>
      </w:r>
      <w:r>
        <w:rPr>
          <w:rFonts w:ascii="Times New Roman"/>
          <w:sz w:val="21"/>
          <w:szCs w:val="21"/>
        </w:rPr>
        <w:t>5%</w:t>
      </w:r>
      <w:r>
        <w:rPr>
          <w:rFonts w:ascii="Times New Roman"/>
          <w:sz w:val="21"/>
          <w:szCs w:val="21"/>
        </w:rPr>
        <w:t>。</w:t>
      </w:r>
    </w:p>
    <w:p w14:paraId="3B72E49B" w14:textId="77777777" w:rsidR="001F1281" w:rsidRDefault="00000000">
      <w:pPr>
        <w:ind w:firstLineChars="200" w:firstLine="420"/>
        <w:rPr>
          <w:rFonts w:ascii="Times New Roman"/>
          <w:sz w:val="21"/>
          <w:szCs w:val="21"/>
        </w:rPr>
      </w:pPr>
      <w:r>
        <w:rPr>
          <w:rFonts w:ascii="Times New Roman"/>
          <w:sz w:val="21"/>
          <w:szCs w:val="21"/>
        </w:rPr>
        <w:t>其中：</w:t>
      </w:r>
    </w:p>
    <w:p w14:paraId="41B8E946" w14:textId="77777777" w:rsidR="001F1281" w:rsidRDefault="00000000">
      <w:pPr>
        <w:ind w:firstLineChars="200" w:firstLine="420"/>
        <w:rPr>
          <w:rFonts w:ascii="Times New Roman"/>
          <w:sz w:val="21"/>
          <w:szCs w:val="21"/>
        </w:rPr>
      </w:pPr>
      <w:r>
        <w:rPr>
          <w:rFonts w:ascii="Times New Roman"/>
          <w:sz w:val="21"/>
          <w:szCs w:val="21"/>
        </w:rPr>
        <w:t>T</w:t>
      </w:r>
      <w:r>
        <w:rPr>
          <w:rFonts w:ascii="Times New Roman"/>
          <w:sz w:val="21"/>
          <w:szCs w:val="21"/>
          <w:vertAlign w:val="subscript"/>
        </w:rPr>
        <w:t>α/2</w:t>
      </w:r>
      <w:r>
        <w:rPr>
          <w:rFonts w:ascii="Times New Roman"/>
          <w:sz w:val="21"/>
          <w:szCs w:val="21"/>
          <w:vertAlign w:val="subscript"/>
        </w:rPr>
        <w:t>，</w:t>
      </w:r>
      <w:r>
        <w:rPr>
          <w:rFonts w:ascii="Times New Roman"/>
          <w:sz w:val="21"/>
          <w:szCs w:val="21"/>
          <w:vertAlign w:val="subscript"/>
        </w:rPr>
        <w:t>4</w:t>
      </w:r>
      <w:r>
        <w:rPr>
          <w:rFonts w:ascii="Times New Roman"/>
          <w:sz w:val="21"/>
          <w:szCs w:val="21"/>
        </w:rPr>
        <w:t>= T</w:t>
      </w:r>
      <w:r>
        <w:rPr>
          <w:rFonts w:ascii="Times New Roman"/>
          <w:sz w:val="21"/>
          <w:szCs w:val="21"/>
          <w:vertAlign w:val="subscript"/>
        </w:rPr>
        <w:t>0.025</w:t>
      </w:r>
      <w:r>
        <w:rPr>
          <w:rFonts w:ascii="Times New Roman"/>
          <w:sz w:val="21"/>
          <w:szCs w:val="21"/>
          <w:vertAlign w:val="subscript"/>
        </w:rPr>
        <w:t>，</w:t>
      </w:r>
      <w:r>
        <w:rPr>
          <w:rFonts w:ascii="Times New Roman"/>
          <w:sz w:val="21"/>
          <w:szCs w:val="21"/>
          <w:vertAlign w:val="subscript"/>
        </w:rPr>
        <w:t>4</w:t>
      </w:r>
      <w:r>
        <w:rPr>
          <w:rFonts w:ascii="Times New Roman"/>
          <w:sz w:val="21"/>
          <w:szCs w:val="21"/>
        </w:rPr>
        <w:t>=1.481</w:t>
      </w:r>
      <w:r>
        <w:rPr>
          <w:rFonts w:ascii="Times New Roman"/>
          <w:sz w:val="21"/>
          <w:szCs w:val="21"/>
        </w:rPr>
        <w:t>；</w:t>
      </w:r>
    </w:p>
    <w:p w14:paraId="6DD9E989" w14:textId="77777777" w:rsidR="001F1281" w:rsidRDefault="00000000">
      <w:pPr>
        <w:ind w:firstLineChars="200" w:firstLine="420"/>
        <w:rPr>
          <w:rFonts w:ascii="Times New Roman"/>
          <w:sz w:val="21"/>
          <w:szCs w:val="21"/>
        </w:rPr>
      </w:pPr>
      <w:r>
        <w:rPr>
          <w:rFonts w:ascii="Times New Roman"/>
          <w:sz w:val="21"/>
          <w:szCs w:val="21"/>
        </w:rPr>
        <w:t>T</w:t>
      </w:r>
      <w:r>
        <w:rPr>
          <w:rFonts w:ascii="Times New Roman"/>
          <w:sz w:val="21"/>
          <w:szCs w:val="21"/>
          <w:vertAlign w:val="subscript"/>
        </w:rPr>
        <w:t>α/2</w:t>
      </w:r>
      <w:r>
        <w:rPr>
          <w:rFonts w:ascii="Times New Roman"/>
          <w:sz w:val="21"/>
          <w:szCs w:val="21"/>
          <w:vertAlign w:val="subscript"/>
        </w:rPr>
        <w:t>，</w:t>
      </w:r>
      <w:r>
        <w:rPr>
          <w:rFonts w:ascii="Times New Roman"/>
          <w:sz w:val="21"/>
          <w:szCs w:val="21"/>
          <w:vertAlign w:val="subscript"/>
        </w:rPr>
        <w:t>5</w:t>
      </w:r>
      <w:r>
        <w:rPr>
          <w:rFonts w:ascii="Times New Roman"/>
          <w:sz w:val="21"/>
          <w:szCs w:val="21"/>
        </w:rPr>
        <w:t>= T</w:t>
      </w:r>
      <w:r>
        <w:rPr>
          <w:rFonts w:ascii="Times New Roman"/>
          <w:sz w:val="21"/>
          <w:szCs w:val="21"/>
          <w:vertAlign w:val="subscript"/>
        </w:rPr>
        <w:t>0.025</w:t>
      </w:r>
      <w:r>
        <w:rPr>
          <w:rFonts w:ascii="Times New Roman"/>
          <w:sz w:val="21"/>
          <w:szCs w:val="21"/>
          <w:vertAlign w:val="subscript"/>
        </w:rPr>
        <w:t>，</w:t>
      </w:r>
      <w:r>
        <w:rPr>
          <w:rFonts w:ascii="Times New Roman"/>
          <w:sz w:val="21"/>
          <w:szCs w:val="21"/>
          <w:vertAlign w:val="subscript"/>
        </w:rPr>
        <w:t>5</w:t>
      </w:r>
      <w:r>
        <w:rPr>
          <w:rFonts w:ascii="Times New Roman"/>
          <w:sz w:val="21"/>
          <w:szCs w:val="21"/>
        </w:rPr>
        <w:t>=1.715</w:t>
      </w:r>
      <w:r>
        <w:rPr>
          <w:rFonts w:ascii="Times New Roman"/>
          <w:sz w:val="21"/>
          <w:szCs w:val="21"/>
        </w:rPr>
        <w:t>；</w:t>
      </w:r>
    </w:p>
    <w:p w14:paraId="5BE11511" w14:textId="77777777" w:rsidR="001F1281" w:rsidRDefault="00000000">
      <w:pPr>
        <w:ind w:firstLineChars="200" w:firstLine="420"/>
        <w:rPr>
          <w:rFonts w:ascii="Times New Roman"/>
          <w:sz w:val="21"/>
          <w:szCs w:val="21"/>
        </w:rPr>
      </w:pPr>
      <w:r>
        <w:rPr>
          <w:rFonts w:ascii="Times New Roman"/>
          <w:sz w:val="21"/>
          <w:szCs w:val="21"/>
        </w:rPr>
        <w:t>T</w:t>
      </w:r>
      <w:r>
        <w:rPr>
          <w:rFonts w:ascii="Times New Roman"/>
          <w:sz w:val="21"/>
          <w:szCs w:val="21"/>
          <w:vertAlign w:val="subscript"/>
        </w:rPr>
        <w:t>α/2</w:t>
      </w:r>
      <w:r>
        <w:rPr>
          <w:rFonts w:ascii="Times New Roman"/>
          <w:sz w:val="21"/>
          <w:szCs w:val="21"/>
          <w:vertAlign w:val="subscript"/>
        </w:rPr>
        <w:t>，</w:t>
      </w:r>
      <w:r>
        <w:rPr>
          <w:rFonts w:ascii="Times New Roman"/>
          <w:sz w:val="21"/>
          <w:szCs w:val="21"/>
          <w:vertAlign w:val="subscript"/>
        </w:rPr>
        <w:t>6</w:t>
      </w:r>
      <w:r>
        <w:rPr>
          <w:rFonts w:ascii="Times New Roman"/>
          <w:sz w:val="21"/>
          <w:szCs w:val="21"/>
        </w:rPr>
        <w:t>= T</w:t>
      </w:r>
      <w:r>
        <w:rPr>
          <w:rFonts w:ascii="Times New Roman"/>
          <w:sz w:val="21"/>
          <w:szCs w:val="21"/>
          <w:vertAlign w:val="subscript"/>
        </w:rPr>
        <w:t>0.025</w:t>
      </w:r>
      <w:r>
        <w:rPr>
          <w:rFonts w:ascii="Times New Roman"/>
          <w:sz w:val="21"/>
          <w:szCs w:val="21"/>
          <w:vertAlign w:val="subscript"/>
        </w:rPr>
        <w:t>，</w:t>
      </w:r>
      <w:r>
        <w:rPr>
          <w:rFonts w:ascii="Times New Roman"/>
          <w:sz w:val="21"/>
          <w:szCs w:val="21"/>
          <w:vertAlign w:val="subscript"/>
        </w:rPr>
        <w:t>6</w:t>
      </w:r>
      <w:r>
        <w:rPr>
          <w:rFonts w:ascii="Times New Roman"/>
          <w:sz w:val="21"/>
          <w:szCs w:val="21"/>
        </w:rPr>
        <w:t>=1.887</w:t>
      </w:r>
    </w:p>
    <w:p w14:paraId="64F22762" w14:textId="77777777" w:rsidR="001F1281" w:rsidRDefault="001F1281">
      <w:pPr>
        <w:pStyle w:val="af5"/>
        <w:ind w:firstLineChars="0" w:firstLine="0"/>
        <w:jc w:val="center"/>
        <w:rPr>
          <w:rFonts w:ascii="Times New Roman"/>
          <w:b/>
          <w:szCs w:val="21"/>
        </w:rPr>
      </w:pPr>
    </w:p>
    <w:p w14:paraId="38DDBE42" w14:textId="5B1028AD" w:rsidR="001F1281" w:rsidRDefault="00E04C89">
      <w:pPr>
        <w:pStyle w:val="af5"/>
        <w:ind w:firstLineChars="0" w:firstLine="0"/>
        <w:jc w:val="center"/>
        <w:rPr>
          <w:rFonts w:ascii="Times New Roman"/>
          <w:b/>
          <w:szCs w:val="21"/>
        </w:rPr>
      </w:pPr>
      <w:r>
        <w:rPr>
          <w:rFonts w:ascii="Times New Roman"/>
          <w:b/>
          <w:noProof/>
          <w:szCs w:val="21"/>
        </w:rPr>
        <mc:AlternateContent>
          <mc:Choice Requires="wps">
            <w:drawing>
              <wp:anchor distT="0" distB="0" distL="114300" distR="114300" simplePos="0" relativeHeight="251649536" behindDoc="0" locked="0" layoutInCell="1" allowOverlap="1" wp14:anchorId="2F13CAE5" wp14:editId="1A7D7C24">
                <wp:simplePos x="0" y="0"/>
                <wp:positionH relativeFrom="column">
                  <wp:posOffset>2253615</wp:posOffset>
                </wp:positionH>
                <wp:positionV relativeFrom="paragraph">
                  <wp:posOffset>108585</wp:posOffset>
                </wp:positionV>
                <wp:extent cx="1173480" cy="0"/>
                <wp:effectExtent l="20320" t="22860" r="15875" b="15240"/>
                <wp:wrapNone/>
                <wp:docPr id="513724124" name="Line 10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3480" cy="0"/>
                        </a:xfrm>
                        <a:prstGeom prst="line">
                          <a:avLst/>
                        </a:prstGeom>
                        <a:noFill/>
                        <a:ln w="2857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E71A4D" id="Line 1000"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45pt,8.55pt" to="269.8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" strokeweight="2.25pt"/>
            </w:pict>
          </mc:Fallback>
        </mc:AlternateContent>
      </w:r>
    </w:p>
    <w:p w14:paraId="2DD8B3C8" w14:textId="77777777" w:rsidR="002E043B" w:rsidRDefault="002E043B">
      <w:pPr>
        <w:pStyle w:val="af5"/>
        <w:ind w:firstLineChars="0" w:firstLine="0"/>
        <w:jc w:val="center"/>
        <w:rPr>
          <w:rFonts w:ascii="Times New Roman"/>
          <w:b/>
          <w:szCs w:val="21"/>
        </w:rPr>
      </w:pPr>
    </w:p>
    <w:sectPr w:rsidR="002E043B">
      <w:footerReference w:type="even" r:id="rId35"/>
      <w:footerReference w:type="default" r:id="rId36"/>
      <w:pgSz w:w="11907" w:h="16839"/>
      <w:pgMar w:top="1418" w:right="1134" w:bottom="1134" w:left="1418" w:header="1134" w:footer="851"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958A2" w14:textId="77777777" w:rsidR="00FB7848" w:rsidRDefault="00FB7848">
      <w:r>
        <w:separator/>
      </w:r>
    </w:p>
  </w:endnote>
  <w:endnote w:type="continuationSeparator" w:id="0">
    <w:p w14:paraId="21133A65" w14:textId="77777777" w:rsidR="00FB7848" w:rsidRDefault="00FB7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432CF" w14:textId="77777777" w:rsidR="001F1281" w:rsidRDefault="00000000">
    <w:pPr>
      <w:pStyle w:val="afa"/>
      <w:rPr>
        <w:rStyle w:val="af2"/>
      </w:rPr>
    </w:pPr>
    <w:r>
      <w:fldChar w:fldCharType="begin"/>
    </w:r>
    <w:r>
      <w:rPr>
        <w:rStyle w:val="af2"/>
      </w:rPr>
      <w:instrText xml:space="preserve">PAGE  </w:instrText>
    </w:r>
    <w:r>
      <w:fldChar w:fldCharType="separate"/>
    </w:r>
    <w:r>
      <w:rPr>
        <w:rStyle w:val="af2"/>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DED52" w14:textId="77777777" w:rsidR="001F1281" w:rsidRDefault="00000000">
    <w:pPr>
      <w:pStyle w:val="affe"/>
      <w:rPr>
        <w:rStyle w:val="af2"/>
      </w:rPr>
    </w:pPr>
    <w:r>
      <w:fldChar w:fldCharType="begin"/>
    </w:r>
    <w:r>
      <w:rPr>
        <w:rStyle w:val="af2"/>
      </w:rPr>
      <w:instrText xml:space="preserve">PAGE  </w:instrText>
    </w:r>
    <w:r>
      <w:fldChar w:fldCharType="separate"/>
    </w:r>
    <w:r>
      <w:rPr>
        <w:rStyle w:val="af2"/>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DE219" w14:textId="77777777" w:rsidR="00FC769B" w:rsidRDefault="00FC769B">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42568" w14:textId="77777777" w:rsidR="001F1281" w:rsidRDefault="00000000">
    <w:pPr>
      <w:pStyle w:val="afa"/>
      <w:rPr>
        <w:rStyle w:val="af2"/>
      </w:rPr>
    </w:pPr>
    <w:r>
      <w:fldChar w:fldCharType="begin"/>
    </w:r>
    <w:r>
      <w:rPr>
        <w:rStyle w:val="af2"/>
      </w:rPr>
      <w:instrText xml:space="preserve">PAGE  </w:instrText>
    </w:r>
    <w:r>
      <w:fldChar w:fldCharType="separate"/>
    </w:r>
    <w:r>
      <w:rPr>
        <w:rStyle w:val="af2"/>
      </w:rPr>
      <w:t>2</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B4DDB" w14:textId="77777777" w:rsidR="001F1281" w:rsidRDefault="00000000">
    <w:pPr>
      <w:pStyle w:val="affe"/>
      <w:rPr>
        <w:rStyle w:val="af2"/>
      </w:rPr>
    </w:pPr>
    <w:r>
      <w:fldChar w:fldCharType="begin"/>
    </w:r>
    <w:r>
      <w:rPr>
        <w:rStyle w:val="af2"/>
      </w:rPr>
      <w:instrText xml:space="preserve">PAGE  </w:instrText>
    </w:r>
    <w:r>
      <w:fldChar w:fldCharType="separate"/>
    </w:r>
    <w:r>
      <w:rPr>
        <w:rStyle w:val="af2"/>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A315E" w14:textId="77777777" w:rsidR="001F1281" w:rsidRDefault="00000000">
    <w:pPr>
      <w:pStyle w:val="afa"/>
      <w:rPr>
        <w:rStyle w:val="af2"/>
      </w:rPr>
    </w:pPr>
    <w:r>
      <w:fldChar w:fldCharType="begin"/>
    </w:r>
    <w:r>
      <w:rPr>
        <w:rStyle w:val="af2"/>
      </w:rPr>
      <w:instrText xml:space="preserve">PAGE  </w:instrText>
    </w:r>
    <w:r>
      <w:fldChar w:fldCharType="separate"/>
    </w:r>
    <w:r>
      <w:rPr>
        <w:rStyle w:val="af2"/>
      </w:rPr>
      <w:t>4</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B3F9E" w14:textId="77777777" w:rsidR="001F1281" w:rsidRDefault="00000000">
    <w:pPr>
      <w:pStyle w:val="affe"/>
      <w:rPr>
        <w:rStyle w:val="af2"/>
      </w:rPr>
    </w:pPr>
    <w:r>
      <w:fldChar w:fldCharType="begin"/>
    </w:r>
    <w:r>
      <w:rPr>
        <w:rStyle w:val="af2"/>
      </w:rPr>
      <w:instrText xml:space="preserve">PAGE  </w:instrText>
    </w:r>
    <w:r>
      <w:fldChar w:fldCharType="separate"/>
    </w:r>
    <w:r>
      <w:rPr>
        <w:rStyle w:val="af2"/>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01892" w14:textId="77777777" w:rsidR="00FB7848" w:rsidRDefault="00FB7848">
      <w:r>
        <w:separator/>
      </w:r>
    </w:p>
  </w:footnote>
  <w:footnote w:type="continuationSeparator" w:id="0">
    <w:p w14:paraId="3B488DCB" w14:textId="77777777" w:rsidR="00FB7848" w:rsidRDefault="00FB7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F10F8" w14:textId="77777777" w:rsidR="001F1281" w:rsidRDefault="00000000">
    <w:pPr>
      <w:pStyle w:val="afd"/>
      <w:tabs>
        <w:tab w:val="clear" w:pos="4154"/>
        <w:tab w:val="clear" w:pos="8306"/>
      </w:tabs>
    </w:pPr>
    <w:r>
      <w:t>GB/T 9983—××××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20C58" w14:textId="77777777" w:rsidR="001F1281" w:rsidRDefault="00000000">
    <w:pPr>
      <w:pStyle w:val="afe"/>
    </w:pPr>
    <w:r>
      <w:t>GB/T 9983—××××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174C8" w14:textId="77777777" w:rsidR="001F1281" w:rsidRDefault="00000000">
    <w:pPr>
      <w:pStyle w:val="aff4"/>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86FAD" w14:textId="77777777" w:rsidR="001F1281" w:rsidRDefault="00000000">
    <w:pPr>
      <w:pStyle w:val="afd"/>
      <w:tabs>
        <w:tab w:val="clear" w:pos="4154"/>
        <w:tab w:val="clear" w:pos="8306"/>
      </w:tabs>
    </w:pPr>
    <w:r>
      <w:rPr>
        <w:rFonts w:hint="eastAsia"/>
      </w:rPr>
      <w:t xml:space="preserve">QB/T </w:t>
    </w:r>
    <w:r>
      <w:rPr>
        <w:rFonts w:hint="eastAsia"/>
      </w:rPr>
      <w:t>××××</w:t>
    </w:r>
    <w:r>
      <w:rPr>
        <w:rFonts w:hint="eastAsia"/>
      </w:rPr>
      <w:t>-</w:t>
    </w:r>
    <w:r>
      <w:rPr>
        <w:rFonts w:hint="eastAsia"/>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DAC3A" w14:textId="17A19E19" w:rsidR="001F1281" w:rsidRDefault="00000000">
    <w:pPr>
      <w:pStyle w:val="afe"/>
      <w:wordWrap w:val="0"/>
    </w:pPr>
    <w:r>
      <w:rPr>
        <w:rFonts w:hint="eastAsia"/>
      </w:rPr>
      <w:t>G</w:t>
    </w:r>
    <w:r>
      <w:t>B</w:t>
    </w:r>
    <w:r>
      <w:rPr>
        <w:rFonts w:hint="eastAsia"/>
      </w:rPr>
      <w:t xml:space="preserve">/T </w:t>
    </w:r>
    <w:r w:rsidR="00FC769B">
      <w:rPr>
        <w:rFonts w:hint="eastAsia"/>
      </w:rPr>
      <w:t>35833</w:t>
    </w:r>
    <w:r w:rsidR="00FC769B">
      <w:rPr>
        <w:rFonts w:hint="eastAsia"/>
      </w:rPr>
      <w:t>—</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00000008"/>
    <w:lvl w:ilvl="0">
      <w:start w:val="1"/>
      <w:numFmt w:val="none"/>
      <w:pStyle w:val="a"/>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15:restartNumberingAfterBreak="0">
    <w:nsid w:val="0000000B"/>
    <w:multiLevelType w:val="multilevel"/>
    <w:tmpl w:val="0000000B"/>
    <w:lvl w:ilvl="0">
      <w:start w:val="6"/>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3"/>
      <w:numFmt w:val="decimal"/>
      <w:pStyle w:val="a0"/>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00000C"/>
    <w:multiLevelType w:val="multilevel"/>
    <w:tmpl w:val="0000000C"/>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1"/>
      <w:suff w:val="nothing"/>
      <w:lvlText w:val="%1%2.%3.%4　"/>
      <w:lvlJc w:val="left"/>
      <w:pPr>
        <w:ind w:left="0" w:firstLine="0"/>
      </w:pPr>
      <w:rPr>
        <w:rFonts w:ascii="黑体" w:eastAsia="黑体" w:hAnsi="Times New Roman" w:hint="eastAsia"/>
        <w:b w:val="0"/>
        <w:i w:val="0"/>
        <w:sz w:val="21"/>
      </w:rPr>
    </w:lvl>
    <w:lvl w:ilvl="4">
      <w:start w:val="1"/>
      <w:numFmt w:val="decimal"/>
      <w:pStyle w:val="a2"/>
      <w:suff w:val="nothing"/>
      <w:lvlText w:val="%1%2.%3.%4.%5　"/>
      <w:lvlJc w:val="left"/>
      <w:pPr>
        <w:ind w:left="0" w:firstLine="0"/>
      </w:pPr>
      <w:rPr>
        <w:rFonts w:ascii="黑体" w:eastAsia="黑体" w:hAnsi="Times New Roman" w:hint="eastAsia"/>
        <w:b w:val="0"/>
        <w:i w:val="0"/>
        <w:sz w:val="21"/>
      </w:rPr>
    </w:lvl>
    <w:lvl w:ilvl="5">
      <w:start w:val="1"/>
      <w:numFmt w:val="decimal"/>
      <w:pStyle w:val="a3"/>
      <w:suff w:val="nothing"/>
      <w:lvlText w:val="%1%2.%3.%4.%5.%6　"/>
      <w:lvlJc w:val="left"/>
      <w:pPr>
        <w:ind w:left="0" w:firstLine="0"/>
      </w:pPr>
      <w:rPr>
        <w:rFonts w:ascii="黑体" w:eastAsia="黑体" w:hAnsi="Times New Roman" w:hint="eastAsia"/>
        <w:b w:val="0"/>
        <w:i w:val="0"/>
        <w:sz w:val="21"/>
      </w:rPr>
    </w:lvl>
    <w:lvl w:ilvl="6">
      <w:start w:val="1"/>
      <w:numFmt w:val="decimal"/>
      <w:pStyle w:val="a4"/>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 w15:restartNumberingAfterBreak="0">
    <w:nsid w:val="00000019"/>
    <w:multiLevelType w:val="multilevel"/>
    <w:tmpl w:val="00000019"/>
    <w:lvl w:ilvl="0">
      <w:start w:val="1"/>
      <w:numFmt w:val="upperLetter"/>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 w15:restartNumberingAfterBreak="0">
    <w:nsid w:val="646260FA"/>
    <w:multiLevelType w:val="multilevel"/>
    <w:tmpl w:val="646260FA"/>
    <w:lvl w:ilvl="0">
      <w:start w:val="1"/>
      <w:numFmt w:val="decimal"/>
      <w:pStyle w:val="a5"/>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 w15:restartNumberingAfterBreak="0">
    <w:nsid w:val="657D3FBC"/>
    <w:multiLevelType w:val="multilevel"/>
    <w:tmpl w:val="657D3FBC"/>
    <w:lvl w:ilvl="0">
      <w:start w:val="1"/>
      <w:numFmt w:val="upperLetter"/>
      <w:pStyle w:val="a6"/>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suff w:val="nothing"/>
      <w:lvlText w:val="%1.%2　"/>
      <w:lvlJc w:val="left"/>
      <w:pPr>
        <w:ind w:left="-4253"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4253" w:firstLine="0"/>
      </w:pPr>
      <w:rPr>
        <w:rFonts w:ascii="黑体" w:eastAsia="黑体" w:hAnsi="Times New Roman" w:hint="eastAsia"/>
        <w:b w:val="0"/>
        <w:i w:val="0"/>
        <w:sz w:val="21"/>
      </w:rPr>
    </w:lvl>
    <w:lvl w:ilvl="3">
      <w:start w:val="1"/>
      <w:numFmt w:val="decimal"/>
      <w:suff w:val="nothing"/>
      <w:lvlText w:val="%1.%2.%3.%4　"/>
      <w:lvlJc w:val="left"/>
      <w:pPr>
        <w:ind w:left="-4253" w:firstLine="0"/>
      </w:pPr>
      <w:rPr>
        <w:rFonts w:ascii="黑体" w:eastAsia="黑体" w:hAnsi="Times New Roman" w:hint="eastAsia"/>
        <w:b w:val="0"/>
        <w:i w:val="0"/>
        <w:sz w:val="21"/>
      </w:rPr>
    </w:lvl>
    <w:lvl w:ilvl="4">
      <w:start w:val="1"/>
      <w:numFmt w:val="decimal"/>
      <w:suff w:val="nothing"/>
      <w:lvlText w:val="%1.%2.%3.%4.%5　"/>
      <w:lvlJc w:val="left"/>
      <w:pPr>
        <w:ind w:left="-4253" w:firstLine="0"/>
      </w:pPr>
      <w:rPr>
        <w:rFonts w:ascii="黑体" w:eastAsia="黑体" w:hAnsi="Times New Roman" w:hint="eastAsia"/>
        <w:b w:val="0"/>
        <w:i w:val="0"/>
        <w:sz w:val="21"/>
      </w:rPr>
    </w:lvl>
    <w:lvl w:ilvl="5">
      <w:start w:val="1"/>
      <w:numFmt w:val="decimal"/>
      <w:suff w:val="nothing"/>
      <w:lvlText w:val="%1.%2.%3.%4.%5.%6　"/>
      <w:lvlJc w:val="left"/>
      <w:pPr>
        <w:ind w:left="-4253" w:firstLine="0"/>
      </w:pPr>
      <w:rPr>
        <w:rFonts w:ascii="黑体" w:eastAsia="黑体" w:hAnsi="Times New Roman" w:hint="eastAsia"/>
        <w:b w:val="0"/>
        <w:i w:val="0"/>
        <w:sz w:val="21"/>
      </w:rPr>
    </w:lvl>
    <w:lvl w:ilvl="6">
      <w:start w:val="1"/>
      <w:numFmt w:val="decimal"/>
      <w:suff w:val="nothing"/>
      <w:lvlText w:val="%1.%2.%3.%4.%5.%6.%7　"/>
      <w:lvlJc w:val="left"/>
      <w:pPr>
        <w:ind w:left="-4253" w:firstLine="0"/>
      </w:pPr>
      <w:rPr>
        <w:rFonts w:ascii="黑体" w:eastAsia="黑体" w:hAnsi="Times New Roman" w:hint="eastAsia"/>
        <w:b w:val="0"/>
        <w:i w:val="0"/>
        <w:sz w:val="21"/>
      </w:rPr>
    </w:lvl>
    <w:lvl w:ilvl="7">
      <w:start w:val="1"/>
      <w:numFmt w:val="decimal"/>
      <w:lvlText w:val="%1.%2.%3.%4.%5.%6.%7.%8"/>
      <w:lvlJc w:val="left"/>
      <w:pPr>
        <w:tabs>
          <w:tab w:val="num" w:pos="141"/>
        </w:tabs>
        <w:ind w:left="141" w:hanging="1418"/>
      </w:pPr>
      <w:rPr>
        <w:rFonts w:hint="eastAsia"/>
      </w:rPr>
    </w:lvl>
    <w:lvl w:ilvl="8">
      <w:start w:val="1"/>
      <w:numFmt w:val="decimal"/>
      <w:lvlText w:val="%1.%2.%3.%4.%5.%6.%7.%8.%9"/>
      <w:lvlJc w:val="left"/>
      <w:pPr>
        <w:tabs>
          <w:tab w:val="num" w:pos="849"/>
        </w:tabs>
        <w:ind w:left="849" w:hanging="1700"/>
      </w:pPr>
      <w:rPr>
        <w:rFonts w:hint="eastAsia"/>
      </w:rPr>
    </w:lvl>
  </w:abstractNum>
  <w:num w:numId="1" w16cid:durableId="1317998911">
    <w:abstractNumId w:val="1"/>
  </w:num>
  <w:num w:numId="2" w16cid:durableId="1063793717">
    <w:abstractNumId w:val="2"/>
  </w:num>
  <w:num w:numId="3" w16cid:durableId="79717351">
    <w:abstractNumId w:val="0"/>
  </w:num>
  <w:num w:numId="4" w16cid:durableId="1737194912">
    <w:abstractNumId w:val="5"/>
  </w:num>
  <w:num w:numId="5" w16cid:durableId="885916411">
    <w:abstractNumId w:val="4"/>
  </w:num>
  <w:num w:numId="6" w16cid:durableId="2674657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0"/>
  <w:drawingGridVerticalSpacing w:val="156"/>
  <w:noPunctuationKerning/>
  <w:characterSpacingControl w:val="compressPunctuation"/>
  <w:doNotValidateAgainstSchema/>
  <w:doNotDemarcateInvalidXml/>
  <w:hdrShapeDefaults>
    <o:shapedefaults v:ext="edit" spidmax="205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jE3ZDEyNmNmNjljMmMxMGY5ZjcyZmY2ZWNlMzM3M2QifQ=="/>
  </w:docVars>
  <w:rsids>
    <w:rsidRoot w:val="00172A27"/>
    <w:rsid w:val="00077395"/>
    <w:rsid w:val="000D5587"/>
    <w:rsid w:val="000F2326"/>
    <w:rsid w:val="00172A27"/>
    <w:rsid w:val="001C4A51"/>
    <w:rsid w:val="001F1281"/>
    <w:rsid w:val="0023044E"/>
    <w:rsid w:val="00231166"/>
    <w:rsid w:val="00272B62"/>
    <w:rsid w:val="002E043B"/>
    <w:rsid w:val="002F1064"/>
    <w:rsid w:val="003C5541"/>
    <w:rsid w:val="00400C75"/>
    <w:rsid w:val="00472B42"/>
    <w:rsid w:val="005C2464"/>
    <w:rsid w:val="005C5677"/>
    <w:rsid w:val="00617FE7"/>
    <w:rsid w:val="00655543"/>
    <w:rsid w:val="00655A2D"/>
    <w:rsid w:val="00682B5B"/>
    <w:rsid w:val="0078220A"/>
    <w:rsid w:val="00793998"/>
    <w:rsid w:val="00856797"/>
    <w:rsid w:val="00871E27"/>
    <w:rsid w:val="008A1702"/>
    <w:rsid w:val="008F5520"/>
    <w:rsid w:val="009546FC"/>
    <w:rsid w:val="009A0B90"/>
    <w:rsid w:val="009B4AF6"/>
    <w:rsid w:val="009C5308"/>
    <w:rsid w:val="009D7E7B"/>
    <w:rsid w:val="00A00E99"/>
    <w:rsid w:val="00A42510"/>
    <w:rsid w:val="00A71676"/>
    <w:rsid w:val="00AD7338"/>
    <w:rsid w:val="00B34EBC"/>
    <w:rsid w:val="00B60289"/>
    <w:rsid w:val="00B61D8A"/>
    <w:rsid w:val="00BF78E9"/>
    <w:rsid w:val="00C9231A"/>
    <w:rsid w:val="00CF4078"/>
    <w:rsid w:val="00DA512E"/>
    <w:rsid w:val="00DB0AD3"/>
    <w:rsid w:val="00DC0751"/>
    <w:rsid w:val="00DF6832"/>
    <w:rsid w:val="00E04C89"/>
    <w:rsid w:val="00E57AC3"/>
    <w:rsid w:val="00F100A4"/>
    <w:rsid w:val="00F55335"/>
    <w:rsid w:val="00FB460E"/>
    <w:rsid w:val="00FB7848"/>
    <w:rsid w:val="00FC769B"/>
    <w:rsid w:val="00FD14A2"/>
    <w:rsid w:val="00FD7D94"/>
    <w:rsid w:val="02AF69F7"/>
    <w:rsid w:val="04375579"/>
    <w:rsid w:val="06311E23"/>
    <w:rsid w:val="0A375EC4"/>
    <w:rsid w:val="0B2360D1"/>
    <w:rsid w:val="0B2621C1"/>
    <w:rsid w:val="0C0A7254"/>
    <w:rsid w:val="1BAF1D5E"/>
    <w:rsid w:val="1CB6711D"/>
    <w:rsid w:val="1D533029"/>
    <w:rsid w:val="215C3E48"/>
    <w:rsid w:val="267918E7"/>
    <w:rsid w:val="291E6775"/>
    <w:rsid w:val="30D00355"/>
    <w:rsid w:val="321759BB"/>
    <w:rsid w:val="34491F7D"/>
    <w:rsid w:val="3AAE27DB"/>
    <w:rsid w:val="3EF900C4"/>
    <w:rsid w:val="40CD52BE"/>
    <w:rsid w:val="411A4D20"/>
    <w:rsid w:val="46256620"/>
    <w:rsid w:val="47B71E17"/>
    <w:rsid w:val="52770E43"/>
    <w:rsid w:val="54432CDD"/>
    <w:rsid w:val="553D7E00"/>
    <w:rsid w:val="575E42E5"/>
    <w:rsid w:val="57C15E41"/>
    <w:rsid w:val="5A9474DA"/>
    <w:rsid w:val="61AC1A9A"/>
    <w:rsid w:val="61C36714"/>
    <w:rsid w:val="6B340F05"/>
    <w:rsid w:val="6BAE6F0A"/>
    <w:rsid w:val="6D98425A"/>
    <w:rsid w:val="7BBD0AA3"/>
    <w:rsid w:val="7C413482"/>
    <w:rsid w:val="7D2D1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color="#739cc3">
      <v:fill angle="90" type="gradient">
        <o:fill v:ext="view" type="gradientUnscaled"/>
      </v:fill>
      <v:stroke color="#739cc3" weight="1.25pt"/>
    </o:shapedefaults>
    <o:shapelayout v:ext="edit">
      <o:idmap v:ext="edit" data="2"/>
    </o:shapelayout>
  </w:shapeDefaults>
  <w:decimalSymbol w:val="."/>
  <w:listSeparator w:val=","/>
  <w14:docId w14:val="70BA781A"/>
  <w15:chartTrackingRefBased/>
  <w15:docId w15:val="{4BC8A902-3166-4E96-BCAF-B389B42E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7">
    <w:name w:val="Normal"/>
    <w:qFormat/>
    <w:pPr>
      <w:widowControl w:val="0"/>
      <w:autoSpaceDE w:val="0"/>
      <w:autoSpaceDN w:val="0"/>
      <w:adjustRightInd w:val="0"/>
    </w:pPr>
    <w:rPr>
      <w:rFonts w:ascii="宋体"/>
      <w:sz w:val="34"/>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annotation text"/>
    <w:basedOn w:val="a7"/>
  </w:style>
  <w:style w:type="paragraph" w:styleId="ac">
    <w:name w:val="Plain Text"/>
    <w:basedOn w:val="a7"/>
    <w:rPr>
      <w:rFonts w:hAnsi="Courier New"/>
    </w:rPr>
  </w:style>
  <w:style w:type="paragraph" w:styleId="ad">
    <w:name w:val="Date"/>
    <w:basedOn w:val="a7"/>
    <w:next w:val="a7"/>
    <w:pPr>
      <w:ind w:leftChars="2500" w:left="100"/>
    </w:pPr>
  </w:style>
  <w:style w:type="paragraph" w:styleId="ae">
    <w:name w:val="Balloon Text"/>
    <w:basedOn w:val="a7"/>
    <w:rPr>
      <w:sz w:val="18"/>
      <w:szCs w:val="18"/>
    </w:rPr>
  </w:style>
  <w:style w:type="paragraph" w:styleId="af">
    <w:name w:val="footer"/>
    <w:basedOn w:val="a7"/>
    <w:pPr>
      <w:tabs>
        <w:tab w:val="center" w:pos="4153"/>
        <w:tab w:val="right" w:pos="8306"/>
      </w:tabs>
      <w:snapToGrid w:val="0"/>
    </w:pPr>
    <w:rPr>
      <w:sz w:val="18"/>
      <w:szCs w:val="18"/>
    </w:rPr>
  </w:style>
  <w:style w:type="paragraph" w:styleId="af0">
    <w:name w:val="header"/>
    <w:basedOn w:val="a7"/>
    <w:pPr>
      <w:pBdr>
        <w:bottom w:val="single" w:sz="6" w:space="1" w:color="auto"/>
      </w:pBdr>
      <w:tabs>
        <w:tab w:val="center" w:pos="4153"/>
        <w:tab w:val="right" w:pos="8306"/>
      </w:tabs>
      <w:snapToGrid w:val="0"/>
      <w:jc w:val="center"/>
    </w:pPr>
    <w:rPr>
      <w:sz w:val="18"/>
    </w:rPr>
  </w:style>
  <w:style w:type="paragraph" w:styleId="af1">
    <w:name w:val="annotation subject"/>
    <w:basedOn w:val="ab"/>
    <w:next w:val="ab"/>
    <w:rPr>
      <w:b/>
      <w:bCs/>
    </w:rPr>
  </w:style>
  <w:style w:type="character" w:styleId="af2">
    <w:name w:val="page number"/>
    <w:rPr>
      <w:rFonts w:ascii="Times New Roman" w:eastAsia="宋体" w:hAnsi="Times New Roman"/>
      <w:sz w:val="18"/>
    </w:rPr>
  </w:style>
  <w:style w:type="character" w:styleId="af3">
    <w:name w:val="annotation reference"/>
    <w:rPr>
      <w:sz w:val="21"/>
      <w:szCs w:val="21"/>
    </w:rPr>
  </w:style>
  <w:style w:type="character" w:customStyle="1" w:styleId="af4">
    <w:name w:val="发布"/>
    <w:rPr>
      <w:rFonts w:ascii="黑体" w:eastAsia="黑体"/>
      <w:spacing w:val="22"/>
      <w:w w:val="100"/>
      <w:position w:val="3"/>
      <w:sz w:val="28"/>
    </w:rPr>
  </w:style>
  <w:style w:type="character" w:customStyle="1" w:styleId="123">
    <w:name w:val="123"/>
    <w:rPr>
      <w:color w:val="000000"/>
      <w:sz w:val="18"/>
      <w:szCs w:val="18"/>
    </w:rPr>
  </w:style>
  <w:style w:type="character" w:customStyle="1" w:styleId="CharChar">
    <w:name w:val="段 Char Char"/>
    <w:link w:val="af5"/>
    <w:rPr>
      <w:rFonts w:ascii="宋体"/>
      <w:sz w:val="21"/>
      <w:lang w:val="en-US" w:eastAsia="zh-CN" w:bidi="ar-SA"/>
    </w:rPr>
  </w:style>
  <w:style w:type="paragraph" w:customStyle="1" w:styleId="af5">
    <w:name w:val="段"/>
    <w:link w:val="CharChar"/>
    <w:pPr>
      <w:autoSpaceDE w:val="0"/>
      <w:autoSpaceDN w:val="0"/>
      <w:ind w:firstLineChars="200" w:firstLine="200"/>
      <w:jc w:val="both"/>
    </w:pPr>
    <w:rPr>
      <w:rFonts w:ascii="宋体"/>
      <w:sz w:val="21"/>
    </w:rPr>
  </w:style>
  <w:style w:type="character" w:customStyle="1" w:styleId="CharChar0">
    <w:name w:val="二级条标题 Char Char"/>
    <w:link w:val="a1"/>
    <w:rPr>
      <w:rFonts w:ascii="黑体" w:eastAsia="黑体"/>
      <w:sz w:val="21"/>
      <w:lang w:val="en-US" w:eastAsia="zh-CN" w:bidi="ar-SA"/>
    </w:rPr>
  </w:style>
  <w:style w:type="paragraph" w:customStyle="1" w:styleId="a1">
    <w:name w:val="二级条标题"/>
    <w:basedOn w:val="a0"/>
    <w:next w:val="af5"/>
    <w:link w:val="CharChar0"/>
    <w:pPr>
      <w:numPr>
        <w:ilvl w:val="3"/>
        <w:numId w:val="2"/>
      </w:numPr>
      <w:outlineLvl w:val="3"/>
    </w:pPr>
  </w:style>
  <w:style w:type="paragraph" w:customStyle="1" w:styleId="a0">
    <w:name w:val="一级条标题"/>
    <w:basedOn w:val="af6"/>
    <w:next w:val="af5"/>
    <w:pPr>
      <w:numPr>
        <w:ilvl w:val="2"/>
        <w:numId w:val="1"/>
      </w:numPr>
      <w:tabs>
        <w:tab w:val="left" w:pos="720"/>
      </w:tabs>
      <w:spacing w:beforeLines="0" w:before="0" w:afterLines="0" w:after="0"/>
      <w:outlineLvl w:val="2"/>
    </w:pPr>
  </w:style>
  <w:style w:type="paragraph" w:customStyle="1" w:styleId="af6">
    <w:name w:val="章标题"/>
    <w:next w:val="af5"/>
    <w:pPr>
      <w:spacing w:beforeLines="50" w:before="156" w:afterLines="50" w:after="156"/>
      <w:jc w:val="both"/>
      <w:outlineLvl w:val="1"/>
    </w:pPr>
    <w:rPr>
      <w:rFonts w:ascii="黑体" w:eastAsia="黑体"/>
      <w:sz w:val="21"/>
    </w:rPr>
  </w:style>
  <w:style w:type="paragraph" w:customStyle="1" w:styleId="af7">
    <w:name w:val="封面正文"/>
    <w:pPr>
      <w:jc w:val="both"/>
    </w:pPr>
  </w:style>
  <w:style w:type="paragraph" w:customStyle="1" w:styleId="1">
    <w:name w:val="正文文本缩进1"/>
    <w:basedOn w:val="a7"/>
    <w:pPr>
      <w:spacing w:line="360" w:lineRule="auto"/>
      <w:ind w:left="315"/>
    </w:pPr>
    <w:rPr>
      <w:rFonts w:ascii="Times New Roman"/>
      <w:sz w:val="20"/>
    </w:rPr>
  </w:style>
  <w:style w:type="paragraph" w:customStyle="1" w:styleId="af8">
    <w:name w:val="三级无标题条"/>
    <w:basedOn w:val="a7"/>
    <w:pPr>
      <w:autoSpaceDE/>
      <w:autoSpaceDN/>
      <w:adjustRightInd/>
      <w:jc w:val="both"/>
    </w:pPr>
    <w:rPr>
      <w:rFonts w:ascii="Times New Roman"/>
      <w:kern w:val="2"/>
      <w:sz w:val="21"/>
      <w:szCs w:val="24"/>
    </w:rPr>
  </w:style>
  <w:style w:type="paragraph" w:customStyle="1" w:styleId="af9">
    <w:name w:val="标准标志"/>
    <w:next w:val="a7"/>
    <w:pPr>
      <w:shd w:val="solid" w:color="FFFFFF" w:fill="FFFFFF"/>
      <w:spacing w:line="0" w:lineRule="atLeast"/>
      <w:jc w:val="right"/>
    </w:pPr>
    <w:rPr>
      <w:b/>
      <w:w w:val="130"/>
      <w:sz w:val="96"/>
    </w:rPr>
  </w:style>
  <w:style w:type="paragraph" w:customStyle="1" w:styleId="afa">
    <w:name w:val="标准书脚_偶数页"/>
    <w:pPr>
      <w:spacing w:before="120"/>
    </w:pPr>
    <w:rPr>
      <w:sz w:val="18"/>
    </w:rPr>
  </w:style>
  <w:style w:type="paragraph" w:customStyle="1" w:styleId="afb">
    <w:name w:val="其他发布部门"/>
    <w:basedOn w:val="afc"/>
    <w:pPr>
      <w:spacing w:line="0" w:lineRule="atLeast"/>
    </w:pPr>
    <w:rPr>
      <w:rFonts w:ascii="黑体" w:eastAsia="黑体"/>
      <w:b w:val="0"/>
    </w:rPr>
  </w:style>
  <w:style w:type="paragraph" w:customStyle="1" w:styleId="afc">
    <w:name w:val="发布部门"/>
    <w:next w:val="af5"/>
    <w:pPr>
      <w:jc w:val="center"/>
    </w:pPr>
    <w:rPr>
      <w:rFonts w:ascii="宋体"/>
      <w:b/>
      <w:spacing w:val="20"/>
      <w:w w:val="135"/>
      <w:sz w:val="36"/>
    </w:rPr>
  </w:style>
  <w:style w:type="paragraph" w:customStyle="1" w:styleId="afd">
    <w:name w:val="标准书眉_偶数页"/>
    <w:basedOn w:val="afe"/>
    <w:next w:val="a7"/>
    <w:pPr>
      <w:jc w:val="left"/>
    </w:pPr>
  </w:style>
  <w:style w:type="paragraph" w:customStyle="1" w:styleId="afe">
    <w:name w:val="标准书眉_奇数页"/>
    <w:next w:val="a7"/>
    <w:pPr>
      <w:tabs>
        <w:tab w:val="center" w:pos="4154"/>
        <w:tab w:val="right" w:pos="8306"/>
      </w:tabs>
      <w:spacing w:after="120"/>
      <w:jc w:val="right"/>
    </w:pPr>
    <w:rPr>
      <w:sz w:val="21"/>
    </w:rPr>
  </w:style>
  <w:style w:type="paragraph" w:customStyle="1" w:styleId="2">
    <w:name w:val="封面标准号2"/>
    <w:basedOn w:val="10"/>
    <w:pPr>
      <w:adjustRightInd w:val="0"/>
      <w:spacing w:before="357" w:line="280" w:lineRule="exact"/>
    </w:pPr>
  </w:style>
  <w:style w:type="paragraph" w:customStyle="1" w:styleId="10">
    <w:name w:val="封面标准号1"/>
    <w:pPr>
      <w:widowControl w:val="0"/>
      <w:kinsoku w:val="0"/>
      <w:overflowPunct w:val="0"/>
      <w:autoSpaceDE w:val="0"/>
      <w:autoSpaceDN w:val="0"/>
      <w:spacing w:before="308"/>
      <w:jc w:val="right"/>
      <w:textAlignment w:val="center"/>
    </w:pPr>
    <w:rPr>
      <w:sz w:val="28"/>
    </w:rPr>
  </w:style>
  <w:style w:type="paragraph" w:customStyle="1" w:styleId="aff">
    <w:name w:val="实施日期"/>
    <w:basedOn w:val="aff0"/>
    <w:pPr>
      <w:jc w:val="right"/>
    </w:pPr>
  </w:style>
  <w:style w:type="paragraph" w:customStyle="1" w:styleId="aff0">
    <w:name w:val="发布日期"/>
    <w:rPr>
      <w:rFonts w:eastAsia="黑体"/>
      <w:sz w:val="28"/>
    </w:rPr>
  </w:style>
  <w:style w:type="paragraph" w:customStyle="1" w:styleId="aff1">
    <w:name w:val="封面标准英文名称"/>
    <w:pPr>
      <w:widowControl w:val="0"/>
      <w:spacing w:before="370" w:line="400" w:lineRule="exact"/>
      <w:jc w:val="center"/>
    </w:pPr>
    <w:rPr>
      <w:sz w:val="28"/>
    </w:rPr>
  </w:style>
  <w:style w:type="paragraph" w:customStyle="1" w:styleId="a3">
    <w:name w:val="四级条标题"/>
    <w:basedOn w:val="a2"/>
    <w:next w:val="af5"/>
    <w:pPr>
      <w:numPr>
        <w:ilvl w:val="5"/>
      </w:numPr>
      <w:outlineLvl w:val="5"/>
    </w:pPr>
  </w:style>
  <w:style w:type="paragraph" w:customStyle="1" w:styleId="a2">
    <w:name w:val="三级条标题"/>
    <w:basedOn w:val="a1"/>
    <w:next w:val="af5"/>
    <w:pPr>
      <w:numPr>
        <w:ilvl w:val="4"/>
      </w:numPr>
      <w:tabs>
        <w:tab w:val="clear" w:pos="720"/>
        <w:tab w:val="left" w:pos="360"/>
      </w:tabs>
      <w:outlineLvl w:val="4"/>
    </w:pPr>
  </w:style>
  <w:style w:type="paragraph" w:customStyle="1" w:styleId="aff2">
    <w:name w:val="目次、标准名称标题"/>
    <w:basedOn w:val="a"/>
    <w:next w:val="af5"/>
    <w:pPr>
      <w:numPr>
        <w:numId w:val="0"/>
      </w:numPr>
      <w:spacing w:line="460" w:lineRule="exact"/>
    </w:pPr>
  </w:style>
  <w:style w:type="paragraph" w:customStyle="1" w:styleId="a">
    <w:name w:val="前言、引言标题"/>
    <w:next w:val="a7"/>
    <w:pPr>
      <w:numPr>
        <w:numId w:val="3"/>
      </w:numPr>
      <w:shd w:val="clear" w:color="FFFFFF" w:fill="FFFFFF"/>
      <w:spacing w:before="640" w:after="560"/>
      <w:jc w:val="center"/>
      <w:outlineLvl w:val="0"/>
    </w:pPr>
    <w:rPr>
      <w:rFonts w:ascii="黑体" w:eastAsia="黑体"/>
      <w:sz w:val="32"/>
    </w:rPr>
  </w:style>
  <w:style w:type="paragraph" w:customStyle="1" w:styleId="aff3">
    <w:name w:val="封面标准名称"/>
    <w:pPr>
      <w:widowControl w:val="0"/>
      <w:spacing w:line="680" w:lineRule="exact"/>
      <w:jc w:val="center"/>
      <w:textAlignment w:val="center"/>
    </w:pPr>
    <w:rPr>
      <w:rFonts w:ascii="黑体" w:eastAsia="黑体"/>
      <w:sz w:val="52"/>
    </w:rPr>
  </w:style>
  <w:style w:type="paragraph" w:customStyle="1" w:styleId="aff4">
    <w:name w:val="标准书眉一"/>
    <w:pPr>
      <w:jc w:val="both"/>
    </w:pPr>
  </w:style>
  <w:style w:type="paragraph" w:customStyle="1" w:styleId="aff5">
    <w:name w:val="注："/>
    <w:next w:val="af5"/>
    <w:pPr>
      <w:widowControl w:val="0"/>
      <w:tabs>
        <w:tab w:val="left" w:pos="1140"/>
      </w:tabs>
      <w:autoSpaceDE w:val="0"/>
      <w:autoSpaceDN w:val="0"/>
      <w:ind w:left="840" w:hanging="420"/>
      <w:jc w:val="both"/>
    </w:pPr>
    <w:rPr>
      <w:rFonts w:ascii="宋体"/>
      <w:sz w:val="18"/>
    </w:rPr>
  </w:style>
  <w:style w:type="paragraph" w:customStyle="1" w:styleId="aff6">
    <w:name w:val="图表脚注"/>
    <w:next w:val="af5"/>
    <w:pPr>
      <w:ind w:leftChars="200" w:left="300" w:hangingChars="100" w:hanging="100"/>
      <w:jc w:val="both"/>
    </w:pPr>
    <w:rPr>
      <w:rFonts w:ascii="宋体"/>
      <w:sz w:val="18"/>
    </w:rPr>
  </w:style>
  <w:style w:type="paragraph" w:customStyle="1" w:styleId="aff7">
    <w:name w:val="二级无标题条"/>
    <w:basedOn w:val="a7"/>
  </w:style>
  <w:style w:type="paragraph" w:customStyle="1" w:styleId="aff8">
    <w:name w:val="封面标准文稿类别"/>
    <w:pPr>
      <w:spacing w:before="440" w:line="400" w:lineRule="exact"/>
      <w:jc w:val="center"/>
    </w:pPr>
    <w:rPr>
      <w:rFonts w:ascii="宋体"/>
      <w:sz w:val="24"/>
    </w:rPr>
  </w:style>
  <w:style w:type="paragraph" w:customStyle="1" w:styleId="aff9">
    <w:name w:val="封面标准代替信息"/>
    <w:basedOn w:val="2"/>
    <w:pPr>
      <w:spacing w:before="57"/>
    </w:pPr>
    <w:rPr>
      <w:rFonts w:ascii="宋体"/>
      <w:sz w:val="21"/>
    </w:rPr>
  </w:style>
  <w:style w:type="paragraph" w:customStyle="1" w:styleId="a4">
    <w:name w:val="五级条标题"/>
    <w:basedOn w:val="a3"/>
    <w:next w:val="af5"/>
    <w:pPr>
      <w:numPr>
        <w:ilvl w:val="6"/>
      </w:numPr>
      <w:outlineLvl w:val="6"/>
    </w:pPr>
  </w:style>
  <w:style w:type="paragraph" w:customStyle="1" w:styleId="affa">
    <w:name w:val="列项·"/>
    <w:pPr>
      <w:tabs>
        <w:tab w:val="left" w:pos="360"/>
        <w:tab w:val="left" w:pos="840"/>
      </w:tabs>
      <w:jc w:val="both"/>
    </w:pPr>
    <w:rPr>
      <w:rFonts w:ascii="宋体"/>
      <w:sz w:val="21"/>
    </w:rPr>
  </w:style>
  <w:style w:type="paragraph" w:customStyle="1" w:styleId="affb">
    <w:name w:val="标准称谓"/>
    <w:next w:val="a7"/>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c">
    <w:name w:val="其他标准称谓"/>
    <w:pPr>
      <w:spacing w:line="0" w:lineRule="atLeast"/>
      <w:jc w:val="distribute"/>
    </w:pPr>
    <w:rPr>
      <w:rFonts w:ascii="黑体" w:eastAsia="黑体" w:hAnsi="宋体"/>
      <w:sz w:val="52"/>
    </w:rPr>
  </w:style>
  <w:style w:type="paragraph" w:customStyle="1" w:styleId="affd">
    <w:name w:val="文献分类号"/>
    <w:pPr>
      <w:widowControl w:val="0"/>
      <w:textAlignment w:val="center"/>
    </w:pPr>
    <w:rPr>
      <w:rFonts w:eastAsia="黑体"/>
      <w:sz w:val="21"/>
    </w:rPr>
  </w:style>
  <w:style w:type="paragraph" w:customStyle="1" w:styleId="affe">
    <w:name w:val="标准书脚_奇数页"/>
    <w:pPr>
      <w:spacing w:before="120"/>
      <w:jc w:val="right"/>
    </w:pPr>
    <w:rPr>
      <w:sz w:val="18"/>
    </w:rPr>
  </w:style>
  <w:style w:type="paragraph" w:customStyle="1" w:styleId="afff">
    <w:name w:val="封面标准文稿编辑信息"/>
    <w:pPr>
      <w:spacing w:before="180" w:line="180" w:lineRule="exact"/>
      <w:jc w:val="center"/>
    </w:pPr>
    <w:rPr>
      <w:rFonts w:ascii="宋体"/>
      <w:sz w:val="21"/>
    </w:rPr>
  </w:style>
  <w:style w:type="paragraph" w:customStyle="1" w:styleId="a6">
    <w:name w:val="附录标识"/>
    <w:basedOn w:val="a7"/>
    <w:next w:val="af5"/>
    <w:qFormat/>
    <w:pPr>
      <w:keepNext/>
      <w:widowControl/>
      <w:numPr>
        <w:numId w:val="4"/>
      </w:numPr>
      <w:shd w:val="clear" w:color="FFFFFF" w:fill="FFFFFF"/>
      <w:tabs>
        <w:tab w:val="left" w:pos="360"/>
        <w:tab w:val="left" w:pos="6405"/>
      </w:tabs>
      <w:spacing w:before="640" w:after="280"/>
      <w:jc w:val="center"/>
      <w:outlineLvl w:val="0"/>
    </w:pPr>
    <w:rPr>
      <w:rFonts w:ascii="黑体" w:eastAsia="黑体"/>
    </w:rPr>
  </w:style>
  <w:style w:type="paragraph" w:customStyle="1" w:styleId="a5">
    <w:name w:val="正文表标题"/>
    <w:next w:val="af5"/>
    <w:qFormat/>
    <w:pPr>
      <w:numPr>
        <w:numId w:val="5"/>
      </w:numPr>
      <w:spacing w:beforeLines="50" w:before="156" w:afterLines="50" w:after="156"/>
      <w:jc w:val="center"/>
    </w:pPr>
    <w:rPr>
      <w:rFonts w:ascii="黑体" w:eastAsia="黑体"/>
      <w:sz w:val="21"/>
    </w:rPr>
  </w:style>
  <w:style w:type="paragraph" w:styleId="afff0">
    <w:name w:val="Revision"/>
    <w:hidden/>
    <w:uiPriority w:val="99"/>
    <w:unhideWhenUsed/>
    <w:rsid w:val="00FC769B"/>
    <w:rPr>
      <w:rFonts w:ascii="宋体"/>
      <w:sz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2.png"/><Relationship Id="rId26" Type="http://schemas.openxmlformats.org/officeDocument/2006/relationships/image" Target="media/image70.png"/><Relationship Id="rId21" Type="http://schemas.openxmlformats.org/officeDocument/2006/relationships/image" Target="media/image5.png"/><Relationship Id="rId34" Type="http://schemas.openxmlformats.org/officeDocument/2006/relationships/oleObject" Target="embeddings/oleObject4.bin"/><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image" Target="media/image60.png"/><Relationship Id="rId33" Type="http://schemas.openxmlformats.org/officeDocument/2006/relationships/image" Target="media/image11.w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image" Target="media/image4.png"/><Relationship Id="rId29" Type="http://schemas.openxmlformats.org/officeDocument/2006/relationships/image" Target="media/image9.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50.png"/><Relationship Id="rId32" Type="http://schemas.openxmlformats.org/officeDocument/2006/relationships/oleObject" Target="embeddings/oleObject3.bin"/><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image" Target="media/image7.png"/><Relationship Id="rId28" Type="http://schemas.openxmlformats.org/officeDocument/2006/relationships/oleObject" Target="embeddings/oleObject1.bin"/><Relationship Id="rId36" Type="http://schemas.openxmlformats.org/officeDocument/2006/relationships/footer" Target="footer7.xml"/><Relationship Id="rId10" Type="http://schemas.openxmlformats.org/officeDocument/2006/relationships/footer" Target="footer2.xml"/><Relationship Id="rId19" Type="http://schemas.openxmlformats.org/officeDocument/2006/relationships/image" Target="media/image3.png"/><Relationship Id="rId31" Type="http://schemas.openxmlformats.org/officeDocument/2006/relationships/image" Target="media/image10.w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image" Target="media/image6.png"/><Relationship Id="rId27" Type="http://schemas.openxmlformats.org/officeDocument/2006/relationships/image" Target="media/image8.wmf"/><Relationship Id="rId30" Type="http://schemas.openxmlformats.org/officeDocument/2006/relationships/oleObject" Target="embeddings/oleObject2.bin"/><Relationship Id="rId35" Type="http://schemas.openxmlformats.org/officeDocument/2006/relationships/footer" Target="footer6.xml"/><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11</Pages>
  <Words>2285</Words>
  <Characters>2789</Characters>
  <Application>Microsoft Office Word</Application>
  <DocSecurity>0</DocSecurity>
  <PresentationFormat/>
  <Lines>164</Lines>
  <Paragraphs>220</Paragraphs>
  <Slides>0</Slides>
  <Notes>0</Notes>
  <HiddenSlides>0</HiddenSlides>
  <MMClips>0</MMClips>
  <ScaleCrop>false</ScaleCrop>
  <Company>ridci</Company>
  <LinksUpToDate>false</LinksUpToDate>
  <CharactersWithSpaces>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jiang</dc:creator>
  <cp:keywords/>
  <cp:lastModifiedBy>姚晨之</cp:lastModifiedBy>
  <cp:revision>4</cp:revision>
  <cp:lastPrinted>2016-09-23T02:11:00Z</cp:lastPrinted>
  <dcterms:created xsi:type="dcterms:W3CDTF">2025-07-31T07:18:00Z</dcterms:created>
  <dcterms:modified xsi:type="dcterms:W3CDTF">2025-09-15T09:22:00Z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4ED4B822DAC04EE5900DC8F530709A03_13</vt:lpwstr>
  </property>
  <property fmtid="{D5CDD505-2E9C-101B-9397-08002B2CF9AE}" pid="4" name="KSOTemplateDocerSaveRecord">
    <vt:lpwstr>eyJoZGlkIjoiZTc5MjRkZTVmMjZlNmVhN2NiZjFiZjdjYTU4M2YyYWMiLCJ1c2VySWQiOiI0NzM3MDA4NTEifQ==</vt:lpwstr>
  </property>
</Properties>
</file>